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49AF7" w14:textId="77777777" w:rsidR="0027748F" w:rsidRDefault="0027748F"/>
    <w:p w14:paraId="2B89CEBF" w14:textId="77777777" w:rsidR="0027748F" w:rsidRDefault="0027748F"/>
    <w:p w14:paraId="60CD4722" w14:textId="1DB3E5A9" w:rsidR="0027748F" w:rsidRDefault="00000000">
      <w:pPr>
        <w:spacing w:after="280"/>
        <w:jc w:val="center"/>
      </w:pPr>
      <w:r>
        <w:rPr>
          <w:b/>
          <w:sz w:val="32"/>
        </w:rPr>
        <w:t>DATA MENTAH, TRANSKRIP WAWANCARA,</w:t>
      </w:r>
      <w:r>
        <w:rPr>
          <w:b/>
          <w:sz w:val="32"/>
        </w:rPr>
        <w:br/>
        <w:t>CATATAN LAPANGAN, DAN ANALISIS TEMATIK</w:t>
      </w:r>
    </w:p>
    <w:p w14:paraId="3E2EC3B6" w14:textId="77777777" w:rsidR="0027748F" w:rsidRDefault="00000000">
      <w:pPr>
        <w:spacing w:after="360"/>
        <w:jc w:val="center"/>
      </w:pPr>
      <w:r>
        <w:rPr>
          <w:b/>
          <w:sz w:val="28"/>
        </w:rPr>
        <w:t>ANALISIS PENERAPAN PROJECT-BASED LEARNING DALAM</w:t>
      </w:r>
      <w:r>
        <w:rPr>
          <w:b/>
          <w:sz w:val="28"/>
        </w:rPr>
        <w:br/>
        <w:t>MENINGKATKAN KEMAMPUAN KREATIF SISWA SEKOLAH DASAR</w:t>
      </w:r>
    </w:p>
    <w:p w14:paraId="6B377732" w14:textId="77777777" w:rsidR="0027748F" w:rsidRDefault="0027748F">
      <w:pPr>
        <w:spacing w:after="0"/>
      </w:pPr>
    </w:p>
    <w:p w14:paraId="49E4ABCE" w14:textId="77777777" w:rsidR="0027748F" w:rsidRDefault="0027748F"/>
    <w:p w14:paraId="1F8A5FC2" w14:textId="77777777" w:rsidR="0027748F" w:rsidRDefault="00000000">
      <w:pPr>
        <w:pStyle w:val="Heading1"/>
        <w:spacing w:before="160" w:after="80"/>
      </w:pPr>
      <w:r>
        <w:rPr>
          <w:rFonts w:ascii="Times New Roman" w:eastAsia="Times New Roman" w:hAnsi="Times New Roman"/>
        </w:rPr>
        <w:t>DAFTAR ISI RINGKAS</w:t>
      </w:r>
    </w:p>
    <w:tbl>
      <w:tblPr>
        <w:tblStyle w:val="TableGrid"/>
        <w:tblW w:w="0" w:type="auto"/>
        <w:jc w:val="center"/>
        <w:tblLayout w:type="fixed"/>
        <w:tblLook w:val="04A0" w:firstRow="1" w:lastRow="0" w:firstColumn="1" w:lastColumn="0" w:noHBand="0" w:noVBand="1"/>
      </w:tblPr>
      <w:tblGrid>
        <w:gridCol w:w="1247"/>
        <w:gridCol w:w="8220"/>
      </w:tblGrid>
      <w:tr w:rsidR="0027748F" w14:paraId="0684A829" w14:textId="77777777">
        <w:trPr>
          <w:tblHeader/>
          <w:jc w:val="center"/>
        </w:trPr>
        <w:tc>
          <w:tcPr>
            <w:tcW w:w="1247" w:type="dxa"/>
            <w:shd w:val="clear" w:color="auto" w:fill="D9EAF7"/>
            <w:tcMar>
              <w:top w:w="70" w:type="dxa"/>
              <w:left w:w="70" w:type="dxa"/>
              <w:bottom w:w="70" w:type="dxa"/>
              <w:right w:w="70" w:type="dxa"/>
            </w:tcMar>
            <w:vAlign w:val="center"/>
          </w:tcPr>
          <w:p w14:paraId="1A884A87" w14:textId="77777777" w:rsidR="0027748F" w:rsidRDefault="00000000">
            <w:pPr>
              <w:jc w:val="center"/>
            </w:pPr>
            <w:r>
              <w:rPr>
                <w:b/>
                <w:sz w:val="20"/>
              </w:rPr>
              <w:t>Bagian</w:t>
            </w:r>
          </w:p>
        </w:tc>
        <w:tc>
          <w:tcPr>
            <w:tcW w:w="8220" w:type="dxa"/>
            <w:shd w:val="clear" w:color="auto" w:fill="D9EAF7"/>
            <w:tcMar>
              <w:top w:w="70" w:type="dxa"/>
              <w:left w:w="70" w:type="dxa"/>
              <w:bottom w:w="70" w:type="dxa"/>
              <w:right w:w="70" w:type="dxa"/>
            </w:tcMar>
            <w:vAlign w:val="center"/>
          </w:tcPr>
          <w:p w14:paraId="799FE798" w14:textId="77777777" w:rsidR="0027748F" w:rsidRDefault="00000000">
            <w:pPr>
              <w:jc w:val="center"/>
            </w:pPr>
            <w:r>
              <w:rPr>
                <w:b/>
                <w:sz w:val="20"/>
              </w:rPr>
              <w:t>Isi</w:t>
            </w:r>
          </w:p>
        </w:tc>
      </w:tr>
      <w:tr w:rsidR="0027748F" w14:paraId="59E2FFB6" w14:textId="77777777">
        <w:trPr>
          <w:jc w:val="center"/>
        </w:trPr>
        <w:tc>
          <w:tcPr>
            <w:tcW w:w="1247" w:type="dxa"/>
            <w:tcMar>
              <w:top w:w="70" w:type="dxa"/>
              <w:left w:w="70" w:type="dxa"/>
              <w:bottom w:w="70" w:type="dxa"/>
              <w:right w:w="70" w:type="dxa"/>
            </w:tcMar>
            <w:vAlign w:val="center"/>
          </w:tcPr>
          <w:p w14:paraId="2A33DCC6" w14:textId="77777777" w:rsidR="0027748F" w:rsidRDefault="00000000">
            <w:r>
              <w:rPr>
                <w:sz w:val="20"/>
              </w:rPr>
              <w:t>1</w:t>
            </w:r>
          </w:p>
        </w:tc>
        <w:tc>
          <w:tcPr>
            <w:tcW w:w="8220" w:type="dxa"/>
            <w:tcMar>
              <w:top w:w="70" w:type="dxa"/>
              <w:left w:w="70" w:type="dxa"/>
              <w:bottom w:w="70" w:type="dxa"/>
              <w:right w:w="70" w:type="dxa"/>
            </w:tcMar>
            <w:vAlign w:val="center"/>
          </w:tcPr>
          <w:p w14:paraId="22A97465" w14:textId="77777777" w:rsidR="0027748F" w:rsidRDefault="00000000">
            <w:r>
              <w:rPr>
                <w:sz w:val="20"/>
              </w:rPr>
              <w:t>Informasi Umum dan Peta Sumber Data</w:t>
            </w:r>
          </w:p>
        </w:tc>
      </w:tr>
      <w:tr w:rsidR="0027748F" w14:paraId="148DE586" w14:textId="77777777">
        <w:trPr>
          <w:jc w:val="center"/>
        </w:trPr>
        <w:tc>
          <w:tcPr>
            <w:tcW w:w="1247" w:type="dxa"/>
            <w:tcMar>
              <w:top w:w="70" w:type="dxa"/>
              <w:left w:w="70" w:type="dxa"/>
              <w:bottom w:w="70" w:type="dxa"/>
              <w:right w:w="70" w:type="dxa"/>
            </w:tcMar>
            <w:vAlign w:val="center"/>
          </w:tcPr>
          <w:p w14:paraId="7478CBB8" w14:textId="77777777" w:rsidR="0027748F" w:rsidRDefault="00000000">
            <w:r>
              <w:rPr>
                <w:sz w:val="20"/>
              </w:rPr>
              <w:t>2</w:t>
            </w:r>
          </w:p>
        </w:tc>
        <w:tc>
          <w:tcPr>
            <w:tcW w:w="8220" w:type="dxa"/>
            <w:tcMar>
              <w:top w:w="70" w:type="dxa"/>
              <w:left w:w="70" w:type="dxa"/>
              <w:bottom w:w="70" w:type="dxa"/>
              <w:right w:w="70" w:type="dxa"/>
            </w:tcMar>
            <w:vAlign w:val="center"/>
          </w:tcPr>
          <w:p w14:paraId="592C538B" w14:textId="77777777" w:rsidR="0027748F" w:rsidRDefault="00000000">
            <w:r>
              <w:rPr>
                <w:sz w:val="20"/>
              </w:rPr>
              <w:t>Data Mentah Observasi Pertemuan O1-O3</w:t>
            </w:r>
          </w:p>
        </w:tc>
      </w:tr>
      <w:tr w:rsidR="0027748F" w14:paraId="31E34214" w14:textId="77777777">
        <w:trPr>
          <w:jc w:val="center"/>
        </w:trPr>
        <w:tc>
          <w:tcPr>
            <w:tcW w:w="1247" w:type="dxa"/>
            <w:tcMar>
              <w:top w:w="70" w:type="dxa"/>
              <w:left w:w="70" w:type="dxa"/>
              <w:bottom w:w="70" w:type="dxa"/>
              <w:right w:w="70" w:type="dxa"/>
            </w:tcMar>
            <w:vAlign w:val="center"/>
          </w:tcPr>
          <w:p w14:paraId="22AAF9FB" w14:textId="77777777" w:rsidR="0027748F" w:rsidRDefault="00000000">
            <w:r>
              <w:rPr>
                <w:sz w:val="20"/>
              </w:rPr>
              <w:t>3</w:t>
            </w:r>
          </w:p>
        </w:tc>
        <w:tc>
          <w:tcPr>
            <w:tcW w:w="8220" w:type="dxa"/>
            <w:tcMar>
              <w:top w:w="70" w:type="dxa"/>
              <w:left w:w="70" w:type="dxa"/>
              <w:bottom w:w="70" w:type="dxa"/>
              <w:right w:w="70" w:type="dxa"/>
            </w:tcMar>
            <w:vAlign w:val="center"/>
          </w:tcPr>
          <w:p w14:paraId="1444E3C9" w14:textId="77777777" w:rsidR="0027748F" w:rsidRDefault="00000000">
            <w:r>
              <w:rPr>
                <w:sz w:val="20"/>
              </w:rPr>
              <w:t>Transkrip Wawancara Guru G1</w:t>
            </w:r>
          </w:p>
        </w:tc>
      </w:tr>
      <w:tr w:rsidR="0027748F" w14:paraId="2232DF29" w14:textId="77777777">
        <w:trPr>
          <w:jc w:val="center"/>
        </w:trPr>
        <w:tc>
          <w:tcPr>
            <w:tcW w:w="1247" w:type="dxa"/>
            <w:tcMar>
              <w:top w:w="70" w:type="dxa"/>
              <w:left w:w="70" w:type="dxa"/>
              <w:bottom w:w="70" w:type="dxa"/>
              <w:right w:w="70" w:type="dxa"/>
            </w:tcMar>
            <w:vAlign w:val="center"/>
          </w:tcPr>
          <w:p w14:paraId="766ACB9C" w14:textId="77777777" w:rsidR="0027748F" w:rsidRDefault="00000000">
            <w:r>
              <w:rPr>
                <w:sz w:val="20"/>
              </w:rPr>
              <w:t>4</w:t>
            </w:r>
          </w:p>
        </w:tc>
        <w:tc>
          <w:tcPr>
            <w:tcW w:w="8220" w:type="dxa"/>
            <w:tcMar>
              <w:top w:w="70" w:type="dxa"/>
              <w:left w:w="70" w:type="dxa"/>
              <w:bottom w:w="70" w:type="dxa"/>
              <w:right w:w="70" w:type="dxa"/>
            </w:tcMar>
            <w:vAlign w:val="center"/>
          </w:tcPr>
          <w:p w14:paraId="7A121169" w14:textId="77777777" w:rsidR="0027748F" w:rsidRDefault="00000000">
            <w:r>
              <w:rPr>
                <w:sz w:val="20"/>
              </w:rPr>
              <w:t>Transkrip Wawancara Kelompok Siswa S1-S6</w:t>
            </w:r>
          </w:p>
        </w:tc>
      </w:tr>
      <w:tr w:rsidR="0027748F" w14:paraId="759020A6" w14:textId="77777777">
        <w:trPr>
          <w:jc w:val="center"/>
        </w:trPr>
        <w:tc>
          <w:tcPr>
            <w:tcW w:w="1247" w:type="dxa"/>
            <w:tcMar>
              <w:top w:w="70" w:type="dxa"/>
              <w:left w:w="70" w:type="dxa"/>
              <w:bottom w:w="70" w:type="dxa"/>
              <w:right w:w="70" w:type="dxa"/>
            </w:tcMar>
            <w:vAlign w:val="center"/>
          </w:tcPr>
          <w:p w14:paraId="14A7DEAC" w14:textId="77777777" w:rsidR="0027748F" w:rsidRDefault="00000000">
            <w:r>
              <w:rPr>
                <w:sz w:val="20"/>
              </w:rPr>
              <w:t>5</w:t>
            </w:r>
          </w:p>
        </w:tc>
        <w:tc>
          <w:tcPr>
            <w:tcW w:w="8220" w:type="dxa"/>
            <w:tcMar>
              <w:top w:w="70" w:type="dxa"/>
              <w:left w:w="70" w:type="dxa"/>
              <w:bottom w:w="70" w:type="dxa"/>
              <w:right w:w="70" w:type="dxa"/>
            </w:tcMar>
            <w:vAlign w:val="center"/>
          </w:tcPr>
          <w:p w14:paraId="0716177F" w14:textId="77777777" w:rsidR="0027748F" w:rsidRDefault="00000000">
            <w:r>
              <w:rPr>
                <w:sz w:val="20"/>
              </w:rPr>
              <w:t>Hasil Telaah Dokumentasi D1-D4</w:t>
            </w:r>
          </w:p>
        </w:tc>
      </w:tr>
      <w:tr w:rsidR="0027748F" w14:paraId="6D014FD6" w14:textId="77777777">
        <w:trPr>
          <w:jc w:val="center"/>
        </w:trPr>
        <w:tc>
          <w:tcPr>
            <w:tcW w:w="1247" w:type="dxa"/>
            <w:tcMar>
              <w:top w:w="70" w:type="dxa"/>
              <w:left w:w="70" w:type="dxa"/>
              <w:bottom w:w="70" w:type="dxa"/>
              <w:right w:w="70" w:type="dxa"/>
            </w:tcMar>
            <w:vAlign w:val="center"/>
          </w:tcPr>
          <w:p w14:paraId="35418561" w14:textId="77777777" w:rsidR="0027748F" w:rsidRDefault="00000000">
            <w:r>
              <w:rPr>
                <w:sz w:val="20"/>
              </w:rPr>
              <w:t>6</w:t>
            </w:r>
          </w:p>
        </w:tc>
        <w:tc>
          <w:tcPr>
            <w:tcW w:w="8220" w:type="dxa"/>
            <w:tcMar>
              <w:top w:w="70" w:type="dxa"/>
              <w:left w:w="70" w:type="dxa"/>
              <w:bottom w:w="70" w:type="dxa"/>
              <w:right w:w="70" w:type="dxa"/>
            </w:tcMar>
            <w:vAlign w:val="center"/>
          </w:tcPr>
          <w:p w14:paraId="2DA6A47E" w14:textId="77777777" w:rsidR="0027748F" w:rsidRDefault="00000000">
            <w:r>
              <w:rPr>
                <w:sz w:val="20"/>
              </w:rPr>
              <w:t>Catatan Lapangan Kronologis</w:t>
            </w:r>
          </w:p>
        </w:tc>
      </w:tr>
      <w:tr w:rsidR="0027748F" w14:paraId="01B54226" w14:textId="77777777">
        <w:trPr>
          <w:jc w:val="center"/>
        </w:trPr>
        <w:tc>
          <w:tcPr>
            <w:tcW w:w="1247" w:type="dxa"/>
            <w:tcMar>
              <w:top w:w="70" w:type="dxa"/>
              <w:left w:w="70" w:type="dxa"/>
              <w:bottom w:w="70" w:type="dxa"/>
              <w:right w:w="70" w:type="dxa"/>
            </w:tcMar>
            <w:vAlign w:val="center"/>
          </w:tcPr>
          <w:p w14:paraId="6660AB51" w14:textId="77777777" w:rsidR="0027748F" w:rsidRDefault="00000000">
            <w:r>
              <w:rPr>
                <w:sz w:val="20"/>
              </w:rPr>
              <w:t>7</w:t>
            </w:r>
          </w:p>
        </w:tc>
        <w:tc>
          <w:tcPr>
            <w:tcW w:w="8220" w:type="dxa"/>
            <w:tcMar>
              <w:top w:w="70" w:type="dxa"/>
              <w:left w:w="70" w:type="dxa"/>
              <w:bottom w:w="70" w:type="dxa"/>
              <w:right w:w="70" w:type="dxa"/>
            </w:tcMar>
            <w:vAlign w:val="center"/>
          </w:tcPr>
          <w:p w14:paraId="259935E4" w14:textId="77777777" w:rsidR="0027748F" w:rsidRDefault="00000000">
            <w:r>
              <w:rPr>
                <w:sz w:val="20"/>
              </w:rPr>
              <w:t>Checklist Dokumentasi</w:t>
            </w:r>
          </w:p>
        </w:tc>
      </w:tr>
      <w:tr w:rsidR="0027748F" w14:paraId="52138D6A" w14:textId="77777777">
        <w:trPr>
          <w:jc w:val="center"/>
        </w:trPr>
        <w:tc>
          <w:tcPr>
            <w:tcW w:w="1247" w:type="dxa"/>
            <w:tcMar>
              <w:top w:w="70" w:type="dxa"/>
              <w:left w:w="70" w:type="dxa"/>
              <w:bottom w:w="70" w:type="dxa"/>
              <w:right w:w="70" w:type="dxa"/>
            </w:tcMar>
            <w:vAlign w:val="center"/>
          </w:tcPr>
          <w:p w14:paraId="21B768E0" w14:textId="77777777" w:rsidR="0027748F" w:rsidRDefault="00000000">
            <w:r>
              <w:rPr>
                <w:sz w:val="20"/>
              </w:rPr>
              <w:t>8</w:t>
            </w:r>
          </w:p>
        </w:tc>
        <w:tc>
          <w:tcPr>
            <w:tcW w:w="8220" w:type="dxa"/>
            <w:tcMar>
              <w:top w:w="70" w:type="dxa"/>
              <w:left w:w="70" w:type="dxa"/>
              <w:bottom w:w="70" w:type="dxa"/>
              <w:right w:w="70" w:type="dxa"/>
            </w:tcMar>
            <w:vAlign w:val="center"/>
          </w:tcPr>
          <w:p w14:paraId="143F0E48" w14:textId="77777777" w:rsidR="0027748F" w:rsidRDefault="00000000">
            <w:r>
              <w:rPr>
                <w:sz w:val="20"/>
              </w:rPr>
              <w:t>Rekap Kode Awal dan Pengembangan Tema</w:t>
            </w:r>
          </w:p>
        </w:tc>
      </w:tr>
      <w:tr w:rsidR="0027748F" w14:paraId="70ADACEF" w14:textId="77777777">
        <w:trPr>
          <w:jc w:val="center"/>
        </w:trPr>
        <w:tc>
          <w:tcPr>
            <w:tcW w:w="1247" w:type="dxa"/>
            <w:tcMar>
              <w:top w:w="70" w:type="dxa"/>
              <w:left w:w="70" w:type="dxa"/>
              <w:bottom w:w="70" w:type="dxa"/>
              <w:right w:w="70" w:type="dxa"/>
            </w:tcMar>
            <w:vAlign w:val="center"/>
          </w:tcPr>
          <w:p w14:paraId="5324EA42" w14:textId="77777777" w:rsidR="0027748F" w:rsidRDefault="00000000">
            <w:r>
              <w:rPr>
                <w:sz w:val="20"/>
              </w:rPr>
              <w:t>9</w:t>
            </w:r>
          </w:p>
        </w:tc>
        <w:tc>
          <w:tcPr>
            <w:tcW w:w="8220" w:type="dxa"/>
            <w:tcMar>
              <w:top w:w="70" w:type="dxa"/>
              <w:left w:w="70" w:type="dxa"/>
              <w:bottom w:w="70" w:type="dxa"/>
              <w:right w:w="70" w:type="dxa"/>
            </w:tcMar>
            <w:vAlign w:val="center"/>
          </w:tcPr>
          <w:p w14:paraId="4A3BBC25" w14:textId="77777777" w:rsidR="0027748F" w:rsidRDefault="00000000">
            <w:r>
              <w:rPr>
                <w:sz w:val="20"/>
              </w:rPr>
              <w:t>Matriks Triangulasi dan Jejak Audit</w:t>
            </w:r>
          </w:p>
        </w:tc>
      </w:tr>
    </w:tbl>
    <w:p w14:paraId="51D03054" w14:textId="77777777" w:rsidR="0027748F" w:rsidRDefault="0027748F">
      <w:pPr>
        <w:spacing w:after="0"/>
      </w:pPr>
    </w:p>
    <w:p w14:paraId="3ADAE8BF" w14:textId="77777777" w:rsidR="0027748F" w:rsidRDefault="00000000">
      <w:r>
        <w:br w:type="page"/>
      </w:r>
    </w:p>
    <w:p w14:paraId="7B1FC63E" w14:textId="77777777" w:rsidR="0027748F" w:rsidRDefault="00000000">
      <w:pPr>
        <w:pStyle w:val="Heading1"/>
        <w:spacing w:before="160" w:after="80"/>
      </w:pPr>
      <w:r>
        <w:rPr>
          <w:rFonts w:ascii="Times New Roman" w:eastAsia="Times New Roman" w:hAnsi="Times New Roman"/>
        </w:rPr>
        <w:lastRenderedPageBreak/>
        <w:t>1. INFORMASI UMUM DAN PETA SUMBER DATA</w:t>
      </w:r>
    </w:p>
    <w:p w14:paraId="0D053715" w14:textId="77777777" w:rsidR="0027748F" w:rsidRDefault="00000000">
      <w:pPr>
        <w:pStyle w:val="Heading2"/>
        <w:spacing w:before="120" w:after="80"/>
      </w:pPr>
      <w:r>
        <w:rPr>
          <w:rFonts w:ascii="Times New Roman" w:eastAsia="Times New Roman" w:hAnsi="Times New Roman"/>
        </w:rPr>
        <w:t>A. Identitas Penelitian</w:t>
      </w:r>
    </w:p>
    <w:tbl>
      <w:tblPr>
        <w:tblStyle w:val="TableGrid"/>
        <w:tblW w:w="0" w:type="auto"/>
        <w:jc w:val="center"/>
        <w:tblLayout w:type="fixed"/>
        <w:tblLook w:val="04A0" w:firstRow="1" w:lastRow="0" w:firstColumn="1" w:lastColumn="0" w:noHBand="0" w:noVBand="1"/>
      </w:tblPr>
      <w:tblGrid>
        <w:gridCol w:w="2438"/>
        <w:gridCol w:w="7030"/>
      </w:tblGrid>
      <w:tr w:rsidR="0027748F" w14:paraId="4A9E2CAA" w14:textId="77777777">
        <w:trPr>
          <w:tblHeader/>
          <w:jc w:val="center"/>
        </w:trPr>
        <w:tc>
          <w:tcPr>
            <w:tcW w:w="2438" w:type="dxa"/>
            <w:shd w:val="clear" w:color="auto" w:fill="D9EAF7"/>
            <w:tcMar>
              <w:top w:w="70" w:type="dxa"/>
              <w:left w:w="70" w:type="dxa"/>
              <w:bottom w:w="70" w:type="dxa"/>
              <w:right w:w="70" w:type="dxa"/>
            </w:tcMar>
            <w:vAlign w:val="center"/>
          </w:tcPr>
          <w:p w14:paraId="1C1ECC2A" w14:textId="77777777" w:rsidR="0027748F" w:rsidRDefault="00000000">
            <w:pPr>
              <w:jc w:val="center"/>
            </w:pPr>
            <w:r>
              <w:rPr>
                <w:b/>
                <w:sz w:val="19"/>
              </w:rPr>
              <w:t>Komponen</w:t>
            </w:r>
          </w:p>
        </w:tc>
        <w:tc>
          <w:tcPr>
            <w:tcW w:w="7030" w:type="dxa"/>
            <w:shd w:val="clear" w:color="auto" w:fill="D9EAF7"/>
            <w:tcMar>
              <w:top w:w="70" w:type="dxa"/>
              <w:left w:w="70" w:type="dxa"/>
              <w:bottom w:w="70" w:type="dxa"/>
              <w:right w:w="70" w:type="dxa"/>
            </w:tcMar>
            <w:vAlign w:val="center"/>
          </w:tcPr>
          <w:p w14:paraId="648B2F30" w14:textId="77777777" w:rsidR="0027748F" w:rsidRDefault="00000000">
            <w:pPr>
              <w:jc w:val="center"/>
            </w:pPr>
            <w:r>
              <w:rPr>
                <w:b/>
                <w:sz w:val="19"/>
              </w:rPr>
              <w:t>Keterangan</w:t>
            </w:r>
          </w:p>
        </w:tc>
      </w:tr>
      <w:tr w:rsidR="0027748F" w14:paraId="14AC71EC" w14:textId="77777777">
        <w:trPr>
          <w:jc w:val="center"/>
        </w:trPr>
        <w:tc>
          <w:tcPr>
            <w:tcW w:w="2438" w:type="dxa"/>
            <w:tcMar>
              <w:top w:w="70" w:type="dxa"/>
              <w:left w:w="70" w:type="dxa"/>
              <w:bottom w:w="70" w:type="dxa"/>
              <w:right w:w="70" w:type="dxa"/>
            </w:tcMar>
            <w:vAlign w:val="center"/>
          </w:tcPr>
          <w:p w14:paraId="312442A3" w14:textId="77777777" w:rsidR="0027748F" w:rsidRDefault="00000000">
            <w:r>
              <w:rPr>
                <w:sz w:val="19"/>
              </w:rPr>
              <w:t>Judul penelitian</w:t>
            </w:r>
          </w:p>
        </w:tc>
        <w:tc>
          <w:tcPr>
            <w:tcW w:w="7030" w:type="dxa"/>
            <w:tcMar>
              <w:top w:w="70" w:type="dxa"/>
              <w:left w:w="70" w:type="dxa"/>
              <w:bottom w:w="70" w:type="dxa"/>
              <w:right w:w="70" w:type="dxa"/>
            </w:tcMar>
            <w:vAlign w:val="center"/>
          </w:tcPr>
          <w:p w14:paraId="571D28A0" w14:textId="77777777" w:rsidR="0027748F" w:rsidRDefault="00000000">
            <w:r>
              <w:rPr>
                <w:sz w:val="19"/>
              </w:rPr>
              <w:t>Analisis Penerapan Project-Based Learning dalam Meningkatkan Kemampuan Kreatif Siswa Sekolah Dasar</w:t>
            </w:r>
          </w:p>
        </w:tc>
      </w:tr>
      <w:tr w:rsidR="0027748F" w14:paraId="0C50CAD7" w14:textId="77777777">
        <w:trPr>
          <w:jc w:val="center"/>
        </w:trPr>
        <w:tc>
          <w:tcPr>
            <w:tcW w:w="2438" w:type="dxa"/>
            <w:tcMar>
              <w:top w:w="70" w:type="dxa"/>
              <w:left w:w="70" w:type="dxa"/>
              <w:bottom w:w="70" w:type="dxa"/>
              <w:right w:w="70" w:type="dxa"/>
            </w:tcMar>
            <w:vAlign w:val="center"/>
          </w:tcPr>
          <w:p w14:paraId="369B1E83" w14:textId="77777777" w:rsidR="0027748F" w:rsidRDefault="00000000">
            <w:r>
              <w:rPr>
                <w:sz w:val="19"/>
              </w:rPr>
              <w:t>Pendekatan/desain</w:t>
            </w:r>
          </w:p>
        </w:tc>
        <w:tc>
          <w:tcPr>
            <w:tcW w:w="7030" w:type="dxa"/>
            <w:tcMar>
              <w:top w:w="70" w:type="dxa"/>
              <w:left w:w="70" w:type="dxa"/>
              <w:bottom w:w="70" w:type="dxa"/>
              <w:right w:w="70" w:type="dxa"/>
            </w:tcMar>
            <w:vAlign w:val="center"/>
          </w:tcPr>
          <w:p w14:paraId="77EE4EC5" w14:textId="77777777" w:rsidR="0027748F" w:rsidRDefault="00000000">
            <w:r>
              <w:rPr>
                <w:sz w:val="19"/>
              </w:rPr>
              <w:t>Kualitatif dengan desain studi kasus deskriptif</w:t>
            </w:r>
          </w:p>
        </w:tc>
      </w:tr>
      <w:tr w:rsidR="0027748F" w14:paraId="23BA0A84" w14:textId="77777777">
        <w:trPr>
          <w:jc w:val="center"/>
        </w:trPr>
        <w:tc>
          <w:tcPr>
            <w:tcW w:w="2438" w:type="dxa"/>
            <w:tcMar>
              <w:top w:w="70" w:type="dxa"/>
              <w:left w:w="70" w:type="dxa"/>
              <w:bottom w:w="70" w:type="dxa"/>
              <w:right w:w="70" w:type="dxa"/>
            </w:tcMar>
            <w:vAlign w:val="center"/>
          </w:tcPr>
          <w:p w14:paraId="1282438B" w14:textId="77777777" w:rsidR="0027748F" w:rsidRDefault="00000000">
            <w:r>
              <w:rPr>
                <w:sz w:val="19"/>
              </w:rPr>
              <w:t>Lokasi contoh</w:t>
            </w:r>
          </w:p>
        </w:tc>
        <w:tc>
          <w:tcPr>
            <w:tcW w:w="7030" w:type="dxa"/>
            <w:tcMar>
              <w:top w:w="70" w:type="dxa"/>
              <w:left w:w="70" w:type="dxa"/>
              <w:bottom w:w="70" w:type="dxa"/>
              <w:right w:w="70" w:type="dxa"/>
            </w:tcMar>
            <w:vAlign w:val="center"/>
          </w:tcPr>
          <w:p w14:paraId="2A65F022" w14:textId="77777777" w:rsidR="0027748F" w:rsidRDefault="00000000">
            <w:r>
              <w:rPr>
                <w:sz w:val="19"/>
              </w:rPr>
              <w:t>SD Urang Agung</w:t>
            </w:r>
          </w:p>
        </w:tc>
      </w:tr>
      <w:tr w:rsidR="0027748F" w14:paraId="5BB62E7B" w14:textId="77777777">
        <w:trPr>
          <w:jc w:val="center"/>
        </w:trPr>
        <w:tc>
          <w:tcPr>
            <w:tcW w:w="2438" w:type="dxa"/>
            <w:tcMar>
              <w:top w:w="70" w:type="dxa"/>
              <w:left w:w="70" w:type="dxa"/>
              <w:bottom w:w="70" w:type="dxa"/>
              <w:right w:w="70" w:type="dxa"/>
            </w:tcMar>
            <w:vAlign w:val="center"/>
          </w:tcPr>
          <w:p w14:paraId="33322C57" w14:textId="77777777" w:rsidR="0027748F" w:rsidRDefault="00000000">
            <w:r>
              <w:rPr>
                <w:sz w:val="19"/>
              </w:rPr>
              <w:t>Kelas</w:t>
            </w:r>
          </w:p>
        </w:tc>
        <w:tc>
          <w:tcPr>
            <w:tcW w:w="7030" w:type="dxa"/>
            <w:tcMar>
              <w:top w:w="70" w:type="dxa"/>
              <w:left w:w="70" w:type="dxa"/>
              <w:bottom w:w="70" w:type="dxa"/>
              <w:right w:w="70" w:type="dxa"/>
            </w:tcMar>
            <w:vAlign w:val="center"/>
          </w:tcPr>
          <w:p w14:paraId="26DBDCE6" w14:textId="77777777" w:rsidR="0027748F" w:rsidRDefault="00000000">
            <w:r>
              <w:rPr>
                <w:sz w:val="19"/>
              </w:rPr>
              <w:t>V</w:t>
            </w:r>
          </w:p>
        </w:tc>
      </w:tr>
      <w:tr w:rsidR="0027748F" w14:paraId="469FFE5F" w14:textId="77777777">
        <w:trPr>
          <w:jc w:val="center"/>
        </w:trPr>
        <w:tc>
          <w:tcPr>
            <w:tcW w:w="2438" w:type="dxa"/>
            <w:tcMar>
              <w:top w:w="70" w:type="dxa"/>
              <w:left w:w="70" w:type="dxa"/>
              <w:bottom w:w="70" w:type="dxa"/>
              <w:right w:w="70" w:type="dxa"/>
            </w:tcMar>
            <w:vAlign w:val="center"/>
          </w:tcPr>
          <w:p w14:paraId="77221719" w14:textId="77777777" w:rsidR="0027748F" w:rsidRDefault="00000000">
            <w:r>
              <w:rPr>
                <w:sz w:val="19"/>
              </w:rPr>
              <w:t>Partisipan contoh</w:t>
            </w:r>
          </w:p>
        </w:tc>
        <w:tc>
          <w:tcPr>
            <w:tcW w:w="7030" w:type="dxa"/>
            <w:tcMar>
              <w:top w:w="70" w:type="dxa"/>
              <w:left w:w="70" w:type="dxa"/>
              <w:bottom w:w="70" w:type="dxa"/>
              <w:right w:w="70" w:type="dxa"/>
            </w:tcMar>
            <w:vAlign w:val="center"/>
          </w:tcPr>
          <w:p w14:paraId="71DD01EE" w14:textId="77777777" w:rsidR="0027748F" w:rsidRDefault="00000000">
            <w:r>
              <w:rPr>
                <w:sz w:val="19"/>
              </w:rPr>
              <w:t>1 guru kelas dan 32 siswa yang dibagi menjadi 6 kelompok proyek</w:t>
            </w:r>
          </w:p>
        </w:tc>
      </w:tr>
      <w:tr w:rsidR="0027748F" w14:paraId="5BB7C2AB" w14:textId="77777777">
        <w:trPr>
          <w:jc w:val="center"/>
        </w:trPr>
        <w:tc>
          <w:tcPr>
            <w:tcW w:w="2438" w:type="dxa"/>
            <w:tcMar>
              <w:top w:w="70" w:type="dxa"/>
              <w:left w:w="70" w:type="dxa"/>
              <w:bottom w:w="70" w:type="dxa"/>
              <w:right w:w="70" w:type="dxa"/>
            </w:tcMar>
            <w:vAlign w:val="center"/>
          </w:tcPr>
          <w:p w14:paraId="02EE668C" w14:textId="77777777" w:rsidR="0027748F" w:rsidRDefault="00000000">
            <w:r>
              <w:rPr>
                <w:sz w:val="19"/>
              </w:rPr>
              <w:t>Proyek</w:t>
            </w:r>
          </w:p>
        </w:tc>
        <w:tc>
          <w:tcPr>
            <w:tcW w:w="7030" w:type="dxa"/>
            <w:tcMar>
              <w:top w:w="70" w:type="dxa"/>
              <w:left w:w="70" w:type="dxa"/>
              <w:bottom w:w="70" w:type="dxa"/>
              <w:right w:w="70" w:type="dxa"/>
            </w:tcMar>
            <w:vAlign w:val="center"/>
          </w:tcPr>
          <w:p w14:paraId="0EE0A8C8" w14:textId="77777777" w:rsidR="0027748F" w:rsidRDefault="00000000">
            <w:r>
              <w:rPr>
                <w:sz w:val="19"/>
              </w:rPr>
              <w:t>Kampanye Sekolah Bersih dan Pemilahan Sampah</w:t>
            </w:r>
          </w:p>
        </w:tc>
      </w:tr>
      <w:tr w:rsidR="0027748F" w14:paraId="73CA1408" w14:textId="77777777">
        <w:trPr>
          <w:jc w:val="center"/>
        </w:trPr>
        <w:tc>
          <w:tcPr>
            <w:tcW w:w="2438" w:type="dxa"/>
            <w:tcMar>
              <w:top w:w="70" w:type="dxa"/>
              <w:left w:w="70" w:type="dxa"/>
              <w:bottom w:w="70" w:type="dxa"/>
              <w:right w:w="70" w:type="dxa"/>
            </w:tcMar>
            <w:vAlign w:val="center"/>
          </w:tcPr>
          <w:p w14:paraId="33B40BF0" w14:textId="77777777" w:rsidR="0027748F" w:rsidRDefault="00000000">
            <w:r>
              <w:rPr>
                <w:sz w:val="19"/>
              </w:rPr>
              <w:t>Teknik pengumpulan data</w:t>
            </w:r>
          </w:p>
        </w:tc>
        <w:tc>
          <w:tcPr>
            <w:tcW w:w="7030" w:type="dxa"/>
            <w:tcMar>
              <w:top w:w="70" w:type="dxa"/>
              <w:left w:w="70" w:type="dxa"/>
              <w:bottom w:w="70" w:type="dxa"/>
              <w:right w:w="70" w:type="dxa"/>
            </w:tcMar>
            <w:vAlign w:val="center"/>
          </w:tcPr>
          <w:p w14:paraId="1D3ACCA8" w14:textId="77777777" w:rsidR="0027748F" w:rsidRDefault="00000000">
            <w:r>
              <w:rPr>
                <w:sz w:val="19"/>
              </w:rPr>
              <w:t>Observasi, wawancara semi-terstruktur, dokumentasi, telaah artefak, dan catatan lapangan</w:t>
            </w:r>
          </w:p>
        </w:tc>
      </w:tr>
      <w:tr w:rsidR="0027748F" w14:paraId="292519CF" w14:textId="77777777">
        <w:trPr>
          <w:jc w:val="center"/>
        </w:trPr>
        <w:tc>
          <w:tcPr>
            <w:tcW w:w="2438" w:type="dxa"/>
            <w:tcMar>
              <w:top w:w="70" w:type="dxa"/>
              <w:left w:w="70" w:type="dxa"/>
              <w:bottom w:w="70" w:type="dxa"/>
              <w:right w:w="70" w:type="dxa"/>
            </w:tcMar>
            <w:vAlign w:val="center"/>
          </w:tcPr>
          <w:p w14:paraId="2A6F704B" w14:textId="77777777" w:rsidR="0027748F" w:rsidRDefault="00000000">
            <w:r>
              <w:rPr>
                <w:sz w:val="19"/>
              </w:rPr>
              <w:t>Fokus kreativitas</w:t>
            </w:r>
          </w:p>
        </w:tc>
        <w:tc>
          <w:tcPr>
            <w:tcW w:w="7030" w:type="dxa"/>
            <w:tcMar>
              <w:top w:w="70" w:type="dxa"/>
              <w:left w:w="70" w:type="dxa"/>
              <w:bottom w:w="70" w:type="dxa"/>
              <w:right w:w="70" w:type="dxa"/>
            </w:tcMar>
            <w:vAlign w:val="center"/>
          </w:tcPr>
          <w:p w14:paraId="1033AA9E" w14:textId="77777777" w:rsidR="0027748F" w:rsidRDefault="00000000">
            <w:r>
              <w:rPr>
                <w:sz w:val="19"/>
              </w:rPr>
              <w:t>Kelancaran, keluwesan, keaslian, dan elaborasi</w:t>
            </w:r>
          </w:p>
        </w:tc>
      </w:tr>
      <w:tr w:rsidR="0027748F" w14:paraId="56B40170" w14:textId="77777777">
        <w:trPr>
          <w:jc w:val="center"/>
        </w:trPr>
        <w:tc>
          <w:tcPr>
            <w:tcW w:w="2438" w:type="dxa"/>
            <w:tcMar>
              <w:top w:w="70" w:type="dxa"/>
              <w:left w:w="70" w:type="dxa"/>
              <w:bottom w:w="70" w:type="dxa"/>
              <w:right w:w="70" w:type="dxa"/>
            </w:tcMar>
            <w:vAlign w:val="center"/>
          </w:tcPr>
          <w:p w14:paraId="0F5BECB3" w14:textId="77777777" w:rsidR="0027748F" w:rsidRDefault="00000000">
            <w:r>
              <w:rPr>
                <w:sz w:val="19"/>
              </w:rPr>
              <w:t>Status data</w:t>
            </w:r>
          </w:p>
        </w:tc>
        <w:tc>
          <w:tcPr>
            <w:tcW w:w="7030" w:type="dxa"/>
            <w:tcMar>
              <w:top w:w="70" w:type="dxa"/>
              <w:left w:w="70" w:type="dxa"/>
              <w:bottom w:w="70" w:type="dxa"/>
              <w:right w:w="70" w:type="dxa"/>
            </w:tcMar>
            <w:vAlign w:val="center"/>
          </w:tcPr>
          <w:p w14:paraId="549441FA" w14:textId="77777777" w:rsidR="0027748F" w:rsidRDefault="00000000">
            <w:r>
              <w:rPr>
                <w:sz w:val="19"/>
              </w:rPr>
              <w:t>Simulasi/contoh format; bukan data lapangan asli</w:t>
            </w:r>
          </w:p>
        </w:tc>
      </w:tr>
    </w:tbl>
    <w:p w14:paraId="52A81BEC" w14:textId="77777777" w:rsidR="0027748F" w:rsidRDefault="0027748F">
      <w:pPr>
        <w:spacing w:after="0"/>
      </w:pPr>
    </w:p>
    <w:p w14:paraId="16441EB4" w14:textId="77777777" w:rsidR="0027748F" w:rsidRDefault="00000000">
      <w:pPr>
        <w:pStyle w:val="Heading2"/>
        <w:spacing w:before="120" w:after="80"/>
      </w:pPr>
      <w:r>
        <w:rPr>
          <w:rFonts w:ascii="Times New Roman" w:eastAsia="Times New Roman" w:hAnsi="Times New Roman"/>
        </w:rPr>
        <w:t>B. Kode Sumber Data</w:t>
      </w:r>
    </w:p>
    <w:tbl>
      <w:tblPr>
        <w:tblStyle w:val="TableGrid"/>
        <w:tblW w:w="0" w:type="auto"/>
        <w:jc w:val="center"/>
        <w:tblLayout w:type="fixed"/>
        <w:tblLook w:val="04A0" w:firstRow="1" w:lastRow="0" w:firstColumn="1" w:lastColumn="0" w:noHBand="0" w:noVBand="1"/>
      </w:tblPr>
      <w:tblGrid>
        <w:gridCol w:w="1134"/>
        <w:gridCol w:w="2835"/>
        <w:gridCol w:w="5386"/>
      </w:tblGrid>
      <w:tr w:rsidR="0027748F" w14:paraId="66B1B686" w14:textId="77777777">
        <w:trPr>
          <w:tblHeader/>
          <w:jc w:val="center"/>
        </w:trPr>
        <w:tc>
          <w:tcPr>
            <w:tcW w:w="1134" w:type="dxa"/>
            <w:shd w:val="clear" w:color="auto" w:fill="D9EAF7"/>
            <w:tcMar>
              <w:top w:w="70" w:type="dxa"/>
              <w:left w:w="70" w:type="dxa"/>
              <w:bottom w:w="70" w:type="dxa"/>
              <w:right w:w="70" w:type="dxa"/>
            </w:tcMar>
            <w:vAlign w:val="center"/>
          </w:tcPr>
          <w:p w14:paraId="4E5A9D6E" w14:textId="77777777" w:rsidR="0027748F" w:rsidRDefault="00000000">
            <w:pPr>
              <w:jc w:val="center"/>
            </w:pPr>
            <w:r>
              <w:rPr>
                <w:b/>
                <w:sz w:val="18"/>
              </w:rPr>
              <w:t>Kode</w:t>
            </w:r>
          </w:p>
        </w:tc>
        <w:tc>
          <w:tcPr>
            <w:tcW w:w="2835" w:type="dxa"/>
            <w:shd w:val="clear" w:color="auto" w:fill="D9EAF7"/>
            <w:tcMar>
              <w:top w:w="70" w:type="dxa"/>
              <w:left w:w="70" w:type="dxa"/>
              <w:bottom w:w="70" w:type="dxa"/>
              <w:right w:w="70" w:type="dxa"/>
            </w:tcMar>
            <w:vAlign w:val="center"/>
          </w:tcPr>
          <w:p w14:paraId="05566E17" w14:textId="77777777" w:rsidR="0027748F" w:rsidRDefault="00000000">
            <w:pPr>
              <w:jc w:val="center"/>
            </w:pPr>
            <w:r>
              <w:rPr>
                <w:b/>
                <w:sz w:val="18"/>
              </w:rPr>
              <w:t>Sumber</w:t>
            </w:r>
          </w:p>
        </w:tc>
        <w:tc>
          <w:tcPr>
            <w:tcW w:w="5386" w:type="dxa"/>
            <w:shd w:val="clear" w:color="auto" w:fill="D9EAF7"/>
            <w:tcMar>
              <w:top w:w="70" w:type="dxa"/>
              <w:left w:w="70" w:type="dxa"/>
              <w:bottom w:w="70" w:type="dxa"/>
              <w:right w:w="70" w:type="dxa"/>
            </w:tcMar>
            <w:vAlign w:val="center"/>
          </w:tcPr>
          <w:p w14:paraId="5FCA15C3" w14:textId="77777777" w:rsidR="0027748F" w:rsidRDefault="00000000">
            <w:pPr>
              <w:jc w:val="center"/>
            </w:pPr>
            <w:r>
              <w:rPr>
                <w:b/>
                <w:sz w:val="18"/>
              </w:rPr>
              <w:t>Fungsi dalam analisis</w:t>
            </w:r>
          </w:p>
        </w:tc>
      </w:tr>
      <w:tr w:rsidR="0027748F" w14:paraId="0F52F9ED" w14:textId="77777777">
        <w:trPr>
          <w:jc w:val="center"/>
        </w:trPr>
        <w:tc>
          <w:tcPr>
            <w:tcW w:w="1134" w:type="dxa"/>
            <w:tcMar>
              <w:top w:w="70" w:type="dxa"/>
              <w:left w:w="70" w:type="dxa"/>
              <w:bottom w:w="70" w:type="dxa"/>
              <w:right w:w="70" w:type="dxa"/>
            </w:tcMar>
            <w:vAlign w:val="center"/>
          </w:tcPr>
          <w:p w14:paraId="4AB426F8" w14:textId="77777777" w:rsidR="0027748F" w:rsidRDefault="00000000">
            <w:pPr>
              <w:jc w:val="center"/>
            </w:pPr>
            <w:r>
              <w:rPr>
                <w:sz w:val="18"/>
              </w:rPr>
              <w:t>G1</w:t>
            </w:r>
          </w:p>
        </w:tc>
        <w:tc>
          <w:tcPr>
            <w:tcW w:w="2835" w:type="dxa"/>
            <w:tcMar>
              <w:top w:w="70" w:type="dxa"/>
              <w:left w:w="70" w:type="dxa"/>
              <w:bottom w:w="70" w:type="dxa"/>
              <w:right w:w="70" w:type="dxa"/>
            </w:tcMar>
            <w:vAlign w:val="center"/>
          </w:tcPr>
          <w:p w14:paraId="7C47CE55" w14:textId="77777777" w:rsidR="0027748F" w:rsidRDefault="00000000">
            <w:r>
              <w:rPr>
                <w:sz w:val="18"/>
              </w:rPr>
              <w:t>Guru kelas V</w:t>
            </w:r>
          </w:p>
        </w:tc>
        <w:tc>
          <w:tcPr>
            <w:tcW w:w="5386" w:type="dxa"/>
            <w:tcMar>
              <w:top w:w="70" w:type="dxa"/>
              <w:left w:w="70" w:type="dxa"/>
              <w:bottom w:w="70" w:type="dxa"/>
              <w:right w:w="70" w:type="dxa"/>
            </w:tcMar>
            <w:vAlign w:val="center"/>
          </w:tcPr>
          <w:p w14:paraId="69C395B4" w14:textId="77777777" w:rsidR="0027748F" w:rsidRDefault="00000000">
            <w:r>
              <w:rPr>
                <w:sz w:val="18"/>
              </w:rPr>
              <w:t>Wawancara mendalam dan konfirmasi temuan</w:t>
            </w:r>
          </w:p>
        </w:tc>
      </w:tr>
      <w:tr w:rsidR="0027748F" w14:paraId="27F43FC8" w14:textId="77777777">
        <w:trPr>
          <w:jc w:val="center"/>
        </w:trPr>
        <w:tc>
          <w:tcPr>
            <w:tcW w:w="1134" w:type="dxa"/>
            <w:tcMar>
              <w:top w:w="70" w:type="dxa"/>
              <w:left w:w="70" w:type="dxa"/>
              <w:bottom w:w="70" w:type="dxa"/>
              <w:right w:w="70" w:type="dxa"/>
            </w:tcMar>
            <w:vAlign w:val="center"/>
          </w:tcPr>
          <w:p w14:paraId="7D4AC346" w14:textId="77777777" w:rsidR="0027748F" w:rsidRDefault="00000000">
            <w:pPr>
              <w:jc w:val="center"/>
            </w:pPr>
            <w:r>
              <w:rPr>
                <w:sz w:val="18"/>
              </w:rPr>
              <w:t>S1</w:t>
            </w:r>
          </w:p>
        </w:tc>
        <w:tc>
          <w:tcPr>
            <w:tcW w:w="2835" w:type="dxa"/>
            <w:tcMar>
              <w:top w:w="70" w:type="dxa"/>
              <w:left w:w="70" w:type="dxa"/>
              <w:bottom w:w="70" w:type="dxa"/>
              <w:right w:w="70" w:type="dxa"/>
            </w:tcMar>
            <w:vAlign w:val="center"/>
          </w:tcPr>
          <w:p w14:paraId="38324DE4" w14:textId="77777777" w:rsidR="0027748F" w:rsidRDefault="00000000">
            <w:r>
              <w:rPr>
                <w:sz w:val="18"/>
              </w:rPr>
              <w:t>Perwakilan Kelompok 1</w:t>
            </w:r>
          </w:p>
        </w:tc>
        <w:tc>
          <w:tcPr>
            <w:tcW w:w="5386" w:type="dxa"/>
            <w:tcMar>
              <w:top w:w="70" w:type="dxa"/>
              <w:left w:w="70" w:type="dxa"/>
              <w:bottom w:w="70" w:type="dxa"/>
              <w:right w:w="70" w:type="dxa"/>
            </w:tcMar>
            <w:vAlign w:val="center"/>
          </w:tcPr>
          <w:p w14:paraId="7CE2E83C" w14:textId="77777777" w:rsidR="0027748F" w:rsidRDefault="00000000">
            <w:r>
              <w:rPr>
                <w:sz w:val="18"/>
              </w:rPr>
              <w:t>Wawancara kelompok siswa</w:t>
            </w:r>
          </w:p>
        </w:tc>
      </w:tr>
      <w:tr w:rsidR="0027748F" w14:paraId="20C5A113" w14:textId="77777777">
        <w:trPr>
          <w:jc w:val="center"/>
        </w:trPr>
        <w:tc>
          <w:tcPr>
            <w:tcW w:w="1134" w:type="dxa"/>
            <w:tcMar>
              <w:top w:w="70" w:type="dxa"/>
              <w:left w:w="70" w:type="dxa"/>
              <w:bottom w:w="70" w:type="dxa"/>
              <w:right w:w="70" w:type="dxa"/>
            </w:tcMar>
            <w:vAlign w:val="center"/>
          </w:tcPr>
          <w:p w14:paraId="603FAA67" w14:textId="77777777" w:rsidR="0027748F" w:rsidRDefault="00000000">
            <w:pPr>
              <w:jc w:val="center"/>
            </w:pPr>
            <w:r>
              <w:rPr>
                <w:sz w:val="18"/>
              </w:rPr>
              <w:t>S2</w:t>
            </w:r>
          </w:p>
        </w:tc>
        <w:tc>
          <w:tcPr>
            <w:tcW w:w="2835" w:type="dxa"/>
            <w:tcMar>
              <w:top w:w="70" w:type="dxa"/>
              <w:left w:w="70" w:type="dxa"/>
              <w:bottom w:w="70" w:type="dxa"/>
              <w:right w:w="70" w:type="dxa"/>
            </w:tcMar>
            <w:vAlign w:val="center"/>
          </w:tcPr>
          <w:p w14:paraId="05792DF4" w14:textId="77777777" w:rsidR="0027748F" w:rsidRDefault="00000000">
            <w:r>
              <w:rPr>
                <w:sz w:val="18"/>
              </w:rPr>
              <w:t>Perwakilan Kelompok 2</w:t>
            </w:r>
          </w:p>
        </w:tc>
        <w:tc>
          <w:tcPr>
            <w:tcW w:w="5386" w:type="dxa"/>
            <w:tcMar>
              <w:top w:w="70" w:type="dxa"/>
              <w:left w:w="70" w:type="dxa"/>
              <w:bottom w:w="70" w:type="dxa"/>
              <w:right w:w="70" w:type="dxa"/>
            </w:tcMar>
            <w:vAlign w:val="center"/>
          </w:tcPr>
          <w:p w14:paraId="14E498C6" w14:textId="77777777" w:rsidR="0027748F" w:rsidRDefault="00000000">
            <w:r>
              <w:rPr>
                <w:sz w:val="18"/>
              </w:rPr>
              <w:t>Wawancara kelompok siswa</w:t>
            </w:r>
          </w:p>
        </w:tc>
      </w:tr>
      <w:tr w:rsidR="0027748F" w14:paraId="199C4936" w14:textId="77777777">
        <w:trPr>
          <w:jc w:val="center"/>
        </w:trPr>
        <w:tc>
          <w:tcPr>
            <w:tcW w:w="1134" w:type="dxa"/>
            <w:tcMar>
              <w:top w:w="70" w:type="dxa"/>
              <w:left w:w="70" w:type="dxa"/>
              <w:bottom w:w="70" w:type="dxa"/>
              <w:right w:w="70" w:type="dxa"/>
            </w:tcMar>
            <w:vAlign w:val="center"/>
          </w:tcPr>
          <w:p w14:paraId="58C111C5" w14:textId="77777777" w:rsidR="0027748F" w:rsidRDefault="00000000">
            <w:pPr>
              <w:jc w:val="center"/>
            </w:pPr>
            <w:r>
              <w:rPr>
                <w:sz w:val="18"/>
              </w:rPr>
              <w:t>S3</w:t>
            </w:r>
          </w:p>
        </w:tc>
        <w:tc>
          <w:tcPr>
            <w:tcW w:w="2835" w:type="dxa"/>
            <w:tcMar>
              <w:top w:w="70" w:type="dxa"/>
              <w:left w:w="70" w:type="dxa"/>
              <w:bottom w:w="70" w:type="dxa"/>
              <w:right w:w="70" w:type="dxa"/>
            </w:tcMar>
            <w:vAlign w:val="center"/>
          </w:tcPr>
          <w:p w14:paraId="01D3916E" w14:textId="77777777" w:rsidR="0027748F" w:rsidRDefault="00000000">
            <w:r>
              <w:rPr>
                <w:sz w:val="18"/>
              </w:rPr>
              <w:t>Perwakilan Kelompok 3</w:t>
            </w:r>
          </w:p>
        </w:tc>
        <w:tc>
          <w:tcPr>
            <w:tcW w:w="5386" w:type="dxa"/>
            <w:tcMar>
              <w:top w:w="70" w:type="dxa"/>
              <w:left w:w="70" w:type="dxa"/>
              <w:bottom w:w="70" w:type="dxa"/>
              <w:right w:w="70" w:type="dxa"/>
            </w:tcMar>
            <w:vAlign w:val="center"/>
          </w:tcPr>
          <w:p w14:paraId="2C7EDACA" w14:textId="77777777" w:rsidR="0027748F" w:rsidRDefault="00000000">
            <w:r>
              <w:rPr>
                <w:sz w:val="18"/>
              </w:rPr>
              <w:t>Wawancara kelompok siswa</w:t>
            </w:r>
          </w:p>
        </w:tc>
      </w:tr>
      <w:tr w:rsidR="0027748F" w14:paraId="388AB700" w14:textId="77777777">
        <w:trPr>
          <w:jc w:val="center"/>
        </w:trPr>
        <w:tc>
          <w:tcPr>
            <w:tcW w:w="1134" w:type="dxa"/>
            <w:tcMar>
              <w:top w:w="70" w:type="dxa"/>
              <w:left w:w="70" w:type="dxa"/>
              <w:bottom w:w="70" w:type="dxa"/>
              <w:right w:w="70" w:type="dxa"/>
            </w:tcMar>
            <w:vAlign w:val="center"/>
          </w:tcPr>
          <w:p w14:paraId="1BB14E39" w14:textId="77777777" w:rsidR="0027748F" w:rsidRDefault="00000000">
            <w:pPr>
              <w:jc w:val="center"/>
            </w:pPr>
            <w:r>
              <w:rPr>
                <w:sz w:val="18"/>
              </w:rPr>
              <w:t>S4</w:t>
            </w:r>
          </w:p>
        </w:tc>
        <w:tc>
          <w:tcPr>
            <w:tcW w:w="2835" w:type="dxa"/>
            <w:tcMar>
              <w:top w:w="70" w:type="dxa"/>
              <w:left w:w="70" w:type="dxa"/>
              <w:bottom w:w="70" w:type="dxa"/>
              <w:right w:w="70" w:type="dxa"/>
            </w:tcMar>
            <w:vAlign w:val="center"/>
          </w:tcPr>
          <w:p w14:paraId="7C129D9F" w14:textId="77777777" w:rsidR="0027748F" w:rsidRDefault="00000000">
            <w:r>
              <w:rPr>
                <w:sz w:val="18"/>
              </w:rPr>
              <w:t>Perwakilan Kelompok 4</w:t>
            </w:r>
          </w:p>
        </w:tc>
        <w:tc>
          <w:tcPr>
            <w:tcW w:w="5386" w:type="dxa"/>
            <w:tcMar>
              <w:top w:w="70" w:type="dxa"/>
              <w:left w:w="70" w:type="dxa"/>
              <w:bottom w:w="70" w:type="dxa"/>
              <w:right w:w="70" w:type="dxa"/>
            </w:tcMar>
            <w:vAlign w:val="center"/>
          </w:tcPr>
          <w:p w14:paraId="7135D073" w14:textId="77777777" w:rsidR="0027748F" w:rsidRDefault="00000000">
            <w:r>
              <w:rPr>
                <w:sz w:val="18"/>
              </w:rPr>
              <w:t>Wawancara kelompok siswa</w:t>
            </w:r>
          </w:p>
        </w:tc>
      </w:tr>
      <w:tr w:rsidR="0027748F" w14:paraId="69F7947F" w14:textId="77777777">
        <w:trPr>
          <w:jc w:val="center"/>
        </w:trPr>
        <w:tc>
          <w:tcPr>
            <w:tcW w:w="1134" w:type="dxa"/>
            <w:tcMar>
              <w:top w:w="70" w:type="dxa"/>
              <w:left w:w="70" w:type="dxa"/>
              <w:bottom w:w="70" w:type="dxa"/>
              <w:right w:w="70" w:type="dxa"/>
            </w:tcMar>
            <w:vAlign w:val="center"/>
          </w:tcPr>
          <w:p w14:paraId="3C9B5224" w14:textId="77777777" w:rsidR="0027748F" w:rsidRDefault="00000000">
            <w:pPr>
              <w:jc w:val="center"/>
            </w:pPr>
            <w:r>
              <w:rPr>
                <w:sz w:val="18"/>
              </w:rPr>
              <w:t>S5</w:t>
            </w:r>
          </w:p>
        </w:tc>
        <w:tc>
          <w:tcPr>
            <w:tcW w:w="2835" w:type="dxa"/>
            <w:tcMar>
              <w:top w:w="70" w:type="dxa"/>
              <w:left w:w="70" w:type="dxa"/>
              <w:bottom w:w="70" w:type="dxa"/>
              <w:right w:w="70" w:type="dxa"/>
            </w:tcMar>
            <w:vAlign w:val="center"/>
          </w:tcPr>
          <w:p w14:paraId="2DAB126F" w14:textId="77777777" w:rsidR="0027748F" w:rsidRDefault="00000000">
            <w:r>
              <w:rPr>
                <w:sz w:val="18"/>
              </w:rPr>
              <w:t>Perwakilan Kelompok 5</w:t>
            </w:r>
          </w:p>
        </w:tc>
        <w:tc>
          <w:tcPr>
            <w:tcW w:w="5386" w:type="dxa"/>
            <w:tcMar>
              <w:top w:w="70" w:type="dxa"/>
              <w:left w:w="70" w:type="dxa"/>
              <w:bottom w:w="70" w:type="dxa"/>
              <w:right w:w="70" w:type="dxa"/>
            </w:tcMar>
            <w:vAlign w:val="center"/>
          </w:tcPr>
          <w:p w14:paraId="16EF009F" w14:textId="77777777" w:rsidR="0027748F" w:rsidRDefault="00000000">
            <w:r>
              <w:rPr>
                <w:sz w:val="18"/>
              </w:rPr>
              <w:t>Wawancara kelompok siswa</w:t>
            </w:r>
          </w:p>
        </w:tc>
      </w:tr>
      <w:tr w:rsidR="0027748F" w14:paraId="0E282AD0" w14:textId="77777777">
        <w:trPr>
          <w:jc w:val="center"/>
        </w:trPr>
        <w:tc>
          <w:tcPr>
            <w:tcW w:w="1134" w:type="dxa"/>
            <w:tcMar>
              <w:top w:w="70" w:type="dxa"/>
              <w:left w:w="70" w:type="dxa"/>
              <w:bottom w:w="70" w:type="dxa"/>
              <w:right w:w="70" w:type="dxa"/>
            </w:tcMar>
            <w:vAlign w:val="center"/>
          </w:tcPr>
          <w:p w14:paraId="5A08C9F1" w14:textId="77777777" w:rsidR="0027748F" w:rsidRDefault="00000000">
            <w:pPr>
              <w:jc w:val="center"/>
            </w:pPr>
            <w:r>
              <w:rPr>
                <w:sz w:val="18"/>
              </w:rPr>
              <w:t>S6</w:t>
            </w:r>
          </w:p>
        </w:tc>
        <w:tc>
          <w:tcPr>
            <w:tcW w:w="2835" w:type="dxa"/>
            <w:tcMar>
              <w:top w:w="70" w:type="dxa"/>
              <w:left w:w="70" w:type="dxa"/>
              <w:bottom w:w="70" w:type="dxa"/>
              <w:right w:w="70" w:type="dxa"/>
            </w:tcMar>
            <w:vAlign w:val="center"/>
          </w:tcPr>
          <w:p w14:paraId="1E37FB6B" w14:textId="77777777" w:rsidR="0027748F" w:rsidRDefault="00000000">
            <w:r>
              <w:rPr>
                <w:sz w:val="18"/>
              </w:rPr>
              <w:t>Perwakilan Kelompok 6</w:t>
            </w:r>
          </w:p>
        </w:tc>
        <w:tc>
          <w:tcPr>
            <w:tcW w:w="5386" w:type="dxa"/>
            <w:tcMar>
              <w:top w:w="70" w:type="dxa"/>
              <w:left w:w="70" w:type="dxa"/>
              <w:bottom w:w="70" w:type="dxa"/>
              <w:right w:w="70" w:type="dxa"/>
            </w:tcMar>
            <w:vAlign w:val="center"/>
          </w:tcPr>
          <w:p w14:paraId="64B4FBAE" w14:textId="77777777" w:rsidR="0027748F" w:rsidRDefault="00000000">
            <w:r>
              <w:rPr>
                <w:sz w:val="18"/>
              </w:rPr>
              <w:t>Wawancara kelompok siswa</w:t>
            </w:r>
          </w:p>
        </w:tc>
      </w:tr>
      <w:tr w:rsidR="0027748F" w14:paraId="2C422C01" w14:textId="77777777">
        <w:trPr>
          <w:jc w:val="center"/>
        </w:trPr>
        <w:tc>
          <w:tcPr>
            <w:tcW w:w="1134" w:type="dxa"/>
            <w:tcMar>
              <w:top w:w="70" w:type="dxa"/>
              <w:left w:w="70" w:type="dxa"/>
              <w:bottom w:w="70" w:type="dxa"/>
              <w:right w:w="70" w:type="dxa"/>
            </w:tcMar>
            <w:vAlign w:val="center"/>
          </w:tcPr>
          <w:p w14:paraId="35FF36EB" w14:textId="77777777" w:rsidR="0027748F" w:rsidRDefault="00000000">
            <w:pPr>
              <w:jc w:val="center"/>
            </w:pPr>
            <w:r>
              <w:rPr>
                <w:sz w:val="18"/>
              </w:rPr>
              <w:t>O1</w:t>
            </w:r>
          </w:p>
        </w:tc>
        <w:tc>
          <w:tcPr>
            <w:tcW w:w="2835" w:type="dxa"/>
            <w:tcMar>
              <w:top w:w="70" w:type="dxa"/>
              <w:left w:w="70" w:type="dxa"/>
              <w:bottom w:w="70" w:type="dxa"/>
              <w:right w:w="70" w:type="dxa"/>
            </w:tcMar>
            <w:vAlign w:val="center"/>
          </w:tcPr>
          <w:p w14:paraId="1AEAA88B" w14:textId="77777777" w:rsidR="0027748F" w:rsidRDefault="00000000">
            <w:r>
              <w:rPr>
                <w:sz w:val="18"/>
              </w:rPr>
              <w:t>Observasi pertemuan 1</w:t>
            </w:r>
          </w:p>
        </w:tc>
        <w:tc>
          <w:tcPr>
            <w:tcW w:w="5386" w:type="dxa"/>
            <w:tcMar>
              <w:top w:w="70" w:type="dxa"/>
              <w:left w:w="70" w:type="dxa"/>
              <w:bottom w:w="70" w:type="dxa"/>
              <w:right w:w="70" w:type="dxa"/>
            </w:tcMar>
            <w:vAlign w:val="center"/>
          </w:tcPr>
          <w:p w14:paraId="3750A7CD" w14:textId="77777777" w:rsidR="0027748F" w:rsidRDefault="00000000">
            <w:r>
              <w:rPr>
                <w:sz w:val="18"/>
              </w:rPr>
              <w:t>Pertanyaan mendasar dan perencanaan proyek</w:t>
            </w:r>
          </w:p>
        </w:tc>
      </w:tr>
      <w:tr w:rsidR="0027748F" w14:paraId="3FF1423D" w14:textId="77777777">
        <w:trPr>
          <w:jc w:val="center"/>
        </w:trPr>
        <w:tc>
          <w:tcPr>
            <w:tcW w:w="1134" w:type="dxa"/>
            <w:tcMar>
              <w:top w:w="70" w:type="dxa"/>
              <w:left w:w="70" w:type="dxa"/>
              <w:bottom w:w="70" w:type="dxa"/>
              <w:right w:w="70" w:type="dxa"/>
            </w:tcMar>
            <w:vAlign w:val="center"/>
          </w:tcPr>
          <w:p w14:paraId="019EF59D" w14:textId="77777777" w:rsidR="0027748F" w:rsidRDefault="00000000">
            <w:pPr>
              <w:jc w:val="center"/>
            </w:pPr>
            <w:r>
              <w:rPr>
                <w:sz w:val="18"/>
              </w:rPr>
              <w:t>O2</w:t>
            </w:r>
          </w:p>
        </w:tc>
        <w:tc>
          <w:tcPr>
            <w:tcW w:w="2835" w:type="dxa"/>
            <w:tcMar>
              <w:top w:w="70" w:type="dxa"/>
              <w:left w:w="70" w:type="dxa"/>
              <w:bottom w:w="70" w:type="dxa"/>
              <w:right w:w="70" w:type="dxa"/>
            </w:tcMar>
            <w:vAlign w:val="center"/>
          </w:tcPr>
          <w:p w14:paraId="4A4133F1" w14:textId="77777777" w:rsidR="0027748F" w:rsidRDefault="00000000">
            <w:r>
              <w:rPr>
                <w:sz w:val="18"/>
              </w:rPr>
              <w:t>Observasi pertemuan 2</w:t>
            </w:r>
          </w:p>
        </w:tc>
        <w:tc>
          <w:tcPr>
            <w:tcW w:w="5386" w:type="dxa"/>
            <w:tcMar>
              <w:top w:w="70" w:type="dxa"/>
              <w:left w:w="70" w:type="dxa"/>
              <w:bottom w:w="70" w:type="dxa"/>
              <w:right w:w="70" w:type="dxa"/>
            </w:tcMar>
            <w:vAlign w:val="center"/>
          </w:tcPr>
          <w:p w14:paraId="42728F53" w14:textId="77777777" w:rsidR="0027748F" w:rsidRDefault="00000000">
            <w:r>
              <w:rPr>
                <w:sz w:val="18"/>
              </w:rPr>
              <w:t>Eksplorasi, kolaborasi, dan pembuatan produk</w:t>
            </w:r>
          </w:p>
        </w:tc>
      </w:tr>
      <w:tr w:rsidR="0027748F" w14:paraId="228C2FE6" w14:textId="77777777">
        <w:trPr>
          <w:jc w:val="center"/>
        </w:trPr>
        <w:tc>
          <w:tcPr>
            <w:tcW w:w="1134" w:type="dxa"/>
            <w:tcMar>
              <w:top w:w="70" w:type="dxa"/>
              <w:left w:w="70" w:type="dxa"/>
              <w:bottom w:w="70" w:type="dxa"/>
              <w:right w:w="70" w:type="dxa"/>
            </w:tcMar>
            <w:vAlign w:val="center"/>
          </w:tcPr>
          <w:p w14:paraId="2586E4E5" w14:textId="77777777" w:rsidR="0027748F" w:rsidRDefault="00000000">
            <w:pPr>
              <w:jc w:val="center"/>
            </w:pPr>
            <w:r>
              <w:rPr>
                <w:sz w:val="18"/>
              </w:rPr>
              <w:t>O3</w:t>
            </w:r>
          </w:p>
        </w:tc>
        <w:tc>
          <w:tcPr>
            <w:tcW w:w="2835" w:type="dxa"/>
            <w:tcMar>
              <w:top w:w="70" w:type="dxa"/>
              <w:left w:w="70" w:type="dxa"/>
              <w:bottom w:w="70" w:type="dxa"/>
              <w:right w:w="70" w:type="dxa"/>
            </w:tcMar>
            <w:vAlign w:val="center"/>
          </w:tcPr>
          <w:p w14:paraId="4307EAA6" w14:textId="77777777" w:rsidR="0027748F" w:rsidRDefault="00000000">
            <w:r>
              <w:rPr>
                <w:sz w:val="18"/>
              </w:rPr>
              <w:t>Observasi pertemuan 3</w:t>
            </w:r>
          </w:p>
        </w:tc>
        <w:tc>
          <w:tcPr>
            <w:tcW w:w="5386" w:type="dxa"/>
            <w:tcMar>
              <w:top w:w="70" w:type="dxa"/>
              <w:left w:w="70" w:type="dxa"/>
              <w:bottom w:w="70" w:type="dxa"/>
              <w:right w:w="70" w:type="dxa"/>
            </w:tcMar>
            <w:vAlign w:val="center"/>
          </w:tcPr>
          <w:p w14:paraId="21C1CAC2" w14:textId="77777777" w:rsidR="0027748F" w:rsidRDefault="00000000">
            <w:r>
              <w:rPr>
                <w:sz w:val="18"/>
              </w:rPr>
              <w:t>Presentasi, umpan balik, revisi, dan refleksi</w:t>
            </w:r>
          </w:p>
        </w:tc>
      </w:tr>
      <w:tr w:rsidR="0027748F" w14:paraId="4FF025E2" w14:textId="77777777">
        <w:trPr>
          <w:jc w:val="center"/>
        </w:trPr>
        <w:tc>
          <w:tcPr>
            <w:tcW w:w="1134" w:type="dxa"/>
            <w:tcMar>
              <w:top w:w="70" w:type="dxa"/>
              <w:left w:w="70" w:type="dxa"/>
              <w:bottom w:w="70" w:type="dxa"/>
              <w:right w:w="70" w:type="dxa"/>
            </w:tcMar>
            <w:vAlign w:val="center"/>
          </w:tcPr>
          <w:p w14:paraId="77163F9A" w14:textId="77777777" w:rsidR="0027748F" w:rsidRDefault="00000000">
            <w:pPr>
              <w:jc w:val="center"/>
            </w:pPr>
            <w:r>
              <w:rPr>
                <w:sz w:val="18"/>
              </w:rPr>
              <w:t>D1</w:t>
            </w:r>
          </w:p>
        </w:tc>
        <w:tc>
          <w:tcPr>
            <w:tcW w:w="2835" w:type="dxa"/>
            <w:tcMar>
              <w:top w:w="70" w:type="dxa"/>
              <w:left w:w="70" w:type="dxa"/>
              <w:bottom w:w="70" w:type="dxa"/>
              <w:right w:w="70" w:type="dxa"/>
            </w:tcMar>
            <w:vAlign w:val="center"/>
          </w:tcPr>
          <w:p w14:paraId="2B92E7DD" w14:textId="77777777" w:rsidR="0027748F" w:rsidRDefault="00000000">
            <w:r>
              <w:rPr>
                <w:sz w:val="18"/>
              </w:rPr>
              <w:t>Lembar perencanaan proyek</w:t>
            </w:r>
          </w:p>
        </w:tc>
        <w:tc>
          <w:tcPr>
            <w:tcW w:w="5386" w:type="dxa"/>
            <w:tcMar>
              <w:top w:w="70" w:type="dxa"/>
              <w:left w:w="70" w:type="dxa"/>
              <w:bottom w:w="70" w:type="dxa"/>
              <w:right w:w="70" w:type="dxa"/>
            </w:tcMar>
            <w:vAlign w:val="center"/>
          </w:tcPr>
          <w:p w14:paraId="3DD5D8EF" w14:textId="77777777" w:rsidR="0027748F" w:rsidRDefault="00000000">
            <w:r>
              <w:rPr>
                <w:sz w:val="18"/>
              </w:rPr>
              <w:t>Alternatif ide, bahan, peran, dan jadwal</w:t>
            </w:r>
          </w:p>
        </w:tc>
      </w:tr>
      <w:tr w:rsidR="0027748F" w14:paraId="38972E5B" w14:textId="77777777">
        <w:trPr>
          <w:jc w:val="center"/>
        </w:trPr>
        <w:tc>
          <w:tcPr>
            <w:tcW w:w="1134" w:type="dxa"/>
            <w:tcMar>
              <w:top w:w="70" w:type="dxa"/>
              <w:left w:w="70" w:type="dxa"/>
              <w:bottom w:w="70" w:type="dxa"/>
              <w:right w:w="70" w:type="dxa"/>
            </w:tcMar>
            <w:vAlign w:val="center"/>
          </w:tcPr>
          <w:p w14:paraId="4AEA3FDE" w14:textId="77777777" w:rsidR="0027748F" w:rsidRDefault="00000000">
            <w:pPr>
              <w:jc w:val="center"/>
            </w:pPr>
            <w:r>
              <w:rPr>
                <w:sz w:val="18"/>
              </w:rPr>
              <w:t>D2</w:t>
            </w:r>
          </w:p>
        </w:tc>
        <w:tc>
          <w:tcPr>
            <w:tcW w:w="2835" w:type="dxa"/>
            <w:tcMar>
              <w:top w:w="70" w:type="dxa"/>
              <w:left w:w="70" w:type="dxa"/>
              <w:bottom w:w="70" w:type="dxa"/>
              <w:right w:w="70" w:type="dxa"/>
            </w:tcMar>
            <w:vAlign w:val="center"/>
          </w:tcPr>
          <w:p w14:paraId="17A10FA7" w14:textId="77777777" w:rsidR="0027748F" w:rsidRDefault="00000000">
            <w:r>
              <w:rPr>
                <w:sz w:val="18"/>
              </w:rPr>
              <w:t>Draf produk</w:t>
            </w:r>
          </w:p>
        </w:tc>
        <w:tc>
          <w:tcPr>
            <w:tcW w:w="5386" w:type="dxa"/>
            <w:tcMar>
              <w:top w:w="70" w:type="dxa"/>
              <w:left w:w="70" w:type="dxa"/>
              <w:bottom w:w="70" w:type="dxa"/>
              <w:right w:w="70" w:type="dxa"/>
            </w:tcMar>
            <w:vAlign w:val="center"/>
          </w:tcPr>
          <w:p w14:paraId="18E231A4" w14:textId="77777777" w:rsidR="0027748F" w:rsidRDefault="00000000">
            <w:r>
              <w:rPr>
                <w:sz w:val="18"/>
              </w:rPr>
              <w:t>Bukti gagasan awal dan masalah fungsi</w:t>
            </w:r>
          </w:p>
        </w:tc>
      </w:tr>
      <w:tr w:rsidR="0027748F" w14:paraId="0C049AA6" w14:textId="77777777">
        <w:trPr>
          <w:jc w:val="center"/>
        </w:trPr>
        <w:tc>
          <w:tcPr>
            <w:tcW w:w="1134" w:type="dxa"/>
            <w:tcMar>
              <w:top w:w="70" w:type="dxa"/>
              <w:left w:w="70" w:type="dxa"/>
              <w:bottom w:w="70" w:type="dxa"/>
              <w:right w:w="70" w:type="dxa"/>
            </w:tcMar>
            <w:vAlign w:val="center"/>
          </w:tcPr>
          <w:p w14:paraId="1ADA215E" w14:textId="77777777" w:rsidR="0027748F" w:rsidRDefault="00000000">
            <w:pPr>
              <w:jc w:val="center"/>
            </w:pPr>
            <w:r>
              <w:rPr>
                <w:sz w:val="18"/>
              </w:rPr>
              <w:t>D3</w:t>
            </w:r>
          </w:p>
        </w:tc>
        <w:tc>
          <w:tcPr>
            <w:tcW w:w="2835" w:type="dxa"/>
            <w:tcMar>
              <w:top w:w="70" w:type="dxa"/>
              <w:left w:w="70" w:type="dxa"/>
              <w:bottom w:w="70" w:type="dxa"/>
              <w:right w:w="70" w:type="dxa"/>
            </w:tcMar>
            <w:vAlign w:val="center"/>
          </w:tcPr>
          <w:p w14:paraId="3D3ED17D" w14:textId="77777777" w:rsidR="0027748F" w:rsidRDefault="00000000">
            <w:r>
              <w:rPr>
                <w:sz w:val="18"/>
              </w:rPr>
              <w:t>Produk akhir</w:t>
            </w:r>
          </w:p>
        </w:tc>
        <w:tc>
          <w:tcPr>
            <w:tcW w:w="5386" w:type="dxa"/>
            <w:tcMar>
              <w:top w:w="70" w:type="dxa"/>
              <w:left w:w="70" w:type="dxa"/>
              <w:bottom w:w="70" w:type="dxa"/>
              <w:right w:w="70" w:type="dxa"/>
            </w:tcMar>
            <w:vAlign w:val="center"/>
          </w:tcPr>
          <w:p w14:paraId="2DF7870C" w14:textId="77777777" w:rsidR="0027748F" w:rsidRDefault="00000000">
            <w:r>
              <w:rPr>
                <w:sz w:val="18"/>
              </w:rPr>
              <w:t>Bukti keaslian dan elaborasi</w:t>
            </w:r>
          </w:p>
        </w:tc>
      </w:tr>
      <w:tr w:rsidR="0027748F" w14:paraId="10374445" w14:textId="77777777">
        <w:trPr>
          <w:jc w:val="center"/>
        </w:trPr>
        <w:tc>
          <w:tcPr>
            <w:tcW w:w="1134" w:type="dxa"/>
            <w:tcMar>
              <w:top w:w="70" w:type="dxa"/>
              <w:left w:w="70" w:type="dxa"/>
              <w:bottom w:w="70" w:type="dxa"/>
              <w:right w:w="70" w:type="dxa"/>
            </w:tcMar>
            <w:vAlign w:val="center"/>
          </w:tcPr>
          <w:p w14:paraId="27AD8A21" w14:textId="77777777" w:rsidR="0027748F" w:rsidRDefault="00000000">
            <w:pPr>
              <w:jc w:val="center"/>
            </w:pPr>
            <w:r>
              <w:rPr>
                <w:sz w:val="18"/>
              </w:rPr>
              <w:t>D4</w:t>
            </w:r>
          </w:p>
        </w:tc>
        <w:tc>
          <w:tcPr>
            <w:tcW w:w="2835" w:type="dxa"/>
            <w:tcMar>
              <w:top w:w="70" w:type="dxa"/>
              <w:left w:w="70" w:type="dxa"/>
              <w:bottom w:w="70" w:type="dxa"/>
              <w:right w:w="70" w:type="dxa"/>
            </w:tcMar>
            <w:vAlign w:val="center"/>
          </w:tcPr>
          <w:p w14:paraId="4798D3D4" w14:textId="77777777" w:rsidR="0027748F" w:rsidRDefault="00000000">
            <w:r>
              <w:rPr>
                <w:sz w:val="18"/>
              </w:rPr>
              <w:t>Lembar refleksi siswa</w:t>
            </w:r>
          </w:p>
        </w:tc>
        <w:tc>
          <w:tcPr>
            <w:tcW w:w="5386" w:type="dxa"/>
            <w:tcMar>
              <w:top w:w="70" w:type="dxa"/>
              <w:left w:w="70" w:type="dxa"/>
              <w:bottom w:w="70" w:type="dxa"/>
              <w:right w:w="70" w:type="dxa"/>
            </w:tcMar>
            <w:vAlign w:val="center"/>
          </w:tcPr>
          <w:p w14:paraId="4D033C90" w14:textId="77777777" w:rsidR="0027748F" w:rsidRDefault="00000000">
            <w:r>
              <w:rPr>
                <w:sz w:val="18"/>
              </w:rPr>
              <w:t>Perubahan ide, kesulitan, kontribusi, dan perbaikan</w:t>
            </w:r>
          </w:p>
        </w:tc>
      </w:tr>
    </w:tbl>
    <w:p w14:paraId="3342CA62" w14:textId="77777777" w:rsidR="0027748F" w:rsidRDefault="0027748F">
      <w:pPr>
        <w:spacing w:after="0"/>
      </w:pPr>
    </w:p>
    <w:p w14:paraId="245AD7BD" w14:textId="77777777" w:rsidR="0027748F" w:rsidRDefault="00000000">
      <w:pPr>
        <w:pStyle w:val="Heading2"/>
        <w:spacing w:before="120" w:after="80"/>
      </w:pPr>
      <w:r>
        <w:rPr>
          <w:rFonts w:ascii="Times New Roman" w:eastAsia="Times New Roman" w:hAnsi="Times New Roman"/>
        </w:rPr>
        <w:t>C. Jadwal Pengumpulan Data Simulasi</w:t>
      </w:r>
    </w:p>
    <w:tbl>
      <w:tblPr>
        <w:tblStyle w:val="TableGrid"/>
        <w:tblW w:w="0" w:type="auto"/>
        <w:jc w:val="center"/>
        <w:tblLayout w:type="fixed"/>
        <w:tblLook w:val="04A0" w:firstRow="1" w:lastRow="0" w:firstColumn="1" w:lastColumn="0" w:noHBand="0" w:noVBand="1"/>
      </w:tblPr>
      <w:tblGrid>
        <w:gridCol w:w="1757"/>
        <w:gridCol w:w="1474"/>
        <w:gridCol w:w="1134"/>
        <w:gridCol w:w="4989"/>
      </w:tblGrid>
      <w:tr w:rsidR="0027748F" w14:paraId="212E2C3A" w14:textId="77777777">
        <w:trPr>
          <w:tblHeader/>
          <w:jc w:val="center"/>
        </w:trPr>
        <w:tc>
          <w:tcPr>
            <w:tcW w:w="1757" w:type="dxa"/>
            <w:shd w:val="clear" w:color="auto" w:fill="D9EAF7"/>
            <w:tcMar>
              <w:top w:w="70" w:type="dxa"/>
              <w:left w:w="70" w:type="dxa"/>
              <w:bottom w:w="70" w:type="dxa"/>
              <w:right w:w="70" w:type="dxa"/>
            </w:tcMar>
            <w:vAlign w:val="center"/>
          </w:tcPr>
          <w:p w14:paraId="4C1321BC" w14:textId="77777777" w:rsidR="0027748F" w:rsidRDefault="00000000">
            <w:pPr>
              <w:jc w:val="center"/>
            </w:pPr>
            <w:r>
              <w:rPr>
                <w:b/>
                <w:sz w:val="18"/>
              </w:rPr>
              <w:t>Tanggal</w:t>
            </w:r>
          </w:p>
        </w:tc>
        <w:tc>
          <w:tcPr>
            <w:tcW w:w="1474" w:type="dxa"/>
            <w:shd w:val="clear" w:color="auto" w:fill="D9EAF7"/>
            <w:tcMar>
              <w:top w:w="70" w:type="dxa"/>
              <w:left w:w="70" w:type="dxa"/>
              <w:bottom w:w="70" w:type="dxa"/>
              <w:right w:w="70" w:type="dxa"/>
            </w:tcMar>
            <w:vAlign w:val="center"/>
          </w:tcPr>
          <w:p w14:paraId="15020C5B" w14:textId="77777777" w:rsidR="0027748F" w:rsidRDefault="00000000">
            <w:pPr>
              <w:jc w:val="center"/>
            </w:pPr>
            <w:r>
              <w:rPr>
                <w:b/>
                <w:sz w:val="18"/>
              </w:rPr>
              <w:t>Waktu</w:t>
            </w:r>
          </w:p>
        </w:tc>
        <w:tc>
          <w:tcPr>
            <w:tcW w:w="1134" w:type="dxa"/>
            <w:shd w:val="clear" w:color="auto" w:fill="D9EAF7"/>
            <w:tcMar>
              <w:top w:w="70" w:type="dxa"/>
              <w:left w:w="70" w:type="dxa"/>
              <w:bottom w:w="70" w:type="dxa"/>
              <w:right w:w="70" w:type="dxa"/>
            </w:tcMar>
            <w:vAlign w:val="center"/>
          </w:tcPr>
          <w:p w14:paraId="0AA0B77C" w14:textId="77777777" w:rsidR="0027748F" w:rsidRDefault="00000000">
            <w:pPr>
              <w:jc w:val="center"/>
            </w:pPr>
            <w:r>
              <w:rPr>
                <w:b/>
                <w:sz w:val="18"/>
              </w:rPr>
              <w:t>Kode</w:t>
            </w:r>
          </w:p>
        </w:tc>
        <w:tc>
          <w:tcPr>
            <w:tcW w:w="4989" w:type="dxa"/>
            <w:shd w:val="clear" w:color="auto" w:fill="D9EAF7"/>
            <w:tcMar>
              <w:top w:w="70" w:type="dxa"/>
              <w:left w:w="70" w:type="dxa"/>
              <w:bottom w:w="70" w:type="dxa"/>
              <w:right w:w="70" w:type="dxa"/>
            </w:tcMar>
            <w:vAlign w:val="center"/>
          </w:tcPr>
          <w:p w14:paraId="52ABBAE8" w14:textId="77777777" w:rsidR="0027748F" w:rsidRDefault="00000000">
            <w:pPr>
              <w:jc w:val="center"/>
            </w:pPr>
            <w:r>
              <w:rPr>
                <w:b/>
                <w:sz w:val="18"/>
              </w:rPr>
              <w:t>Kegiatan</w:t>
            </w:r>
          </w:p>
        </w:tc>
      </w:tr>
      <w:tr w:rsidR="0027748F" w14:paraId="5FC1AE91" w14:textId="77777777">
        <w:trPr>
          <w:jc w:val="center"/>
        </w:trPr>
        <w:tc>
          <w:tcPr>
            <w:tcW w:w="1757" w:type="dxa"/>
            <w:tcMar>
              <w:top w:w="70" w:type="dxa"/>
              <w:left w:w="70" w:type="dxa"/>
              <w:bottom w:w="70" w:type="dxa"/>
              <w:right w:w="70" w:type="dxa"/>
            </w:tcMar>
            <w:vAlign w:val="center"/>
          </w:tcPr>
          <w:p w14:paraId="03636DAA" w14:textId="77777777" w:rsidR="0027748F" w:rsidRDefault="00000000">
            <w:pPr>
              <w:jc w:val="center"/>
            </w:pPr>
            <w:r>
              <w:rPr>
                <w:sz w:val="18"/>
              </w:rPr>
              <w:t>13 April 2026</w:t>
            </w:r>
          </w:p>
        </w:tc>
        <w:tc>
          <w:tcPr>
            <w:tcW w:w="1474" w:type="dxa"/>
            <w:tcMar>
              <w:top w:w="70" w:type="dxa"/>
              <w:left w:w="70" w:type="dxa"/>
              <w:bottom w:w="70" w:type="dxa"/>
              <w:right w:w="70" w:type="dxa"/>
            </w:tcMar>
            <w:vAlign w:val="center"/>
          </w:tcPr>
          <w:p w14:paraId="1872B5E7" w14:textId="77777777" w:rsidR="0027748F" w:rsidRDefault="00000000">
            <w:r>
              <w:rPr>
                <w:sz w:val="18"/>
              </w:rPr>
              <w:t>08.00-09.45</w:t>
            </w:r>
          </w:p>
        </w:tc>
        <w:tc>
          <w:tcPr>
            <w:tcW w:w="1134" w:type="dxa"/>
            <w:tcMar>
              <w:top w:w="70" w:type="dxa"/>
              <w:left w:w="70" w:type="dxa"/>
              <w:bottom w:w="70" w:type="dxa"/>
              <w:right w:w="70" w:type="dxa"/>
            </w:tcMar>
            <w:vAlign w:val="center"/>
          </w:tcPr>
          <w:p w14:paraId="03B919AA" w14:textId="77777777" w:rsidR="0027748F" w:rsidRDefault="00000000">
            <w:r>
              <w:rPr>
                <w:sz w:val="18"/>
              </w:rPr>
              <w:t>O1</w:t>
            </w:r>
          </w:p>
        </w:tc>
        <w:tc>
          <w:tcPr>
            <w:tcW w:w="4989" w:type="dxa"/>
            <w:tcMar>
              <w:top w:w="70" w:type="dxa"/>
              <w:left w:w="70" w:type="dxa"/>
              <w:bottom w:w="70" w:type="dxa"/>
              <w:right w:w="70" w:type="dxa"/>
            </w:tcMar>
            <w:vAlign w:val="center"/>
          </w:tcPr>
          <w:p w14:paraId="6F1A51D1" w14:textId="77777777" w:rsidR="0027748F" w:rsidRDefault="00000000">
            <w:r>
              <w:rPr>
                <w:sz w:val="18"/>
              </w:rPr>
              <w:t>Pemunculan masalah, penggalian ide, perencanaan proyek</w:t>
            </w:r>
          </w:p>
        </w:tc>
      </w:tr>
      <w:tr w:rsidR="0027748F" w14:paraId="227E0EF9" w14:textId="77777777">
        <w:trPr>
          <w:jc w:val="center"/>
        </w:trPr>
        <w:tc>
          <w:tcPr>
            <w:tcW w:w="1757" w:type="dxa"/>
            <w:tcMar>
              <w:top w:w="70" w:type="dxa"/>
              <w:left w:w="70" w:type="dxa"/>
              <w:bottom w:w="70" w:type="dxa"/>
              <w:right w:w="70" w:type="dxa"/>
            </w:tcMar>
            <w:vAlign w:val="center"/>
          </w:tcPr>
          <w:p w14:paraId="2452E365" w14:textId="77777777" w:rsidR="0027748F" w:rsidRDefault="00000000">
            <w:pPr>
              <w:jc w:val="center"/>
            </w:pPr>
            <w:r>
              <w:rPr>
                <w:sz w:val="18"/>
              </w:rPr>
              <w:t>15 April 2026</w:t>
            </w:r>
          </w:p>
        </w:tc>
        <w:tc>
          <w:tcPr>
            <w:tcW w:w="1474" w:type="dxa"/>
            <w:tcMar>
              <w:top w:w="70" w:type="dxa"/>
              <w:left w:w="70" w:type="dxa"/>
              <w:bottom w:w="70" w:type="dxa"/>
              <w:right w:w="70" w:type="dxa"/>
            </w:tcMar>
            <w:vAlign w:val="center"/>
          </w:tcPr>
          <w:p w14:paraId="1AEA50B1" w14:textId="77777777" w:rsidR="0027748F" w:rsidRDefault="00000000">
            <w:r>
              <w:rPr>
                <w:sz w:val="18"/>
              </w:rPr>
              <w:t>08.00-10.00</w:t>
            </w:r>
          </w:p>
        </w:tc>
        <w:tc>
          <w:tcPr>
            <w:tcW w:w="1134" w:type="dxa"/>
            <w:tcMar>
              <w:top w:w="70" w:type="dxa"/>
              <w:left w:w="70" w:type="dxa"/>
              <w:bottom w:w="70" w:type="dxa"/>
              <w:right w:w="70" w:type="dxa"/>
            </w:tcMar>
            <w:vAlign w:val="center"/>
          </w:tcPr>
          <w:p w14:paraId="2A265637" w14:textId="77777777" w:rsidR="0027748F" w:rsidRDefault="00000000">
            <w:r>
              <w:rPr>
                <w:sz w:val="18"/>
              </w:rPr>
              <w:t>O2</w:t>
            </w:r>
          </w:p>
        </w:tc>
        <w:tc>
          <w:tcPr>
            <w:tcW w:w="4989" w:type="dxa"/>
            <w:tcMar>
              <w:top w:w="70" w:type="dxa"/>
              <w:left w:w="70" w:type="dxa"/>
              <w:bottom w:w="70" w:type="dxa"/>
              <w:right w:w="70" w:type="dxa"/>
            </w:tcMar>
            <w:vAlign w:val="center"/>
          </w:tcPr>
          <w:p w14:paraId="1BC65380" w14:textId="77777777" w:rsidR="0027748F" w:rsidRDefault="00000000">
            <w:r>
              <w:rPr>
                <w:sz w:val="18"/>
              </w:rPr>
              <w:t>Eksplorasi bahan, pembuatan produk, pemantauan kelompok</w:t>
            </w:r>
          </w:p>
        </w:tc>
      </w:tr>
      <w:tr w:rsidR="0027748F" w14:paraId="0E82DBF9" w14:textId="77777777">
        <w:trPr>
          <w:jc w:val="center"/>
        </w:trPr>
        <w:tc>
          <w:tcPr>
            <w:tcW w:w="1757" w:type="dxa"/>
            <w:tcMar>
              <w:top w:w="70" w:type="dxa"/>
              <w:left w:w="70" w:type="dxa"/>
              <w:bottom w:w="70" w:type="dxa"/>
              <w:right w:w="70" w:type="dxa"/>
            </w:tcMar>
            <w:vAlign w:val="center"/>
          </w:tcPr>
          <w:p w14:paraId="59112625" w14:textId="77777777" w:rsidR="0027748F" w:rsidRDefault="00000000">
            <w:pPr>
              <w:jc w:val="center"/>
            </w:pPr>
            <w:r>
              <w:rPr>
                <w:sz w:val="18"/>
              </w:rPr>
              <w:t>20 April 2026</w:t>
            </w:r>
          </w:p>
        </w:tc>
        <w:tc>
          <w:tcPr>
            <w:tcW w:w="1474" w:type="dxa"/>
            <w:tcMar>
              <w:top w:w="70" w:type="dxa"/>
              <w:left w:w="70" w:type="dxa"/>
              <w:bottom w:w="70" w:type="dxa"/>
              <w:right w:w="70" w:type="dxa"/>
            </w:tcMar>
            <w:vAlign w:val="center"/>
          </w:tcPr>
          <w:p w14:paraId="01F1426C" w14:textId="77777777" w:rsidR="0027748F" w:rsidRDefault="00000000">
            <w:r>
              <w:rPr>
                <w:sz w:val="18"/>
              </w:rPr>
              <w:t>08.00-10.00</w:t>
            </w:r>
          </w:p>
        </w:tc>
        <w:tc>
          <w:tcPr>
            <w:tcW w:w="1134" w:type="dxa"/>
            <w:tcMar>
              <w:top w:w="70" w:type="dxa"/>
              <w:left w:w="70" w:type="dxa"/>
              <w:bottom w:w="70" w:type="dxa"/>
              <w:right w:w="70" w:type="dxa"/>
            </w:tcMar>
            <w:vAlign w:val="center"/>
          </w:tcPr>
          <w:p w14:paraId="1F8DC8B5" w14:textId="77777777" w:rsidR="0027748F" w:rsidRDefault="00000000">
            <w:r>
              <w:rPr>
                <w:sz w:val="18"/>
              </w:rPr>
              <w:t>O3</w:t>
            </w:r>
          </w:p>
        </w:tc>
        <w:tc>
          <w:tcPr>
            <w:tcW w:w="4989" w:type="dxa"/>
            <w:tcMar>
              <w:top w:w="70" w:type="dxa"/>
              <w:left w:w="70" w:type="dxa"/>
              <w:bottom w:w="70" w:type="dxa"/>
              <w:right w:w="70" w:type="dxa"/>
            </w:tcMar>
            <w:vAlign w:val="center"/>
          </w:tcPr>
          <w:p w14:paraId="1D598653" w14:textId="77777777" w:rsidR="0027748F" w:rsidRDefault="00000000">
            <w:r>
              <w:rPr>
                <w:sz w:val="18"/>
              </w:rPr>
              <w:t>Presentasi, umpan balik teman, revisi, refleksi</w:t>
            </w:r>
          </w:p>
        </w:tc>
      </w:tr>
      <w:tr w:rsidR="0027748F" w14:paraId="41F85438" w14:textId="77777777">
        <w:trPr>
          <w:jc w:val="center"/>
        </w:trPr>
        <w:tc>
          <w:tcPr>
            <w:tcW w:w="1757" w:type="dxa"/>
            <w:tcMar>
              <w:top w:w="70" w:type="dxa"/>
              <w:left w:w="70" w:type="dxa"/>
              <w:bottom w:w="70" w:type="dxa"/>
              <w:right w:w="70" w:type="dxa"/>
            </w:tcMar>
            <w:vAlign w:val="center"/>
          </w:tcPr>
          <w:p w14:paraId="4D3D8D50" w14:textId="77777777" w:rsidR="0027748F" w:rsidRDefault="00000000">
            <w:pPr>
              <w:jc w:val="center"/>
            </w:pPr>
            <w:r>
              <w:rPr>
                <w:sz w:val="18"/>
              </w:rPr>
              <w:t>21 April 2026</w:t>
            </w:r>
          </w:p>
        </w:tc>
        <w:tc>
          <w:tcPr>
            <w:tcW w:w="1474" w:type="dxa"/>
            <w:tcMar>
              <w:top w:w="70" w:type="dxa"/>
              <w:left w:w="70" w:type="dxa"/>
              <w:bottom w:w="70" w:type="dxa"/>
              <w:right w:w="70" w:type="dxa"/>
            </w:tcMar>
            <w:vAlign w:val="center"/>
          </w:tcPr>
          <w:p w14:paraId="4D631632" w14:textId="77777777" w:rsidR="0027748F" w:rsidRDefault="00000000">
            <w:r>
              <w:rPr>
                <w:sz w:val="18"/>
              </w:rPr>
              <w:t>10.00-10.50</w:t>
            </w:r>
          </w:p>
        </w:tc>
        <w:tc>
          <w:tcPr>
            <w:tcW w:w="1134" w:type="dxa"/>
            <w:tcMar>
              <w:top w:w="70" w:type="dxa"/>
              <w:left w:w="70" w:type="dxa"/>
              <w:bottom w:w="70" w:type="dxa"/>
              <w:right w:w="70" w:type="dxa"/>
            </w:tcMar>
            <w:vAlign w:val="center"/>
          </w:tcPr>
          <w:p w14:paraId="6D5757B9" w14:textId="77777777" w:rsidR="0027748F" w:rsidRDefault="00000000">
            <w:r>
              <w:rPr>
                <w:sz w:val="18"/>
              </w:rPr>
              <w:t>G1</w:t>
            </w:r>
          </w:p>
        </w:tc>
        <w:tc>
          <w:tcPr>
            <w:tcW w:w="4989" w:type="dxa"/>
            <w:tcMar>
              <w:top w:w="70" w:type="dxa"/>
              <w:left w:w="70" w:type="dxa"/>
              <w:bottom w:w="70" w:type="dxa"/>
              <w:right w:w="70" w:type="dxa"/>
            </w:tcMar>
            <w:vAlign w:val="center"/>
          </w:tcPr>
          <w:p w14:paraId="4ACD530F" w14:textId="77777777" w:rsidR="0027748F" w:rsidRDefault="00000000">
            <w:r>
              <w:rPr>
                <w:sz w:val="18"/>
              </w:rPr>
              <w:t>Wawancara guru kelas</w:t>
            </w:r>
          </w:p>
        </w:tc>
      </w:tr>
      <w:tr w:rsidR="0027748F" w14:paraId="6439C0AA" w14:textId="77777777">
        <w:trPr>
          <w:jc w:val="center"/>
        </w:trPr>
        <w:tc>
          <w:tcPr>
            <w:tcW w:w="1757" w:type="dxa"/>
            <w:tcMar>
              <w:top w:w="70" w:type="dxa"/>
              <w:left w:w="70" w:type="dxa"/>
              <w:bottom w:w="70" w:type="dxa"/>
              <w:right w:w="70" w:type="dxa"/>
            </w:tcMar>
            <w:vAlign w:val="center"/>
          </w:tcPr>
          <w:p w14:paraId="6EC3C627" w14:textId="77777777" w:rsidR="0027748F" w:rsidRDefault="00000000">
            <w:pPr>
              <w:jc w:val="center"/>
            </w:pPr>
            <w:r>
              <w:rPr>
                <w:sz w:val="18"/>
              </w:rPr>
              <w:t>22 April 2026</w:t>
            </w:r>
          </w:p>
        </w:tc>
        <w:tc>
          <w:tcPr>
            <w:tcW w:w="1474" w:type="dxa"/>
            <w:tcMar>
              <w:top w:w="70" w:type="dxa"/>
              <w:left w:w="70" w:type="dxa"/>
              <w:bottom w:w="70" w:type="dxa"/>
              <w:right w:w="70" w:type="dxa"/>
            </w:tcMar>
            <w:vAlign w:val="center"/>
          </w:tcPr>
          <w:p w14:paraId="6795AFE4" w14:textId="77777777" w:rsidR="0027748F" w:rsidRDefault="00000000">
            <w:r>
              <w:rPr>
                <w:sz w:val="18"/>
              </w:rPr>
              <w:t>09.30-10.20</w:t>
            </w:r>
          </w:p>
        </w:tc>
        <w:tc>
          <w:tcPr>
            <w:tcW w:w="1134" w:type="dxa"/>
            <w:tcMar>
              <w:top w:w="70" w:type="dxa"/>
              <w:left w:w="70" w:type="dxa"/>
              <w:bottom w:w="70" w:type="dxa"/>
              <w:right w:w="70" w:type="dxa"/>
            </w:tcMar>
            <w:vAlign w:val="center"/>
          </w:tcPr>
          <w:p w14:paraId="7489A30E" w14:textId="77777777" w:rsidR="0027748F" w:rsidRDefault="00000000">
            <w:r>
              <w:rPr>
                <w:sz w:val="18"/>
              </w:rPr>
              <w:t>S1-S6</w:t>
            </w:r>
          </w:p>
        </w:tc>
        <w:tc>
          <w:tcPr>
            <w:tcW w:w="4989" w:type="dxa"/>
            <w:tcMar>
              <w:top w:w="70" w:type="dxa"/>
              <w:left w:w="70" w:type="dxa"/>
              <w:bottom w:w="70" w:type="dxa"/>
              <w:right w:w="70" w:type="dxa"/>
            </w:tcMar>
            <w:vAlign w:val="center"/>
          </w:tcPr>
          <w:p w14:paraId="5F413922" w14:textId="77777777" w:rsidR="0027748F" w:rsidRDefault="00000000">
            <w:r>
              <w:rPr>
                <w:sz w:val="18"/>
              </w:rPr>
              <w:t>Wawancara kelompok siswa</w:t>
            </w:r>
          </w:p>
        </w:tc>
      </w:tr>
      <w:tr w:rsidR="0027748F" w14:paraId="39A2958F" w14:textId="77777777">
        <w:trPr>
          <w:jc w:val="center"/>
        </w:trPr>
        <w:tc>
          <w:tcPr>
            <w:tcW w:w="1757" w:type="dxa"/>
            <w:tcMar>
              <w:top w:w="70" w:type="dxa"/>
              <w:left w:w="70" w:type="dxa"/>
              <w:bottom w:w="70" w:type="dxa"/>
              <w:right w:w="70" w:type="dxa"/>
            </w:tcMar>
            <w:vAlign w:val="center"/>
          </w:tcPr>
          <w:p w14:paraId="16A12881" w14:textId="77777777" w:rsidR="0027748F" w:rsidRDefault="00000000">
            <w:pPr>
              <w:jc w:val="center"/>
            </w:pPr>
            <w:r>
              <w:rPr>
                <w:sz w:val="18"/>
              </w:rPr>
              <w:t>22-23 April 2026</w:t>
            </w:r>
          </w:p>
        </w:tc>
        <w:tc>
          <w:tcPr>
            <w:tcW w:w="1474" w:type="dxa"/>
            <w:tcMar>
              <w:top w:w="70" w:type="dxa"/>
              <w:left w:w="70" w:type="dxa"/>
              <w:bottom w:w="70" w:type="dxa"/>
              <w:right w:w="70" w:type="dxa"/>
            </w:tcMar>
            <w:vAlign w:val="center"/>
          </w:tcPr>
          <w:p w14:paraId="3F9BA22C" w14:textId="77777777" w:rsidR="0027748F" w:rsidRDefault="00000000">
            <w:r>
              <w:rPr>
                <w:sz w:val="18"/>
              </w:rPr>
              <w:t>-</w:t>
            </w:r>
          </w:p>
        </w:tc>
        <w:tc>
          <w:tcPr>
            <w:tcW w:w="1134" w:type="dxa"/>
            <w:tcMar>
              <w:top w:w="70" w:type="dxa"/>
              <w:left w:w="70" w:type="dxa"/>
              <w:bottom w:w="70" w:type="dxa"/>
              <w:right w:w="70" w:type="dxa"/>
            </w:tcMar>
            <w:vAlign w:val="center"/>
          </w:tcPr>
          <w:p w14:paraId="50A94C7F" w14:textId="77777777" w:rsidR="0027748F" w:rsidRDefault="00000000">
            <w:r>
              <w:rPr>
                <w:sz w:val="18"/>
              </w:rPr>
              <w:t>D1-D4</w:t>
            </w:r>
          </w:p>
        </w:tc>
        <w:tc>
          <w:tcPr>
            <w:tcW w:w="4989" w:type="dxa"/>
            <w:tcMar>
              <w:top w:w="70" w:type="dxa"/>
              <w:left w:w="70" w:type="dxa"/>
              <w:bottom w:w="70" w:type="dxa"/>
              <w:right w:w="70" w:type="dxa"/>
            </w:tcMar>
            <w:vAlign w:val="center"/>
          </w:tcPr>
          <w:p w14:paraId="09E88E2A" w14:textId="77777777" w:rsidR="0027748F" w:rsidRDefault="00000000">
            <w:r>
              <w:rPr>
                <w:sz w:val="18"/>
              </w:rPr>
              <w:t>Telaah dokumen dan artefak</w:t>
            </w:r>
          </w:p>
        </w:tc>
      </w:tr>
    </w:tbl>
    <w:p w14:paraId="2D50608C" w14:textId="77777777" w:rsidR="0027748F" w:rsidRDefault="0027748F">
      <w:pPr>
        <w:spacing w:after="0"/>
      </w:pPr>
    </w:p>
    <w:p w14:paraId="7F94AD47" w14:textId="77777777" w:rsidR="0027748F" w:rsidRDefault="00000000">
      <w:pPr>
        <w:pStyle w:val="Heading2"/>
        <w:spacing w:before="120" w:after="80"/>
      </w:pPr>
      <w:r>
        <w:rPr>
          <w:rFonts w:ascii="Times New Roman" w:eastAsia="Times New Roman" w:hAnsi="Times New Roman"/>
        </w:rPr>
        <w:lastRenderedPageBreak/>
        <w:t>D. Profil Ringkas Informan Simulasi</w:t>
      </w:r>
    </w:p>
    <w:tbl>
      <w:tblPr>
        <w:tblStyle w:val="TableGrid"/>
        <w:tblW w:w="0" w:type="auto"/>
        <w:jc w:val="center"/>
        <w:tblLayout w:type="fixed"/>
        <w:tblLook w:val="04A0" w:firstRow="1" w:lastRow="0" w:firstColumn="1" w:lastColumn="0" w:noHBand="0" w:noVBand="1"/>
      </w:tblPr>
      <w:tblGrid>
        <w:gridCol w:w="1134"/>
        <w:gridCol w:w="2268"/>
        <w:gridCol w:w="5953"/>
      </w:tblGrid>
      <w:tr w:rsidR="0027748F" w14:paraId="3362FA58" w14:textId="77777777">
        <w:trPr>
          <w:tblHeader/>
          <w:jc w:val="center"/>
        </w:trPr>
        <w:tc>
          <w:tcPr>
            <w:tcW w:w="1134" w:type="dxa"/>
            <w:shd w:val="clear" w:color="auto" w:fill="D9EAF7"/>
            <w:tcMar>
              <w:top w:w="70" w:type="dxa"/>
              <w:left w:w="70" w:type="dxa"/>
              <w:bottom w:w="70" w:type="dxa"/>
              <w:right w:w="70" w:type="dxa"/>
            </w:tcMar>
            <w:vAlign w:val="center"/>
          </w:tcPr>
          <w:p w14:paraId="05C87582" w14:textId="77777777" w:rsidR="0027748F" w:rsidRDefault="00000000">
            <w:pPr>
              <w:jc w:val="center"/>
            </w:pPr>
            <w:r>
              <w:rPr>
                <w:b/>
                <w:sz w:val="18"/>
              </w:rPr>
              <w:t>Kode</w:t>
            </w:r>
          </w:p>
        </w:tc>
        <w:tc>
          <w:tcPr>
            <w:tcW w:w="2268" w:type="dxa"/>
            <w:shd w:val="clear" w:color="auto" w:fill="D9EAF7"/>
            <w:tcMar>
              <w:top w:w="70" w:type="dxa"/>
              <w:left w:w="70" w:type="dxa"/>
              <w:bottom w:w="70" w:type="dxa"/>
              <w:right w:w="70" w:type="dxa"/>
            </w:tcMar>
            <w:vAlign w:val="center"/>
          </w:tcPr>
          <w:p w14:paraId="7650A150" w14:textId="77777777" w:rsidR="0027748F" w:rsidRDefault="00000000">
            <w:pPr>
              <w:jc w:val="center"/>
            </w:pPr>
            <w:r>
              <w:rPr>
                <w:b/>
                <w:sz w:val="18"/>
              </w:rPr>
              <w:t>Peran</w:t>
            </w:r>
          </w:p>
        </w:tc>
        <w:tc>
          <w:tcPr>
            <w:tcW w:w="5953" w:type="dxa"/>
            <w:shd w:val="clear" w:color="auto" w:fill="D9EAF7"/>
            <w:tcMar>
              <w:top w:w="70" w:type="dxa"/>
              <w:left w:w="70" w:type="dxa"/>
              <w:bottom w:w="70" w:type="dxa"/>
              <w:right w:w="70" w:type="dxa"/>
            </w:tcMar>
            <w:vAlign w:val="center"/>
          </w:tcPr>
          <w:p w14:paraId="0E4976E5" w14:textId="77777777" w:rsidR="0027748F" w:rsidRDefault="00000000">
            <w:pPr>
              <w:jc w:val="center"/>
            </w:pPr>
            <w:r>
              <w:rPr>
                <w:b/>
                <w:sz w:val="18"/>
              </w:rPr>
              <w:t>Karakteristik relevan</w:t>
            </w:r>
          </w:p>
        </w:tc>
      </w:tr>
      <w:tr w:rsidR="0027748F" w14:paraId="3EAEE1C7" w14:textId="77777777">
        <w:trPr>
          <w:jc w:val="center"/>
        </w:trPr>
        <w:tc>
          <w:tcPr>
            <w:tcW w:w="1134" w:type="dxa"/>
            <w:tcMar>
              <w:top w:w="70" w:type="dxa"/>
              <w:left w:w="70" w:type="dxa"/>
              <w:bottom w:w="70" w:type="dxa"/>
              <w:right w:w="70" w:type="dxa"/>
            </w:tcMar>
            <w:vAlign w:val="center"/>
          </w:tcPr>
          <w:p w14:paraId="772AE2EC" w14:textId="77777777" w:rsidR="0027748F" w:rsidRDefault="00000000">
            <w:pPr>
              <w:jc w:val="center"/>
            </w:pPr>
            <w:r>
              <w:rPr>
                <w:sz w:val="18"/>
              </w:rPr>
              <w:t>G1</w:t>
            </w:r>
          </w:p>
        </w:tc>
        <w:tc>
          <w:tcPr>
            <w:tcW w:w="2268" w:type="dxa"/>
            <w:tcMar>
              <w:top w:w="70" w:type="dxa"/>
              <w:left w:w="70" w:type="dxa"/>
              <w:bottom w:w="70" w:type="dxa"/>
              <w:right w:w="70" w:type="dxa"/>
            </w:tcMar>
            <w:vAlign w:val="center"/>
          </w:tcPr>
          <w:p w14:paraId="43507996" w14:textId="77777777" w:rsidR="0027748F" w:rsidRDefault="00000000">
            <w:r>
              <w:rPr>
                <w:sz w:val="18"/>
              </w:rPr>
              <w:t>Guru kelas V</w:t>
            </w:r>
          </w:p>
        </w:tc>
        <w:tc>
          <w:tcPr>
            <w:tcW w:w="5953" w:type="dxa"/>
            <w:tcMar>
              <w:top w:w="70" w:type="dxa"/>
              <w:left w:w="70" w:type="dxa"/>
              <w:bottom w:w="70" w:type="dxa"/>
              <w:right w:w="70" w:type="dxa"/>
            </w:tcMar>
            <w:vAlign w:val="center"/>
          </w:tcPr>
          <w:p w14:paraId="01554118" w14:textId="77777777" w:rsidR="0027748F" w:rsidRDefault="00000000">
            <w:r>
              <w:rPr>
                <w:sz w:val="18"/>
              </w:rPr>
              <w:t>S1 Pendidikan Guru Sekolah Dasar; pengalaman mengajar 12 tahun; pernah menerapkan proyek sederhana selama tiga tahun terakhir.</w:t>
            </w:r>
          </w:p>
        </w:tc>
      </w:tr>
      <w:tr w:rsidR="0027748F" w14:paraId="7415CE42" w14:textId="77777777">
        <w:trPr>
          <w:jc w:val="center"/>
        </w:trPr>
        <w:tc>
          <w:tcPr>
            <w:tcW w:w="1134" w:type="dxa"/>
            <w:tcMar>
              <w:top w:w="70" w:type="dxa"/>
              <w:left w:w="70" w:type="dxa"/>
              <w:bottom w:w="70" w:type="dxa"/>
              <w:right w:w="70" w:type="dxa"/>
            </w:tcMar>
            <w:vAlign w:val="center"/>
          </w:tcPr>
          <w:p w14:paraId="561861A4" w14:textId="77777777" w:rsidR="0027748F" w:rsidRDefault="00000000">
            <w:pPr>
              <w:jc w:val="center"/>
            </w:pPr>
            <w:r>
              <w:rPr>
                <w:sz w:val="18"/>
              </w:rPr>
              <w:t>S1</w:t>
            </w:r>
          </w:p>
        </w:tc>
        <w:tc>
          <w:tcPr>
            <w:tcW w:w="2268" w:type="dxa"/>
            <w:tcMar>
              <w:top w:w="70" w:type="dxa"/>
              <w:left w:w="70" w:type="dxa"/>
              <w:bottom w:w="70" w:type="dxa"/>
              <w:right w:w="70" w:type="dxa"/>
            </w:tcMar>
            <w:vAlign w:val="center"/>
          </w:tcPr>
          <w:p w14:paraId="0066A76D" w14:textId="77777777" w:rsidR="0027748F" w:rsidRDefault="00000000">
            <w:r>
              <w:rPr>
                <w:sz w:val="18"/>
              </w:rPr>
              <w:t>Siswa/perwakilan K1</w:t>
            </w:r>
          </w:p>
        </w:tc>
        <w:tc>
          <w:tcPr>
            <w:tcW w:w="5953" w:type="dxa"/>
            <w:tcMar>
              <w:top w:w="70" w:type="dxa"/>
              <w:left w:w="70" w:type="dxa"/>
              <w:bottom w:w="70" w:type="dxa"/>
              <w:right w:w="70" w:type="dxa"/>
            </w:tcMar>
            <w:vAlign w:val="center"/>
          </w:tcPr>
          <w:p w14:paraId="7D31A1B6" w14:textId="77777777" w:rsidR="0027748F" w:rsidRDefault="00000000">
            <w:r>
              <w:rPr>
                <w:sz w:val="18"/>
              </w:rPr>
              <w:t>Aktif menyampaikan ide; berperan menyusun pesan poster.</w:t>
            </w:r>
          </w:p>
        </w:tc>
      </w:tr>
      <w:tr w:rsidR="0027748F" w14:paraId="1D78778B" w14:textId="77777777">
        <w:trPr>
          <w:jc w:val="center"/>
        </w:trPr>
        <w:tc>
          <w:tcPr>
            <w:tcW w:w="1134" w:type="dxa"/>
            <w:tcMar>
              <w:top w:w="70" w:type="dxa"/>
              <w:left w:w="70" w:type="dxa"/>
              <w:bottom w:w="70" w:type="dxa"/>
              <w:right w:w="70" w:type="dxa"/>
            </w:tcMar>
            <w:vAlign w:val="center"/>
          </w:tcPr>
          <w:p w14:paraId="0396AE0B" w14:textId="77777777" w:rsidR="0027748F" w:rsidRDefault="00000000">
            <w:pPr>
              <w:jc w:val="center"/>
            </w:pPr>
            <w:r>
              <w:rPr>
                <w:sz w:val="18"/>
              </w:rPr>
              <w:t>S2</w:t>
            </w:r>
          </w:p>
        </w:tc>
        <w:tc>
          <w:tcPr>
            <w:tcW w:w="2268" w:type="dxa"/>
            <w:tcMar>
              <w:top w:w="70" w:type="dxa"/>
              <w:left w:w="70" w:type="dxa"/>
              <w:bottom w:w="70" w:type="dxa"/>
              <w:right w:w="70" w:type="dxa"/>
            </w:tcMar>
            <w:vAlign w:val="center"/>
          </w:tcPr>
          <w:p w14:paraId="469F9D69" w14:textId="77777777" w:rsidR="0027748F" w:rsidRDefault="00000000">
            <w:r>
              <w:rPr>
                <w:sz w:val="18"/>
              </w:rPr>
              <w:t>Siswa/perwakilan K2</w:t>
            </w:r>
          </w:p>
        </w:tc>
        <w:tc>
          <w:tcPr>
            <w:tcW w:w="5953" w:type="dxa"/>
            <w:tcMar>
              <w:top w:w="70" w:type="dxa"/>
              <w:left w:w="70" w:type="dxa"/>
              <w:bottom w:w="70" w:type="dxa"/>
              <w:right w:w="70" w:type="dxa"/>
            </w:tcMar>
            <w:vAlign w:val="center"/>
          </w:tcPr>
          <w:p w14:paraId="74668E92" w14:textId="77777777" w:rsidR="0027748F" w:rsidRDefault="00000000">
            <w:r>
              <w:rPr>
                <w:sz w:val="18"/>
              </w:rPr>
              <w:t>Cermat memilih bahan; berperan sebagai pencatat dan pengatur waktu.</w:t>
            </w:r>
          </w:p>
        </w:tc>
      </w:tr>
      <w:tr w:rsidR="0027748F" w14:paraId="1C3747FF" w14:textId="77777777">
        <w:trPr>
          <w:jc w:val="center"/>
        </w:trPr>
        <w:tc>
          <w:tcPr>
            <w:tcW w:w="1134" w:type="dxa"/>
            <w:tcMar>
              <w:top w:w="70" w:type="dxa"/>
              <w:left w:w="70" w:type="dxa"/>
              <w:bottom w:w="70" w:type="dxa"/>
              <w:right w:w="70" w:type="dxa"/>
            </w:tcMar>
            <w:vAlign w:val="center"/>
          </w:tcPr>
          <w:p w14:paraId="318ED6C1" w14:textId="77777777" w:rsidR="0027748F" w:rsidRDefault="00000000">
            <w:pPr>
              <w:jc w:val="center"/>
            </w:pPr>
            <w:r>
              <w:rPr>
                <w:sz w:val="18"/>
              </w:rPr>
              <w:t>S3</w:t>
            </w:r>
          </w:p>
        </w:tc>
        <w:tc>
          <w:tcPr>
            <w:tcW w:w="2268" w:type="dxa"/>
            <w:tcMar>
              <w:top w:w="70" w:type="dxa"/>
              <w:left w:w="70" w:type="dxa"/>
              <w:bottom w:w="70" w:type="dxa"/>
              <w:right w:w="70" w:type="dxa"/>
            </w:tcMar>
            <w:vAlign w:val="center"/>
          </w:tcPr>
          <w:p w14:paraId="4FD179FC" w14:textId="77777777" w:rsidR="0027748F" w:rsidRDefault="00000000">
            <w:r>
              <w:rPr>
                <w:sz w:val="18"/>
              </w:rPr>
              <w:t>Siswa/perwakilan K3</w:t>
            </w:r>
          </w:p>
        </w:tc>
        <w:tc>
          <w:tcPr>
            <w:tcW w:w="5953" w:type="dxa"/>
            <w:tcMar>
              <w:top w:w="70" w:type="dxa"/>
              <w:left w:w="70" w:type="dxa"/>
              <w:bottom w:w="70" w:type="dxa"/>
              <w:right w:w="70" w:type="dxa"/>
            </w:tcMar>
            <w:vAlign w:val="center"/>
          </w:tcPr>
          <w:p w14:paraId="3241AA84" w14:textId="77777777" w:rsidR="0027748F" w:rsidRDefault="00000000">
            <w:r>
              <w:rPr>
                <w:sz w:val="18"/>
              </w:rPr>
              <w:t>Suka mencoba teknik; berperan pada konstruksi produk.</w:t>
            </w:r>
          </w:p>
        </w:tc>
      </w:tr>
      <w:tr w:rsidR="0027748F" w14:paraId="3E7B569B" w14:textId="77777777">
        <w:trPr>
          <w:jc w:val="center"/>
        </w:trPr>
        <w:tc>
          <w:tcPr>
            <w:tcW w:w="1134" w:type="dxa"/>
            <w:tcMar>
              <w:top w:w="70" w:type="dxa"/>
              <w:left w:w="70" w:type="dxa"/>
              <w:bottom w:w="70" w:type="dxa"/>
              <w:right w:w="70" w:type="dxa"/>
            </w:tcMar>
            <w:vAlign w:val="center"/>
          </w:tcPr>
          <w:p w14:paraId="0FD1C467" w14:textId="77777777" w:rsidR="0027748F" w:rsidRDefault="00000000">
            <w:pPr>
              <w:jc w:val="center"/>
            </w:pPr>
            <w:r>
              <w:rPr>
                <w:sz w:val="18"/>
              </w:rPr>
              <w:t>S4</w:t>
            </w:r>
          </w:p>
        </w:tc>
        <w:tc>
          <w:tcPr>
            <w:tcW w:w="2268" w:type="dxa"/>
            <w:tcMar>
              <w:top w:w="70" w:type="dxa"/>
              <w:left w:w="70" w:type="dxa"/>
              <w:bottom w:w="70" w:type="dxa"/>
              <w:right w:w="70" w:type="dxa"/>
            </w:tcMar>
            <w:vAlign w:val="center"/>
          </w:tcPr>
          <w:p w14:paraId="7D6850D2" w14:textId="77777777" w:rsidR="0027748F" w:rsidRDefault="00000000">
            <w:r>
              <w:rPr>
                <w:sz w:val="18"/>
              </w:rPr>
              <w:t>Siswa/perwakilan K4</w:t>
            </w:r>
          </w:p>
        </w:tc>
        <w:tc>
          <w:tcPr>
            <w:tcW w:w="5953" w:type="dxa"/>
            <w:tcMar>
              <w:top w:w="70" w:type="dxa"/>
              <w:left w:w="70" w:type="dxa"/>
              <w:bottom w:w="70" w:type="dxa"/>
              <w:right w:w="70" w:type="dxa"/>
            </w:tcMar>
            <w:vAlign w:val="center"/>
          </w:tcPr>
          <w:p w14:paraId="25F18B57" w14:textId="77777777" w:rsidR="0027748F" w:rsidRDefault="00000000">
            <w:r>
              <w:rPr>
                <w:sz w:val="18"/>
              </w:rPr>
              <w:t>Suka menggambar; berperan mengembangkan visual produk.</w:t>
            </w:r>
          </w:p>
        </w:tc>
      </w:tr>
      <w:tr w:rsidR="0027748F" w14:paraId="67A69F77" w14:textId="77777777">
        <w:trPr>
          <w:jc w:val="center"/>
        </w:trPr>
        <w:tc>
          <w:tcPr>
            <w:tcW w:w="1134" w:type="dxa"/>
            <w:tcMar>
              <w:top w:w="70" w:type="dxa"/>
              <w:left w:w="70" w:type="dxa"/>
              <w:bottom w:w="70" w:type="dxa"/>
              <w:right w:w="70" w:type="dxa"/>
            </w:tcMar>
            <w:vAlign w:val="center"/>
          </w:tcPr>
          <w:p w14:paraId="1CB65586" w14:textId="77777777" w:rsidR="0027748F" w:rsidRDefault="00000000">
            <w:pPr>
              <w:jc w:val="center"/>
            </w:pPr>
            <w:r>
              <w:rPr>
                <w:sz w:val="18"/>
              </w:rPr>
              <w:t>S5</w:t>
            </w:r>
          </w:p>
        </w:tc>
        <w:tc>
          <w:tcPr>
            <w:tcW w:w="2268" w:type="dxa"/>
            <w:tcMar>
              <w:top w:w="70" w:type="dxa"/>
              <w:left w:w="70" w:type="dxa"/>
              <w:bottom w:w="70" w:type="dxa"/>
              <w:right w:w="70" w:type="dxa"/>
            </w:tcMar>
            <w:vAlign w:val="center"/>
          </w:tcPr>
          <w:p w14:paraId="19FBA7A9" w14:textId="77777777" w:rsidR="0027748F" w:rsidRDefault="00000000">
            <w:r>
              <w:rPr>
                <w:sz w:val="18"/>
              </w:rPr>
              <w:t>Siswa/perwakilan K5</w:t>
            </w:r>
          </w:p>
        </w:tc>
        <w:tc>
          <w:tcPr>
            <w:tcW w:w="5953" w:type="dxa"/>
            <w:tcMar>
              <w:top w:w="70" w:type="dxa"/>
              <w:left w:w="70" w:type="dxa"/>
              <w:bottom w:w="70" w:type="dxa"/>
              <w:right w:w="70" w:type="dxa"/>
            </w:tcMar>
            <w:vAlign w:val="center"/>
          </w:tcPr>
          <w:p w14:paraId="665BB7CA" w14:textId="77777777" w:rsidR="0027748F" w:rsidRDefault="00000000">
            <w:r>
              <w:rPr>
                <w:sz w:val="18"/>
              </w:rPr>
              <w:t>Komunikatif; berperan sebagai presenter dan penyusun petunjuk.</w:t>
            </w:r>
          </w:p>
        </w:tc>
      </w:tr>
      <w:tr w:rsidR="0027748F" w14:paraId="5302E9EF" w14:textId="77777777">
        <w:trPr>
          <w:jc w:val="center"/>
        </w:trPr>
        <w:tc>
          <w:tcPr>
            <w:tcW w:w="1134" w:type="dxa"/>
            <w:tcMar>
              <w:top w:w="70" w:type="dxa"/>
              <w:left w:w="70" w:type="dxa"/>
              <w:bottom w:w="70" w:type="dxa"/>
              <w:right w:w="70" w:type="dxa"/>
            </w:tcMar>
            <w:vAlign w:val="center"/>
          </w:tcPr>
          <w:p w14:paraId="7E408553" w14:textId="77777777" w:rsidR="0027748F" w:rsidRDefault="00000000">
            <w:pPr>
              <w:jc w:val="center"/>
            </w:pPr>
            <w:r>
              <w:rPr>
                <w:sz w:val="18"/>
              </w:rPr>
              <w:t>S6</w:t>
            </w:r>
          </w:p>
        </w:tc>
        <w:tc>
          <w:tcPr>
            <w:tcW w:w="2268" w:type="dxa"/>
            <w:tcMar>
              <w:top w:w="70" w:type="dxa"/>
              <w:left w:w="70" w:type="dxa"/>
              <w:bottom w:w="70" w:type="dxa"/>
              <w:right w:w="70" w:type="dxa"/>
            </w:tcMar>
            <w:vAlign w:val="center"/>
          </w:tcPr>
          <w:p w14:paraId="0C47ACFA" w14:textId="77777777" w:rsidR="0027748F" w:rsidRDefault="00000000">
            <w:r>
              <w:rPr>
                <w:sz w:val="18"/>
              </w:rPr>
              <w:t>Siswa/perwakilan K6</w:t>
            </w:r>
          </w:p>
        </w:tc>
        <w:tc>
          <w:tcPr>
            <w:tcW w:w="5953" w:type="dxa"/>
            <w:tcMar>
              <w:top w:w="70" w:type="dxa"/>
              <w:left w:w="70" w:type="dxa"/>
              <w:bottom w:w="70" w:type="dxa"/>
              <w:right w:w="70" w:type="dxa"/>
            </w:tcMar>
            <w:vAlign w:val="center"/>
          </w:tcPr>
          <w:p w14:paraId="34C3B4FC" w14:textId="77777777" w:rsidR="0027748F" w:rsidRDefault="00000000">
            <w:r>
              <w:rPr>
                <w:sz w:val="18"/>
              </w:rPr>
              <w:t>Tenang tetapi teliti; berperan mengecek fungsi dan kerapian.</w:t>
            </w:r>
          </w:p>
        </w:tc>
      </w:tr>
    </w:tbl>
    <w:p w14:paraId="31D54D1E" w14:textId="77777777" w:rsidR="0027748F" w:rsidRDefault="0027748F">
      <w:pPr>
        <w:spacing w:after="0"/>
      </w:pPr>
    </w:p>
    <w:p w14:paraId="5EFC42D3" w14:textId="77777777" w:rsidR="0027748F" w:rsidRDefault="00000000">
      <w:r>
        <w:br w:type="page"/>
      </w:r>
    </w:p>
    <w:p w14:paraId="0E9C8B12" w14:textId="77777777" w:rsidR="0027748F" w:rsidRDefault="00000000">
      <w:pPr>
        <w:pStyle w:val="Heading1"/>
        <w:spacing w:before="160" w:after="80"/>
      </w:pPr>
      <w:r>
        <w:rPr>
          <w:rFonts w:ascii="Times New Roman" w:eastAsia="Times New Roman" w:hAnsi="Times New Roman"/>
        </w:rPr>
        <w:lastRenderedPageBreak/>
        <w:t>2. DATA MENTAH OBSERVASI PEMBELAJARAN</w:t>
      </w:r>
    </w:p>
    <w:p w14:paraId="268FF307" w14:textId="77777777" w:rsidR="0027748F" w:rsidRDefault="00000000">
      <w:pPr>
        <w:spacing w:after="80"/>
        <w:jc w:val="both"/>
      </w:pPr>
      <w:r>
        <w:t>Skor bantu observasi: 1 = tidak tampak; 2 = tampak sebagian; 3 = tampak dengan baik; 4 = tampak sangat konsisten. Interpretasi utama tetap didasarkan pada catatan bukti perilaku dan peristiwa.</w:t>
      </w:r>
    </w:p>
    <w:p w14:paraId="7B6B23F0" w14:textId="77777777" w:rsidR="0027748F" w:rsidRDefault="00000000">
      <w:pPr>
        <w:pStyle w:val="Heading2"/>
        <w:spacing w:before="120" w:after="80"/>
      </w:pPr>
      <w:r>
        <w:rPr>
          <w:rFonts w:ascii="Times New Roman" w:eastAsia="Times New Roman" w:hAnsi="Times New Roman"/>
        </w:rPr>
        <w:t>A. Observasi O1 - Pertanyaan Mendasar dan Perencanaan</w:t>
      </w:r>
    </w:p>
    <w:tbl>
      <w:tblPr>
        <w:tblStyle w:val="TableGrid"/>
        <w:tblW w:w="0" w:type="auto"/>
        <w:jc w:val="center"/>
        <w:tblLayout w:type="fixed"/>
        <w:tblLook w:val="04A0" w:firstRow="1" w:lastRow="0" w:firstColumn="1" w:lastColumn="0" w:noHBand="0" w:noVBand="1"/>
      </w:tblPr>
      <w:tblGrid>
        <w:gridCol w:w="567"/>
        <w:gridCol w:w="3402"/>
        <w:gridCol w:w="737"/>
        <w:gridCol w:w="4649"/>
      </w:tblGrid>
      <w:tr w:rsidR="0027748F" w14:paraId="6D300284" w14:textId="77777777">
        <w:trPr>
          <w:tblHeader/>
          <w:jc w:val="center"/>
        </w:trPr>
        <w:tc>
          <w:tcPr>
            <w:tcW w:w="567" w:type="dxa"/>
            <w:shd w:val="clear" w:color="auto" w:fill="D9EAF7"/>
            <w:tcMar>
              <w:top w:w="70" w:type="dxa"/>
              <w:left w:w="70" w:type="dxa"/>
              <w:bottom w:w="70" w:type="dxa"/>
              <w:right w:w="70" w:type="dxa"/>
            </w:tcMar>
            <w:vAlign w:val="center"/>
          </w:tcPr>
          <w:p w14:paraId="584EAA91" w14:textId="77777777" w:rsidR="0027748F" w:rsidRDefault="00000000">
            <w:pPr>
              <w:jc w:val="center"/>
            </w:pPr>
            <w:r>
              <w:rPr>
                <w:b/>
                <w:sz w:val="16"/>
              </w:rPr>
              <w:t>No.</w:t>
            </w:r>
          </w:p>
        </w:tc>
        <w:tc>
          <w:tcPr>
            <w:tcW w:w="3402" w:type="dxa"/>
            <w:shd w:val="clear" w:color="auto" w:fill="D9EAF7"/>
            <w:tcMar>
              <w:top w:w="70" w:type="dxa"/>
              <w:left w:w="70" w:type="dxa"/>
              <w:bottom w:w="70" w:type="dxa"/>
              <w:right w:w="70" w:type="dxa"/>
            </w:tcMar>
            <w:vAlign w:val="center"/>
          </w:tcPr>
          <w:p w14:paraId="5CF26A98" w14:textId="77777777" w:rsidR="0027748F" w:rsidRDefault="00000000">
            <w:pPr>
              <w:jc w:val="center"/>
            </w:pPr>
            <w:r>
              <w:rPr>
                <w:b/>
                <w:sz w:val="16"/>
              </w:rPr>
              <w:t>Indikator</w:t>
            </w:r>
          </w:p>
        </w:tc>
        <w:tc>
          <w:tcPr>
            <w:tcW w:w="737" w:type="dxa"/>
            <w:shd w:val="clear" w:color="auto" w:fill="D9EAF7"/>
            <w:tcMar>
              <w:top w:w="70" w:type="dxa"/>
              <w:left w:w="70" w:type="dxa"/>
              <w:bottom w:w="70" w:type="dxa"/>
              <w:right w:w="70" w:type="dxa"/>
            </w:tcMar>
            <w:vAlign w:val="center"/>
          </w:tcPr>
          <w:p w14:paraId="5AF034F7" w14:textId="77777777" w:rsidR="0027748F" w:rsidRDefault="00000000">
            <w:pPr>
              <w:jc w:val="center"/>
            </w:pPr>
            <w:r>
              <w:rPr>
                <w:b/>
                <w:sz w:val="16"/>
              </w:rPr>
              <w:t>Skor</w:t>
            </w:r>
          </w:p>
        </w:tc>
        <w:tc>
          <w:tcPr>
            <w:tcW w:w="4649" w:type="dxa"/>
            <w:shd w:val="clear" w:color="auto" w:fill="D9EAF7"/>
            <w:tcMar>
              <w:top w:w="70" w:type="dxa"/>
              <w:left w:w="70" w:type="dxa"/>
              <w:bottom w:w="70" w:type="dxa"/>
              <w:right w:w="70" w:type="dxa"/>
            </w:tcMar>
            <w:vAlign w:val="center"/>
          </w:tcPr>
          <w:p w14:paraId="4C2CC936" w14:textId="77777777" w:rsidR="0027748F" w:rsidRDefault="00000000">
            <w:pPr>
              <w:jc w:val="center"/>
            </w:pPr>
            <w:r>
              <w:rPr>
                <w:b/>
                <w:sz w:val="16"/>
              </w:rPr>
              <w:t>Catatan/Bukti Lapangan</w:t>
            </w:r>
          </w:p>
        </w:tc>
      </w:tr>
      <w:tr w:rsidR="0027748F" w14:paraId="6FE92F33" w14:textId="77777777">
        <w:trPr>
          <w:jc w:val="center"/>
        </w:trPr>
        <w:tc>
          <w:tcPr>
            <w:tcW w:w="567" w:type="dxa"/>
            <w:tcMar>
              <w:top w:w="70" w:type="dxa"/>
              <w:left w:w="70" w:type="dxa"/>
              <w:bottom w:w="70" w:type="dxa"/>
              <w:right w:w="70" w:type="dxa"/>
            </w:tcMar>
            <w:vAlign w:val="center"/>
          </w:tcPr>
          <w:p w14:paraId="65DD835A" w14:textId="77777777" w:rsidR="0027748F" w:rsidRDefault="00000000">
            <w:pPr>
              <w:jc w:val="center"/>
            </w:pPr>
            <w:r>
              <w:rPr>
                <w:sz w:val="16"/>
              </w:rPr>
              <w:t>1</w:t>
            </w:r>
          </w:p>
        </w:tc>
        <w:tc>
          <w:tcPr>
            <w:tcW w:w="3402" w:type="dxa"/>
            <w:tcMar>
              <w:top w:w="70" w:type="dxa"/>
              <w:left w:w="70" w:type="dxa"/>
              <w:bottom w:w="70" w:type="dxa"/>
              <w:right w:w="70" w:type="dxa"/>
            </w:tcMar>
            <w:vAlign w:val="center"/>
          </w:tcPr>
          <w:p w14:paraId="7E050835" w14:textId="77777777" w:rsidR="0027748F" w:rsidRDefault="00000000">
            <w:r>
              <w:rPr>
                <w:sz w:val="16"/>
              </w:rPr>
              <w:t>Guru membuka pembelajaran dengan persoalan sampah yang terlihat di lingkungan sekolah.</w:t>
            </w:r>
          </w:p>
        </w:tc>
        <w:tc>
          <w:tcPr>
            <w:tcW w:w="737" w:type="dxa"/>
            <w:tcMar>
              <w:top w:w="70" w:type="dxa"/>
              <w:left w:w="70" w:type="dxa"/>
              <w:bottom w:w="70" w:type="dxa"/>
              <w:right w:w="70" w:type="dxa"/>
            </w:tcMar>
            <w:vAlign w:val="center"/>
          </w:tcPr>
          <w:p w14:paraId="2218C467" w14:textId="77777777" w:rsidR="0027748F" w:rsidRDefault="00000000">
            <w:r>
              <w:rPr>
                <w:sz w:val="16"/>
              </w:rPr>
              <w:t>4</w:t>
            </w:r>
          </w:p>
        </w:tc>
        <w:tc>
          <w:tcPr>
            <w:tcW w:w="4649" w:type="dxa"/>
            <w:tcMar>
              <w:top w:w="70" w:type="dxa"/>
              <w:left w:w="70" w:type="dxa"/>
              <w:bottom w:w="70" w:type="dxa"/>
              <w:right w:w="70" w:type="dxa"/>
            </w:tcMar>
            <w:vAlign w:val="center"/>
          </w:tcPr>
          <w:p w14:paraId="2B3373AB" w14:textId="77777777" w:rsidR="0027748F" w:rsidRDefault="00000000">
            <w:r>
              <w:rPr>
                <w:sz w:val="16"/>
              </w:rPr>
              <w:t>Guru menunjukkan dua foto area sekolah dan bertanya mengapa sampah masih tercampur.</w:t>
            </w:r>
          </w:p>
        </w:tc>
      </w:tr>
      <w:tr w:rsidR="0027748F" w14:paraId="5DD6201F" w14:textId="77777777">
        <w:trPr>
          <w:jc w:val="center"/>
        </w:trPr>
        <w:tc>
          <w:tcPr>
            <w:tcW w:w="567" w:type="dxa"/>
            <w:tcMar>
              <w:top w:w="70" w:type="dxa"/>
              <w:left w:w="70" w:type="dxa"/>
              <w:bottom w:w="70" w:type="dxa"/>
              <w:right w:w="70" w:type="dxa"/>
            </w:tcMar>
            <w:vAlign w:val="center"/>
          </w:tcPr>
          <w:p w14:paraId="5FC4ADB0" w14:textId="77777777" w:rsidR="0027748F" w:rsidRDefault="00000000">
            <w:pPr>
              <w:jc w:val="center"/>
            </w:pPr>
            <w:r>
              <w:rPr>
                <w:sz w:val="16"/>
              </w:rPr>
              <w:t>2</w:t>
            </w:r>
          </w:p>
        </w:tc>
        <w:tc>
          <w:tcPr>
            <w:tcW w:w="3402" w:type="dxa"/>
            <w:tcMar>
              <w:top w:w="70" w:type="dxa"/>
              <w:left w:w="70" w:type="dxa"/>
              <w:bottom w:w="70" w:type="dxa"/>
              <w:right w:w="70" w:type="dxa"/>
            </w:tcMar>
            <w:vAlign w:val="center"/>
          </w:tcPr>
          <w:p w14:paraId="17482403" w14:textId="77777777" w:rsidR="0027748F" w:rsidRDefault="00000000">
            <w:r>
              <w:rPr>
                <w:sz w:val="16"/>
              </w:rPr>
              <w:t>Guru menggali pengetahuan awal dan pengalaman siswa.</w:t>
            </w:r>
          </w:p>
        </w:tc>
        <w:tc>
          <w:tcPr>
            <w:tcW w:w="737" w:type="dxa"/>
            <w:tcMar>
              <w:top w:w="70" w:type="dxa"/>
              <w:left w:w="70" w:type="dxa"/>
              <w:bottom w:w="70" w:type="dxa"/>
              <w:right w:w="70" w:type="dxa"/>
            </w:tcMar>
            <w:vAlign w:val="center"/>
          </w:tcPr>
          <w:p w14:paraId="459A5038" w14:textId="77777777" w:rsidR="0027748F" w:rsidRDefault="00000000">
            <w:r>
              <w:rPr>
                <w:sz w:val="16"/>
              </w:rPr>
              <w:t>4</w:t>
            </w:r>
          </w:p>
        </w:tc>
        <w:tc>
          <w:tcPr>
            <w:tcW w:w="4649" w:type="dxa"/>
            <w:tcMar>
              <w:top w:w="70" w:type="dxa"/>
              <w:left w:w="70" w:type="dxa"/>
              <w:bottom w:w="70" w:type="dxa"/>
              <w:right w:w="70" w:type="dxa"/>
            </w:tcMar>
            <w:vAlign w:val="center"/>
          </w:tcPr>
          <w:p w14:paraId="4C0458F9" w14:textId="77777777" w:rsidR="0027748F" w:rsidRDefault="00000000">
            <w:r>
              <w:rPr>
                <w:sz w:val="16"/>
              </w:rPr>
              <w:t>Sebanyak 14 siswa merespons; beberapa menyebut sampah plastik, daun, dan sisa makanan.</w:t>
            </w:r>
          </w:p>
        </w:tc>
      </w:tr>
      <w:tr w:rsidR="0027748F" w14:paraId="65DBF13A" w14:textId="77777777">
        <w:trPr>
          <w:jc w:val="center"/>
        </w:trPr>
        <w:tc>
          <w:tcPr>
            <w:tcW w:w="567" w:type="dxa"/>
            <w:tcMar>
              <w:top w:w="70" w:type="dxa"/>
              <w:left w:w="70" w:type="dxa"/>
              <w:bottom w:w="70" w:type="dxa"/>
              <w:right w:w="70" w:type="dxa"/>
            </w:tcMar>
            <w:vAlign w:val="center"/>
          </w:tcPr>
          <w:p w14:paraId="7A9B3307" w14:textId="77777777" w:rsidR="0027748F" w:rsidRDefault="00000000">
            <w:pPr>
              <w:jc w:val="center"/>
            </w:pPr>
            <w:r>
              <w:rPr>
                <w:sz w:val="16"/>
              </w:rPr>
              <w:t>3</w:t>
            </w:r>
          </w:p>
        </w:tc>
        <w:tc>
          <w:tcPr>
            <w:tcW w:w="3402" w:type="dxa"/>
            <w:tcMar>
              <w:top w:w="70" w:type="dxa"/>
              <w:left w:w="70" w:type="dxa"/>
              <w:bottom w:w="70" w:type="dxa"/>
              <w:right w:w="70" w:type="dxa"/>
            </w:tcMar>
            <w:vAlign w:val="center"/>
          </w:tcPr>
          <w:p w14:paraId="2F0197B8" w14:textId="77777777" w:rsidR="0027748F" w:rsidRDefault="00000000">
            <w:r>
              <w:rPr>
                <w:sz w:val="16"/>
              </w:rPr>
              <w:t>Pertanyaan mendasar membuka lebih dari satu kemungkinan jawaban.</w:t>
            </w:r>
          </w:p>
        </w:tc>
        <w:tc>
          <w:tcPr>
            <w:tcW w:w="737" w:type="dxa"/>
            <w:tcMar>
              <w:top w:w="70" w:type="dxa"/>
              <w:left w:w="70" w:type="dxa"/>
              <w:bottom w:w="70" w:type="dxa"/>
              <w:right w:w="70" w:type="dxa"/>
            </w:tcMar>
            <w:vAlign w:val="center"/>
          </w:tcPr>
          <w:p w14:paraId="6B263134" w14:textId="77777777" w:rsidR="0027748F" w:rsidRDefault="00000000">
            <w:r>
              <w:rPr>
                <w:sz w:val="16"/>
              </w:rPr>
              <w:t>4</w:t>
            </w:r>
          </w:p>
        </w:tc>
        <w:tc>
          <w:tcPr>
            <w:tcW w:w="4649" w:type="dxa"/>
            <w:tcMar>
              <w:top w:w="70" w:type="dxa"/>
              <w:left w:w="70" w:type="dxa"/>
              <w:bottom w:w="70" w:type="dxa"/>
              <w:right w:w="70" w:type="dxa"/>
            </w:tcMar>
            <w:vAlign w:val="center"/>
          </w:tcPr>
          <w:p w14:paraId="333A7D0C" w14:textId="77777777" w:rsidR="0027748F" w:rsidRDefault="00000000">
            <w:r>
              <w:rPr>
                <w:sz w:val="16"/>
              </w:rPr>
              <w:t>Pertanyaan: “Apa yang dapat kita buat agar warga sekolah lebih mudah memilah sampah?”</w:t>
            </w:r>
          </w:p>
        </w:tc>
      </w:tr>
      <w:tr w:rsidR="0027748F" w14:paraId="6D20F0A5" w14:textId="77777777">
        <w:trPr>
          <w:jc w:val="center"/>
        </w:trPr>
        <w:tc>
          <w:tcPr>
            <w:tcW w:w="567" w:type="dxa"/>
            <w:tcMar>
              <w:top w:w="70" w:type="dxa"/>
              <w:left w:w="70" w:type="dxa"/>
              <w:bottom w:w="70" w:type="dxa"/>
              <w:right w:w="70" w:type="dxa"/>
            </w:tcMar>
            <w:vAlign w:val="center"/>
          </w:tcPr>
          <w:p w14:paraId="41C21CEE" w14:textId="77777777" w:rsidR="0027748F" w:rsidRDefault="00000000">
            <w:pPr>
              <w:jc w:val="center"/>
            </w:pPr>
            <w:r>
              <w:rPr>
                <w:sz w:val="16"/>
              </w:rPr>
              <w:t>4</w:t>
            </w:r>
          </w:p>
        </w:tc>
        <w:tc>
          <w:tcPr>
            <w:tcW w:w="3402" w:type="dxa"/>
            <w:tcMar>
              <w:top w:w="70" w:type="dxa"/>
              <w:left w:w="70" w:type="dxa"/>
              <w:bottom w:w="70" w:type="dxa"/>
              <w:right w:w="70" w:type="dxa"/>
            </w:tcMar>
            <w:vAlign w:val="center"/>
          </w:tcPr>
          <w:p w14:paraId="4EDCAEA7" w14:textId="77777777" w:rsidR="0027748F" w:rsidRDefault="00000000">
            <w:r>
              <w:rPr>
                <w:sz w:val="16"/>
              </w:rPr>
              <w:t>Siswa mengemukakan beberapa alternatif produk.</w:t>
            </w:r>
          </w:p>
        </w:tc>
        <w:tc>
          <w:tcPr>
            <w:tcW w:w="737" w:type="dxa"/>
            <w:tcMar>
              <w:top w:w="70" w:type="dxa"/>
              <w:left w:w="70" w:type="dxa"/>
              <w:bottom w:w="70" w:type="dxa"/>
              <w:right w:w="70" w:type="dxa"/>
            </w:tcMar>
            <w:vAlign w:val="center"/>
          </w:tcPr>
          <w:p w14:paraId="03250E7E" w14:textId="77777777" w:rsidR="0027748F" w:rsidRDefault="00000000">
            <w:r>
              <w:rPr>
                <w:sz w:val="16"/>
              </w:rPr>
              <w:t>4</w:t>
            </w:r>
          </w:p>
        </w:tc>
        <w:tc>
          <w:tcPr>
            <w:tcW w:w="4649" w:type="dxa"/>
            <w:tcMar>
              <w:top w:w="70" w:type="dxa"/>
              <w:left w:w="70" w:type="dxa"/>
              <w:bottom w:w="70" w:type="dxa"/>
              <w:right w:w="70" w:type="dxa"/>
            </w:tcMar>
            <w:vAlign w:val="center"/>
          </w:tcPr>
          <w:p w14:paraId="3FA9B8BD" w14:textId="77777777" w:rsidR="0027748F" w:rsidRDefault="00000000">
            <w:r>
              <w:rPr>
                <w:sz w:val="16"/>
              </w:rPr>
              <w:t>Muncul poster, model tempat sampah, kartu ajakan, papan petunjuk, dan video singkat.</w:t>
            </w:r>
          </w:p>
        </w:tc>
      </w:tr>
      <w:tr w:rsidR="0027748F" w14:paraId="34422395" w14:textId="77777777">
        <w:trPr>
          <w:jc w:val="center"/>
        </w:trPr>
        <w:tc>
          <w:tcPr>
            <w:tcW w:w="567" w:type="dxa"/>
            <w:tcMar>
              <w:top w:w="70" w:type="dxa"/>
              <w:left w:w="70" w:type="dxa"/>
              <w:bottom w:w="70" w:type="dxa"/>
              <w:right w:w="70" w:type="dxa"/>
            </w:tcMar>
            <w:vAlign w:val="center"/>
          </w:tcPr>
          <w:p w14:paraId="23BCCD73" w14:textId="77777777" w:rsidR="0027748F" w:rsidRDefault="00000000">
            <w:pPr>
              <w:jc w:val="center"/>
            </w:pPr>
            <w:r>
              <w:rPr>
                <w:sz w:val="16"/>
              </w:rPr>
              <w:t>5</w:t>
            </w:r>
          </w:p>
        </w:tc>
        <w:tc>
          <w:tcPr>
            <w:tcW w:w="3402" w:type="dxa"/>
            <w:tcMar>
              <w:top w:w="70" w:type="dxa"/>
              <w:left w:w="70" w:type="dxa"/>
              <w:bottom w:w="70" w:type="dxa"/>
              <w:right w:w="70" w:type="dxa"/>
            </w:tcMar>
            <w:vAlign w:val="center"/>
          </w:tcPr>
          <w:p w14:paraId="1D2270A6" w14:textId="77777777" w:rsidR="0027748F" w:rsidRDefault="00000000">
            <w:r>
              <w:rPr>
                <w:sz w:val="16"/>
              </w:rPr>
              <w:t>Guru menahan diri untuk tidak memberikan satu contoh produk baku.</w:t>
            </w:r>
          </w:p>
        </w:tc>
        <w:tc>
          <w:tcPr>
            <w:tcW w:w="737" w:type="dxa"/>
            <w:tcMar>
              <w:top w:w="70" w:type="dxa"/>
              <w:left w:w="70" w:type="dxa"/>
              <w:bottom w:w="70" w:type="dxa"/>
              <w:right w:w="70" w:type="dxa"/>
            </w:tcMar>
            <w:vAlign w:val="center"/>
          </w:tcPr>
          <w:p w14:paraId="4D4848CD" w14:textId="77777777" w:rsidR="0027748F" w:rsidRDefault="00000000">
            <w:r>
              <w:rPr>
                <w:sz w:val="16"/>
              </w:rPr>
              <w:t>3</w:t>
            </w:r>
          </w:p>
        </w:tc>
        <w:tc>
          <w:tcPr>
            <w:tcW w:w="4649" w:type="dxa"/>
            <w:tcMar>
              <w:top w:w="70" w:type="dxa"/>
              <w:left w:w="70" w:type="dxa"/>
              <w:bottom w:w="70" w:type="dxa"/>
              <w:right w:w="70" w:type="dxa"/>
            </w:tcMar>
            <w:vAlign w:val="center"/>
          </w:tcPr>
          <w:p w14:paraId="691DB8A9" w14:textId="77777777" w:rsidR="0027748F" w:rsidRDefault="00000000">
            <w:r>
              <w:rPr>
                <w:sz w:val="16"/>
              </w:rPr>
              <w:t>Guru memberi contoh fungsi, bukan bentuk; dua siswa masih meminta contoh gambar.</w:t>
            </w:r>
          </w:p>
        </w:tc>
      </w:tr>
      <w:tr w:rsidR="0027748F" w14:paraId="0EE2B6AA" w14:textId="77777777">
        <w:trPr>
          <w:jc w:val="center"/>
        </w:trPr>
        <w:tc>
          <w:tcPr>
            <w:tcW w:w="567" w:type="dxa"/>
            <w:tcMar>
              <w:top w:w="70" w:type="dxa"/>
              <w:left w:w="70" w:type="dxa"/>
              <w:bottom w:w="70" w:type="dxa"/>
              <w:right w:w="70" w:type="dxa"/>
            </w:tcMar>
            <w:vAlign w:val="center"/>
          </w:tcPr>
          <w:p w14:paraId="685BCC17" w14:textId="77777777" w:rsidR="0027748F" w:rsidRDefault="00000000">
            <w:pPr>
              <w:jc w:val="center"/>
            </w:pPr>
            <w:r>
              <w:rPr>
                <w:sz w:val="16"/>
              </w:rPr>
              <w:t>6</w:t>
            </w:r>
          </w:p>
        </w:tc>
        <w:tc>
          <w:tcPr>
            <w:tcW w:w="3402" w:type="dxa"/>
            <w:tcMar>
              <w:top w:w="70" w:type="dxa"/>
              <w:left w:w="70" w:type="dxa"/>
              <w:bottom w:w="70" w:type="dxa"/>
              <w:right w:w="70" w:type="dxa"/>
            </w:tcMar>
            <w:vAlign w:val="center"/>
          </w:tcPr>
          <w:p w14:paraId="24B17AB4" w14:textId="77777777" w:rsidR="0027748F" w:rsidRDefault="00000000">
            <w:r>
              <w:rPr>
                <w:sz w:val="16"/>
              </w:rPr>
              <w:t>Siswa membandingkan alternatif berdasarkan fungsi dan ketersediaan bahan.</w:t>
            </w:r>
          </w:p>
        </w:tc>
        <w:tc>
          <w:tcPr>
            <w:tcW w:w="737" w:type="dxa"/>
            <w:tcMar>
              <w:top w:w="70" w:type="dxa"/>
              <w:left w:w="70" w:type="dxa"/>
              <w:bottom w:w="70" w:type="dxa"/>
              <w:right w:w="70" w:type="dxa"/>
            </w:tcMar>
            <w:vAlign w:val="center"/>
          </w:tcPr>
          <w:p w14:paraId="47BD17E4" w14:textId="77777777" w:rsidR="0027748F" w:rsidRDefault="00000000">
            <w:r>
              <w:rPr>
                <w:sz w:val="16"/>
              </w:rPr>
              <w:t>3</w:t>
            </w:r>
          </w:p>
        </w:tc>
        <w:tc>
          <w:tcPr>
            <w:tcW w:w="4649" w:type="dxa"/>
            <w:tcMar>
              <w:top w:w="70" w:type="dxa"/>
              <w:left w:w="70" w:type="dxa"/>
              <w:bottom w:w="70" w:type="dxa"/>
              <w:right w:w="70" w:type="dxa"/>
            </w:tcMar>
            <w:vAlign w:val="center"/>
          </w:tcPr>
          <w:p w14:paraId="3C4A7120" w14:textId="77777777" w:rsidR="0027748F" w:rsidRDefault="00000000">
            <w:r>
              <w:rPr>
                <w:sz w:val="16"/>
              </w:rPr>
              <w:t>Lima kelompok membuat daftar pilihan; satu kelompok langsung memilih tanpa membandingkan.</w:t>
            </w:r>
          </w:p>
        </w:tc>
      </w:tr>
      <w:tr w:rsidR="0027748F" w14:paraId="7A8B33EE" w14:textId="77777777">
        <w:trPr>
          <w:jc w:val="center"/>
        </w:trPr>
        <w:tc>
          <w:tcPr>
            <w:tcW w:w="567" w:type="dxa"/>
            <w:tcMar>
              <w:top w:w="70" w:type="dxa"/>
              <w:left w:w="70" w:type="dxa"/>
              <w:bottom w:w="70" w:type="dxa"/>
              <w:right w:w="70" w:type="dxa"/>
            </w:tcMar>
            <w:vAlign w:val="center"/>
          </w:tcPr>
          <w:p w14:paraId="2A8649A9" w14:textId="77777777" w:rsidR="0027748F" w:rsidRDefault="00000000">
            <w:pPr>
              <w:jc w:val="center"/>
            </w:pPr>
            <w:r>
              <w:rPr>
                <w:sz w:val="16"/>
              </w:rPr>
              <w:t>7</w:t>
            </w:r>
          </w:p>
        </w:tc>
        <w:tc>
          <w:tcPr>
            <w:tcW w:w="3402" w:type="dxa"/>
            <w:tcMar>
              <w:top w:w="70" w:type="dxa"/>
              <w:left w:w="70" w:type="dxa"/>
              <w:bottom w:w="70" w:type="dxa"/>
              <w:right w:w="70" w:type="dxa"/>
            </w:tcMar>
            <w:vAlign w:val="center"/>
          </w:tcPr>
          <w:p w14:paraId="7CC4B12E" w14:textId="77777777" w:rsidR="0027748F" w:rsidRDefault="00000000">
            <w:r>
              <w:rPr>
                <w:sz w:val="16"/>
              </w:rPr>
              <w:t>Siswa memiliki ruang memilih bentuk produk.</w:t>
            </w:r>
          </w:p>
        </w:tc>
        <w:tc>
          <w:tcPr>
            <w:tcW w:w="737" w:type="dxa"/>
            <w:tcMar>
              <w:top w:w="70" w:type="dxa"/>
              <w:left w:w="70" w:type="dxa"/>
              <w:bottom w:w="70" w:type="dxa"/>
              <w:right w:w="70" w:type="dxa"/>
            </w:tcMar>
            <w:vAlign w:val="center"/>
          </w:tcPr>
          <w:p w14:paraId="20CE3B48" w14:textId="77777777" w:rsidR="0027748F" w:rsidRDefault="00000000">
            <w:r>
              <w:rPr>
                <w:sz w:val="16"/>
              </w:rPr>
              <w:t>4</w:t>
            </w:r>
          </w:p>
        </w:tc>
        <w:tc>
          <w:tcPr>
            <w:tcW w:w="4649" w:type="dxa"/>
            <w:tcMar>
              <w:top w:w="70" w:type="dxa"/>
              <w:left w:w="70" w:type="dxa"/>
              <w:bottom w:w="70" w:type="dxa"/>
              <w:right w:w="70" w:type="dxa"/>
            </w:tcMar>
            <w:vAlign w:val="center"/>
          </w:tcPr>
          <w:p w14:paraId="22C4FF84" w14:textId="77777777" w:rsidR="0027748F" w:rsidRDefault="00000000">
            <w:r>
              <w:rPr>
                <w:sz w:val="16"/>
              </w:rPr>
              <w:t>Enam kelompok memilih bentuk berbeda sesuai kesepakatan.</w:t>
            </w:r>
          </w:p>
        </w:tc>
      </w:tr>
      <w:tr w:rsidR="0027748F" w14:paraId="45353B31" w14:textId="77777777">
        <w:trPr>
          <w:jc w:val="center"/>
        </w:trPr>
        <w:tc>
          <w:tcPr>
            <w:tcW w:w="567" w:type="dxa"/>
            <w:tcMar>
              <w:top w:w="70" w:type="dxa"/>
              <w:left w:w="70" w:type="dxa"/>
              <w:bottom w:w="70" w:type="dxa"/>
              <w:right w:w="70" w:type="dxa"/>
            </w:tcMar>
            <w:vAlign w:val="center"/>
          </w:tcPr>
          <w:p w14:paraId="49542E84" w14:textId="77777777" w:rsidR="0027748F" w:rsidRDefault="00000000">
            <w:pPr>
              <w:jc w:val="center"/>
            </w:pPr>
            <w:r>
              <w:rPr>
                <w:sz w:val="16"/>
              </w:rPr>
              <w:t>8</w:t>
            </w:r>
          </w:p>
        </w:tc>
        <w:tc>
          <w:tcPr>
            <w:tcW w:w="3402" w:type="dxa"/>
            <w:tcMar>
              <w:top w:w="70" w:type="dxa"/>
              <w:left w:w="70" w:type="dxa"/>
              <w:bottom w:w="70" w:type="dxa"/>
              <w:right w:w="70" w:type="dxa"/>
            </w:tcMar>
            <w:vAlign w:val="center"/>
          </w:tcPr>
          <w:p w14:paraId="3D895DF0" w14:textId="77777777" w:rsidR="0027748F" w:rsidRDefault="00000000">
            <w:r>
              <w:rPr>
                <w:sz w:val="16"/>
              </w:rPr>
              <w:t>Pembagian peran dilakukan secara partisipatif.</w:t>
            </w:r>
          </w:p>
        </w:tc>
        <w:tc>
          <w:tcPr>
            <w:tcW w:w="737" w:type="dxa"/>
            <w:tcMar>
              <w:top w:w="70" w:type="dxa"/>
              <w:left w:w="70" w:type="dxa"/>
              <w:bottom w:w="70" w:type="dxa"/>
              <w:right w:w="70" w:type="dxa"/>
            </w:tcMar>
            <w:vAlign w:val="center"/>
          </w:tcPr>
          <w:p w14:paraId="59E58DD0" w14:textId="77777777" w:rsidR="0027748F" w:rsidRDefault="00000000">
            <w:r>
              <w:rPr>
                <w:sz w:val="16"/>
              </w:rPr>
              <w:t>3</w:t>
            </w:r>
          </w:p>
        </w:tc>
        <w:tc>
          <w:tcPr>
            <w:tcW w:w="4649" w:type="dxa"/>
            <w:tcMar>
              <w:top w:w="70" w:type="dxa"/>
              <w:left w:w="70" w:type="dxa"/>
              <w:bottom w:w="70" w:type="dxa"/>
              <w:right w:w="70" w:type="dxa"/>
            </w:tcMar>
            <w:vAlign w:val="center"/>
          </w:tcPr>
          <w:p w14:paraId="567E454B" w14:textId="77777777" w:rsidR="0027748F" w:rsidRDefault="00000000">
            <w:r>
              <w:rPr>
                <w:sz w:val="16"/>
              </w:rPr>
              <w:t>Empat kelompok membagi peran lewat diskusi; dua kelompok dibantu guru karena satu siswa dominan.</w:t>
            </w:r>
          </w:p>
        </w:tc>
      </w:tr>
      <w:tr w:rsidR="0027748F" w14:paraId="6BD2DE83" w14:textId="77777777">
        <w:trPr>
          <w:jc w:val="center"/>
        </w:trPr>
        <w:tc>
          <w:tcPr>
            <w:tcW w:w="567" w:type="dxa"/>
            <w:tcMar>
              <w:top w:w="70" w:type="dxa"/>
              <w:left w:w="70" w:type="dxa"/>
              <w:bottom w:w="70" w:type="dxa"/>
              <w:right w:w="70" w:type="dxa"/>
            </w:tcMar>
            <w:vAlign w:val="center"/>
          </w:tcPr>
          <w:p w14:paraId="262CA4B0" w14:textId="77777777" w:rsidR="0027748F" w:rsidRDefault="00000000">
            <w:pPr>
              <w:jc w:val="center"/>
            </w:pPr>
            <w:r>
              <w:rPr>
                <w:sz w:val="16"/>
              </w:rPr>
              <w:t>9</w:t>
            </w:r>
          </w:p>
        </w:tc>
        <w:tc>
          <w:tcPr>
            <w:tcW w:w="3402" w:type="dxa"/>
            <w:tcMar>
              <w:top w:w="70" w:type="dxa"/>
              <w:left w:w="70" w:type="dxa"/>
              <w:bottom w:w="70" w:type="dxa"/>
              <w:right w:w="70" w:type="dxa"/>
            </w:tcMar>
            <w:vAlign w:val="center"/>
          </w:tcPr>
          <w:p w14:paraId="19B6BE45" w14:textId="77777777" w:rsidR="0027748F" w:rsidRDefault="00000000">
            <w:r>
              <w:rPr>
                <w:sz w:val="16"/>
              </w:rPr>
              <w:t>Rencana bahan dan langkah kerja dicatat.</w:t>
            </w:r>
          </w:p>
        </w:tc>
        <w:tc>
          <w:tcPr>
            <w:tcW w:w="737" w:type="dxa"/>
            <w:tcMar>
              <w:top w:w="70" w:type="dxa"/>
              <w:left w:w="70" w:type="dxa"/>
              <w:bottom w:w="70" w:type="dxa"/>
              <w:right w:w="70" w:type="dxa"/>
            </w:tcMar>
            <w:vAlign w:val="center"/>
          </w:tcPr>
          <w:p w14:paraId="12AE17BD" w14:textId="77777777" w:rsidR="0027748F" w:rsidRDefault="00000000">
            <w:r>
              <w:rPr>
                <w:sz w:val="16"/>
              </w:rPr>
              <w:t>3</w:t>
            </w:r>
          </w:p>
        </w:tc>
        <w:tc>
          <w:tcPr>
            <w:tcW w:w="4649" w:type="dxa"/>
            <w:tcMar>
              <w:top w:w="70" w:type="dxa"/>
              <w:left w:w="70" w:type="dxa"/>
              <w:bottom w:w="70" w:type="dxa"/>
              <w:right w:w="70" w:type="dxa"/>
            </w:tcMar>
            <w:vAlign w:val="center"/>
          </w:tcPr>
          <w:p w14:paraId="3BD169C1" w14:textId="77777777" w:rsidR="0027748F" w:rsidRDefault="00000000">
            <w:r>
              <w:rPr>
                <w:sz w:val="16"/>
              </w:rPr>
              <w:t>Semua kelompok mengisi D1; dua kelompok belum menuliskan bahan cadangan.</w:t>
            </w:r>
          </w:p>
        </w:tc>
      </w:tr>
      <w:tr w:rsidR="0027748F" w14:paraId="47B3466D" w14:textId="77777777">
        <w:trPr>
          <w:jc w:val="center"/>
        </w:trPr>
        <w:tc>
          <w:tcPr>
            <w:tcW w:w="567" w:type="dxa"/>
            <w:tcMar>
              <w:top w:w="70" w:type="dxa"/>
              <w:left w:w="70" w:type="dxa"/>
              <w:bottom w:w="70" w:type="dxa"/>
              <w:right w:w="70" w:type="dxa"/>
            </w:tcMar>
            <w:vAlign w:val="center"/>
          </w:tcPr>
          <w:p w14:paraId="13AF39C9" w14:textId="77777777" w:rsidR="0027748F" w:rsidRDefault="00000000">
            <w:pPr>
              <w:jc w:val="center"/>
            </w:pPr>
            <w:r>
              <w:rPr>
                <w:sz w:val="16"/>
              </w:rPr>
              <w:t>10</w:t>
            </w:r>
          </w:p>
        </w:tc>
        <w:tc>
          <w:tcPr>
            <w:tcW w:w="3402" w:type="dxa"/>
            <w:tcMar>
              <w:top w:w="70" w:type="dxa"/>
              <w:left w:w="70" w:type="dxa"/>
              <w:bottom w:w="70" w:type="dxa"/>
              <w:right w:w="70" w:type="dxa"/>
            </w:tcMar>
            <w:vAlign w:val="center"/>
          </w:tcPr>
          <w:p w14:paraId="4448809A" w14:textId="77777777" w:rsidR="0027748F" w:rsidRDefault="00000000">
            <w:r>
              <w:rPr>
                <w:sz w:val="16"/>
              </w:rPr>
              <w:t>Jadwal kerja disepakati.</w:t>
            </w:r>
          </w:p>
        </w:tc>
        <w:tc>
          <w:tcPr>
            <w:tcW w:w="737" w:type="dxa"/>
            <w:tcMar>
              <w:top w:w="70" w:type="dxa"/>
              <w:left w:w="70" w:type="dxa"/>
              <w:bottom w:w="70" w:type="dxa"/>
              <w:right w:w="70" w:type="dxa"/>
            </w:tcMar>
            <w:vAlign w:val="center"/>
          </w:tcPr>
          <w:p w14:paraId="2C7A70B5" w14:textId="77777777" w:rsidR="0027748F" w:rsidRDefault="00000000">
            <w:r>
              <w:rPr>
                <w:sz w:val="16"/>
              </w:rPr>
              <w:t>3</w:t>
            </w:r>
          </w:p>
        </w:tc>
        <w:tc>
          <w:tcPr>
            <w:tcW w:w="4649" w:type="dxa"/>
            <w:tcMar>
              <w:top w:w="70" w:type="dxa"/>
              <w:left w:w="70" w:type="dxa"/>
              <w:bottom w:w="70" w:type="dxa"/>
              <w:right w:w="70" w:type="dxa"/>
            </w:tcMar>
            <w:vAlign w:val="center"/>
          </w:tcPr>
          <w:p w14:paraId="7042A4A5" w14:textId="77777777" w:rsidR="0027748F" w:rsidRDefault="00000000">
            <w:r>
              <w:rPr>
                <w:sz w:val="16"/>
              </w:rPr>
              <w:t>Kelompok menuliskan target pertemuan; beberapa siswa perlu diingatkan batas waktu.</w:t>
            </w:r>
          </w:p>
        </w:tc>
      </w:tr>
      <w:tr w:rsidR="0027748F" w14:paraId="4CBF8DE5" w14:textId="77777777">
        <w:trPr>
          <w:jc w:val="center"/>
        </w:trPr>
        <w:tc>
          <w:tcPr>
            <w:tcW w:w="567" w:type="dxa"/>
            <w:tcMar>
              <w:top w:w="70" w:type="dxa"/>
              <w:left w:w="70" w:type="dxa"/>
              <w:bottom w:w="70" w:type="dxa"/>
              <w:right w:w="70" w:type="dxa"/>
            </w:tcMar>
            <w:vAlign w:val="center"/>
          </w:tcPr>
          <w:p w14:paraId="43A1A06F" w14:textId="77777777" w:rsidR="0027748F" w:rsidRDefault="00000000">
            <w:pPr>
              <w:jc w:val="center"/>
            </w:pPr>
            <w:r>
              <w:rPr>
                <w:sz w:val="16"/>
              </w:rPr>
              <w:t>11</w:t>
            </w:r>
          </w:p>
        </w:tc>
        <w:tc>
          <w:tcPr>
            <w:tcW w:w="3402" w:type="dxa"/>
            <w:tcMar>
              <w:top w:w="70" w:type="dxa"/>
              <w:left w:w="70" w:type="dxa"/>
              <w:bottom w:w="70" w:type="dxa"/>
              <w:right w:w="70" w:type="dxa"/>
            </w:tcMar>
            <w:vAlign w:val="center"/>
          </w:tcPr>
          <w:p w14:paraId="2A949E30" w14:textId="77777777" w:rsidR="0027748F" w:rsidRDefault="00000000">
            <w:r>
              <w:rPr>
                <w:sz w:val="16"/>
              </w:rPr>
              <w:t>Guru memberi pertanyaan penuntun untuk memperjelas alasan pilihan.</w:t>
            </w:r>
          </w:p>
        </w:tc>
        <w:tc>
          <w:tcPr>
            <w:tcW w:w="737" w:type="dxa"/>
            <w:tcMar>
              <w:top w:w="70" w:type="dxa"/>
              <w:left w:w="70" w:type="dxa"/>
              <w:bottom w:w="70" w:type="dxa"/>
              <w:right w:w="70" w:type="dxa"/>
            </w:tcMar>
            <w:vAlign w:val="center"/>
          </w:tcPr>
          <w:p w14:paraId="22856571" w14:textId="77777777" w:rsidR="0027748F" w:rsidRDefault="00000000">
            <w:r>
              <w:rPr>
                <w:sz w:val="16"/>
              </w:rPr>
              <w:t>4</w:t>
            </w:r>
          </w:p>
        </w:tc>
        <w:tc>
          <w:tcPr>
            <w:tcW w:w="4649" w:type="dxa"/>
            <w:tcMar>
              <w:top w:w="70" w:type="dxa"/>
              <w:left w:w="70" w:type="dxa"/>
              <w:bottom w:w="70" w:type="dxa"/>
              <w:right w:w="70" w:type="dxa"/>
            </w:tcMar>
            <w:vAlign w:val="center"/>
          </w:tcPr>
          <w:p w14:paraId="729156E5" w14:textId="77777777" w:rsidR="0027748F" w:rsidRDefault="00000000">
            <w:r>
              <w:rPr>
                <w:sz w:val="16"/>
              </w:rPr>
              <w:t>Guru bertanya: “Siapa yang akan menggunakan media ini?” dan “Apa pesan utamanya?”</w:t>
            </w:r>
          </w:p>
        </w:tc>
      </w:tr>
      <w:tr w:rsidR="0027748F" w14:paraId="6ED85287" w14:textId="77777777">
        <w:trPr>
          <w:jc w:val="center"/>
        </w:trPr>
        <w:tc>
          <w:tcPr>
            <w:tcW w:w="567" w:type="dxa"/>
            <w:tcMar>
              <w:top w:w="70" w:type="dxa"/>
              <w:left w:w="70" w:type="dxa"/>
              <w:bottom w:w="70" w:type="dxa"/>
              <w:right w:w="70" w:type="dxa"/>
            </w:tcMar>
            <w:vAlign w:val="center"/>
          </w:tcPr>
          <w:p w14:paraId="6BB36A06" w14:textId="77777777" w:rsidR="0027748F" w:rsidRDefault="00000000">
            <w:pPr>
              <w:jc w:val="center"/>
            </w:pPr>
            <w:r>
              <w:rPr>
                <w:sz w:val="16"/>
              </w:rPr>
              <w:t>12</w:t>
            </w:r>
          </w:p>
        </w:tc>
        <w:tc>
          <w:tcPr>
            <w:tcW w:w="3402" w:type="dxa"/>
            <w:tcMar>
              <w:top w:w="70" w:type="dxa"/>
              <w:left w:w="70" w:type="dxa"/>
              <w:bottom w:w="70" w:type="dxa"/>
              <w:right w:w="70" w:type="dxa"/>
            </w:tcMar>
            <w:vAlign w:val="center"/>
          </w:tcPr>
          <w:p w14:paraId="5CF74E3B" w14:textId="77777777" w:rsidR="0027748F" w:rsidRDefault="00000000">
            <w:r>
              <w:rPr>
                <w:sz w:val="16"/>
              </w:rPr>
              <w:t>Siswa menjelaskan alasan memilih ide.</w:t>
            </w:r>
          </w:p>
        </w:tc>
        <w:tc>
          <w:tcPr>
            <w:tcW w:w="737" w:type="dxa"/>
            <w:tcMar>
              <w:top w:w="70" w:type="dxa"/>
              <w:left w:w="70" w:type="dxa"/>
              <w:bottom w:w="70" w:type="dxa"/>
              <w:right w:w="70" w:type="dxa"/>
            </w:tcMar>
            <w:vAlign w:val="center"/>
          </w:tcPr>
          <w:p w14:paraId="16811690" w14:textId="77777777" w:rsidR="0027748F" w:rsidRDefault="00000000">
            <w:r>
              <w:rPr>
                <w:sz w:val="16"/>
              </w:rPr>
              <w:t>3</w:t>
            </w:r>
          </w:p>
        </w:tc>
        <w:tc>
          <w:tcPr>
            <w:tcW w:w="4649" w:type="dxa"/>
            <w:tcMar>
              <w:top w:w="70" w:type="dxa"/>
              <w:left w:w="70" w:type="dxa"/>
              <w:bottom w:w="70" w:type="dxa"/>
              <w:right w:w="70" w:type="dxa"/>
            </w:tcMar>
            <w:vAlign w:val="center"/>
          </w:tcPr>
          <w:p w14:paraId="714B3FB7" w14:textId="77777777" w:rsidR="0027748F" w:rsidRDefault="00000000">
            <w:r>
              <w:rPr>
                <w:sz w:val="16"/>
              </w:rPr>
              <w:t>Lima kelompok memberi alasan yang terkait bahan/fungsi; satu kelompok menjawab karena “bagus”.</w:t>
            </w:r>
          </w:p>
        </w:tc>
      </w:tr>
      <w:tr w:rsidR="0027748F" w14:paraId="2575BDED" w14:textId="77777777">
        <w:trPr>
          <w:jc w:val="center"/>
        </w:trPr>
        <w:tc>
          <w:tcPr>
            <w:tcW w:w="567" w:type="dxa"/>
            <w:tcMar>
              <w:top w:w="70" w:type="dxa"/>
              <w:left w:w="70" w:type="dxa"/>
              <w:bottom w:w="70" w:type="dxa"/>
              <w:right w:w="70" w:type="dxa"/>
            </w:tcMar>
            <w:vAlign w:val="center"/>
          </w:tcPr>
          <w:p w14:paraId="7BE2F967" w14:textId="77777777" w:rsidR="0027748F" w:rsidRDefault="00000000">
            <w:pPr>
              <w:jc w:val="center"/>
            </w:pPr>
            <w:r>
              <w:rPr>
                <w:sz w:val="16"/>
              </w:rPr>
              <w:t>13</w:t>
            </w:r>
          </w:p>
        </w:tc>
        <w:tc>
          <w:tcPr>
            <w:tcW w:w="3402" w:type="dxa"/>
            <w:tcMar>
              <w:top w:w="70" w:type="dxa"/>
              <w:left w:w="70" w:type="dxa"/>
              <w:bottom w:w="70" w:type="dxa"/>
              <w:right w:w="70" w:type="dxa"/>
            </w:tcMar>
            <w:vAlign w:val="center"/>
          </w:tcPr>
          <w:p w14:paraId="4D86E811" w14:textId="77777777" w:rsidR="0027748F" w:rsidRDefault="00000000">
            <w:r>
              <w:rPr>
                <w:sz w:val="16"/>
              </w:rPr>
              <w:t>Interaksi kelompok melibatkan pertukaran gagasan.</w:t>
            </w:r>
          </w:p>
        </w:tc>
        <w:tc>
          <w:tcPr>
            <w:tcW w:w="737" w:type="dxa"/>
            <w:tcMar>
              <w:top w:w="70" w:type="dxa"/>
              <w:left w:w="70" w:type="dxa"/>
              <w:bottom w:w="70" w:type="dxa"/>
              <w:right w:w="70" w:type="dxa"/>
            </w:tcMar>
            <w:vAlign w:val="center"/>
          </w:tcPr>
          <w:p w14:paraId="4B81B38F" w14:textId="77777777" w:rsidR="0027748F" w:rsidRDefault="00000000">
            <w:r>
              <w:rPr>
                <w:sz w:val="16"/>
              </w:rPr>
              <w:t>3</w:t>
            </w:r>
          </w:p>
        </w:tc>
        <w:tc>
          <w:tcPr>
            <w:tcW w:w="4649" w:type="dxa"/>
            <w:tcMar>
              <w:top w:w="70" w:type="dxa"/>
              <w:left w:w="70" w:type="dxa"/>
              <w:bottom w:w="70" w:type="dxa"/>
              <w:right w:w="70" w:type="dxa"/>
            </w:tcMar>
            <w:vAlign w:val="center"/>
          </w:tcPr>
          <w:p w14:paraId="49D2578E" w14:textId="77777777" w:rsidR="0027748F" w:rsidRDefault="00000000">
            <w:r>
              <w:rPr>
                <w:sz w:val="16"/>
              </w:rPr>
              <w:t>Diskusi terjadi di semua kelompok, tetapi pada K4 dua siswa belum banyak berbicara.</w:t>
            </w:r>
          </w:p>
        </w:tc>
      </w:tr>
      <w:tr w:rsidR="0027748F" w14:paraId="68CEAC0B" w14:textId="77777777">
        <w:trPr>
          <w:jc w:val="center"/>
        </w:trPr>
        <w:tc>
          <w:tcPr>
            <w:tcW w:w="567" w:type="dxa"/>
            <w:tcMar>
              <w:top w:w="70" w:type="dxa"/>
              <w:left w:w="70" w:type="dxa"/>
              <w:bottom w:w="70" w:type="dxa"/>
              <w:right w:w="70" w:type="dxa"/>
            </w:tcMar>
            <w:vAlign w:val="center"/>
          </w:tcPr>
          <w:p w14:paraId="3103F0AF" w14:textId="77777777" w:rsidR="0027748F" w:rsidRDefault="00000000">
            <w:pPr>
              <w:jc w:val="center"/>
            </w:pPr>
            <w:r>
              <w:rPr>
                <w:sz w:val="16"/>
              </w:rPr>
              <w:t>14</w:t>
            </w:r>
          </w:p>
        </w:tc>
        <w:tc>
          <w:tcPr>
            <w:tcW w:w="3402" w:type="dxa"/>
            <w:tcMar>
              <w:top w:w="70" w:type="dxa"/>
              <w:left w:w="70" w:type="dxa"/>
              <w:bottom w:w="70" w:type="dxa"/>
              <w:right w:w="70" w:type="dxa"/>
            </w:tcMar>
            <w:vAlign w:val="center"/>
          </w:tcPr>
          <w:p w14:paraId="7F353D44" w14:textId="77777777" w:rsidR="0027748F" w:rsidRDefault="00000000">
            <w:r>
              <w:rPr>
                <w:sz w:val="16"/>
              </w:rPr>
              <w:t>Indikator kelancaran gagasan tampak.</w:t>
            </w:r>
          </w:p>
        </w:tc>
        <w:tc>
          <w:tcPr>
            <w:tcW w:w="737" w:type="dxa"/>
            <w:tcMar>
              <w:top w:w="70" w:type="dxa"/>
              <w:left w:w="70" w:type="dxa"/>
              <w:bottom w:w="70" w:type="dxa"/>
              <w:right w:w="70" w:type="dxa"/>
            </w:tcMar>
            <w:vAlign w:val="center"/>
          </w:tcPr>
          <w:p w14:paraId="387C55C9" w14:textId="77777777" w:rsidR="0027748F" w:rsidRDefault="00000000">
            <w:r>
              <w:rPr>
                <w:sz w:val="16"/>
              </w:rPr>
              <w:t>4</w:t>
            </w:r>
          </w:p>
        </w:tc>
        <w:tc>
          <w:tcPr>
            <w:tcW w:w="4649" w:type="dxa"/>
            <w:tcMar>
              <w:top w:w="70" w:type="dxa"/>
              <w:left w:w="70" w:type="dxa"/>
              <w:bottom w:w="70" w:type="dxa"/>
              <w:right w:w="70" w:type="dxa"/>
            </w:tcMar>
            <w:vAlign w:val="center"/>
          </w:tcPr>
          <w:p w14:paraId="14F3D212" w14:textId="77777777" w:rsidR="0027748F" w:rsidRDefault="00000000">
            <w:r>
              <w:rPr>
                <w:sz w:val="16"/>
              </w:rPr>
              <w:t>Setiap kelompok menghasilkan sedikitnya tiga alternatif sebelum memilih satu.</w:t>
            </w:r>
          </w:p>
        </w:tc>
      </w:tr>
      <w:tr w:rsidR="0027748F" w14:paraId="5783FED1" w14:textId="77777777">
        <w:trPr>
          <w:jc w:val="center"/>
        </w:trPr>
        <w:tc>
          <w:tcPr>
            <w:tcW w:w="567" w:type="dxa"/>
            <w:tcMar>
              <w:top w:w="70" w:type="dxa"/>
              <w:left w:w="70" w:type="dxa"/>
              <w:bottom w:w="70" w:type="dxa"/>
              <w:right w:w="70" w:type="dxa"/>
            </w:tcMar>
            <w:vAlign w:val="center"/>
          </w:tcPr>
          <w:p w14:paraId="5BAB01FA" w14:textId="77777777" w:rsidR="0027748F" w:rsidRDefault="00000000">
            <w:pPr>
              <w:jc w:val="center"/>
            </w:pPr>
            <w:r>
              <w:rPr>
                <w:sz w:val="16"/>
              </w:rPr>
              <w:t>15</w:t>
            </w:r>
          </w:p>
        </w:tc>
        <w:tc>
          <w:tcPr>
            <w:tcW w:w="3402" w:type="dxa"/>
            <w:tcMar>
              <w:top w:w="70" w:type="dxa"/>
              <w:left w:w="70" w:type="dxa"/>
              <w:bottom w:w="70" w:type="dxa"/>
              <w:right w:w="70" w:type="dxa"/>
            </w:tcMar>
            <w:vAlign w:val="center"/>
          </w:tcPr>
          <w:p w14:paraId="4A77C7CF" w14:textId="77777777" w:rsidR="0027748F" w:rsidRDefault="00000000">
            <w:r>
              <w:rPr>
                <w:sz w:val="16"/>
              </w:rPr>
              <w:t>Indikator keluwesan awal tampak.</w:t>
            </w:r>
          </w:p>
        </w:tc>
        <w:tc>
          <w:tcPr>
            <w:tcW w:w="737" w:type="dxa"/>
            <w:tcMar>
              <w:top w:w="70" w:type="dxa"/>
              <w:left w:w="70" w:type="dxa"/>
              <w:bottom w:w="70" w:type="dxa"/>
              <w:right w:w="70" w:type="dxa"/>
            </w:tcMar>
            <w:vAlign w:val="center"/>
          </w:tcPr>
          <w:p w14:paraId="703930EE" w14:textId="77777777" w:rsidR="0027748F" w:rsidRDefault="00000000">
            <w:r>
              <w:rPr>
                <w:sz w:val="16"/>
              </w:rPr>
              <w:t>3</w:t>
            </w:r>
          </w:p>
        </w:tc>
        <w:tc>
          <w:tcPr>
            <w:tcW w:w="4649" w:type="dxa"/>
            <w:tcMar>
              <w:top w:w="70" w:type="dxa"/>
              <w:left w:w="70" w:type="dxa"/>
              <w:bottom w:w="70" w:type="dxa"/>
              <w:right w:w="70" w:type="dxa"/>
            </w:tcMar>
            <w:vAlign w:val="center"/>
          </w:tcPr>
          <w:p w14:paraId="5D170768" w14:textId="77777777" w:rsidR="0027748F" w:rsidRDefault="00000000">
            <w:r>
              <w:rPr>
                <w:sz w:val="16"/>
              </w:rPr>
              <w:t>K2 mengubah ukuran model setelah memperkirakan waktu; K5 mengganti video menjadi kartu ajakan.</w:t>
            </w:r>
          </w:p>
        </w:tc>
      </w:tr>
      <w:tr w:rsidR="0027748F" w14:paraId="4A4ECADB" w14:textId="77777777">
        <w:trPr>
          <w:jc w:val="center"/>
        </w:trPr>
        <w:tc>
          <w:tcPr>
            <w:tcW w:w="567" w:type="dxa"/>
            <w:tcMar>
              <w:top w:w="70" w:type="dxa"/>
              <w:left w:w="70" w:type="dxa"/>
              <w:bottom w:w="70" w:type="dxa"/>
              <w:right w:w="70" w:type="dxa"/>
            </w:tcMar>
            <w:vAlign w:val="center"/>
          </w:tcPr>
          <w:p w14:paraId="7DD37030" w14:textId="77777777" w:rsidR="0027748F" w:rsidRDefault="00000000">
            <w:pPr>
              <w:jc w:val="center"/>
            </w:pPr>
            <w:r>
              <w:rPr>
                <w:sz w:val="16"/>
              </w:rPr>
              <w:t>16</w:t>
            </w:r>
          </w:p>
        </w:tc>
        <w:tc>
          <w:tcPr>
            <w:tcW w:w="3402" w:type="dxa"/>
            <w:tcMar>
              <w:top w:w="70" w:type="dxa"/>
              <w:left w:w="70" w:type="dxa"/>
              <w:bottom w:w="70" w:type="dxa"/>
              <w:right w:w="70" w:type="dxa"/>
            </w:tcMar>
            <w:vAlign w:val="center"/>
          </w:tcPr>
          <w:p w14:paraId="3383E098" w14:textId="77777777" w:rsidR="0027748F" w:rsidRDefault="00000000">
            <w:r>
              <w:rPr>
                <w:sz w:val="16"/>
              </w:rPr>
              <w:t>Guru melakukan penutup dan refleksi rencana.</w:t>
            </w:r>
          </w:p>
        </w:tc>
        <w:tc>
          <w:tcPr>
            <w:tcW w:w="737" w:type="dxa"/>
            <w:tcMar>
              <w:top w:w="70" w:type="dxa"/>
              <w:left w:w="70" w:type="dxa"/>
              <w:bottom w:w="70" w:type="dxa"/>
              <w:right w:w="70" w:type="dxa"/>
            </w:tcMar>
            <w:vAlign w:val="center"/>
          </w:tcPr>
          <w:p w14:paraId="654BE422" w14:textId="77777777" w:rsidR="0027748F" w:rsidRDefault="00000000">
            <w:r>
              <w:rPr>
                <w:sz w:val="16"/>
              </w:rPr>
              <w:t>3</w:t>
            </w:r>
          </w:p>
        </w:tc>
        <w:tc>
          <w:tcPr>
            <w:tcW w:w="4649" w:type="dxa"/>
            <w:tcMar>
              <w:top w:w="70" w:type="dxa"/>
              <w:left w:w="70" w:type="dxa"/>
              <w:bottom w:w="70" w:type="dxa"/>
              <w:right w:w="70" w:type="dxa"/>
            </w:tcMar>
            <w:vAlign w:val="center"/>
          </w:tcPr>
          <w:p w14:paraId="2B7BE00B" w14:textId="77777777" w:rsidR="0027748F" w:rsidRDefault="00000000">
            <w:r>
              <w:rPr>
                <w:sz w:val="16"/>
              </w:rPr>
              <w:t>Siswa menyebut target berikutnya; refleksi masih singkat dan didominasi perwakilan kelompok.</w:t>
            </w:r>
          </w:p>
        </w:tc>
      </w:tr>
    </w:tbl>
    <w:p w14:paraId="4BC90AA0" w14:textId="77777777" w:rsidR="0027748F" w:rsidRDefault="0027748F">
      <w:pPr>
        <w:spacing w:after="0"/>
      </w:pPr>
    </w:p>
    <w:p w14:paraId="7AA97882" w14:textId="77777777" w:rsidR="0027748F" w:rsidRDefault="00000000">
      <w:pPr>
        <w:spacing w:after="80"/>
        <w:jc w:val="both"/>
      </w:pPr>
      <w:r>
        <w:rPr>
          <w:b/>
        </w:rPr>
        <w:t>Ringkasan O1:</w:t>
      </w:r>
      <w:r>
        <w:t xml:space="preserve"> Praktik paling menonjol adalah penggunaan masalah kontekstual dan pemberian pilihan bentuk produk. Hambatan awal terlihat pada pembagian peran yang belum merata dan kemampuan sebagian kelompok menjelaskan alasan pilihan secara spesifik.</w:t>
      </w:r>
    </w:p>
    <w:p w14:paraId="52811201" w14:textId="77777777" w:rsidR="0027748F" w:rsidRDefault="00000000">
      <w:pPr>
        <w:pStyle w:val="Heading2"/>
        <w:spacing w:before="120" w:after="80"/>
      </w:pPr>
      <w:r>
        <w:rPr>
          <w:rFonts w:ascii="Times New Roman" w:eastAsia="Times New Roman" w:hAnsi="Times New Roman"/>
        </w:rPr>
        <w:t>B. Observasi O2 - Eksplorasi, Kolaborasi, dan Pembuatan Produk</w:t>
      </w:r>
    </w:p>
    <w:tbl>
      <w:tblPr>
        <w:tblStyle w:val="TableGrid"/>
        <w:tblW w:w="0" w:type="auto"/>
        <w:jc w:val="center"/>
        <w:tblLayout w:type="fixed"/>
        <w:tblLook w:val="04A0" w:firstRow="1" w:lastRow="0" w:firstColumn="1" w:lastColumn="0" w:noHBand="0" w:noVBand="1"/>
      </w:tblPr>
      <w:tblGrid>
        <w:gridCol w:w="567"/>
        <w:gridCol w:w="3402"/>
        <w:gridCol w:w="737"/>
        <w:gridCol w:w="4649"/>
      </w:tblGrid>
      <w:tr w:rsidR="0027748F" w14:paraId="4C4CC29E" w14:textId="77777777">
        <w:trPr>
          <w:tblHeader/>
          <w:jc w:val="center"/>
        </w:trPr>
        <w:tc>
          <w:tcPr>
            <w:tcW w:w="567" w:type="dxa"/>
            <w:shd w:val="clear" w:color="auto" w:fill="D9EAF7"/>
            <w:tcMar>
              <w:top w:w="70" w:type="dxa"/>
              <w:left w:w="70" w:type="dxa"/>
              <w:bottom w:w="70" w:type="dxa"/>
              <w:right w:w="70" w:type="dxa"/>
            </w:tcMar>
            <w:vAlign w:val="center"/>
          </w:tcPr>
          <w:p w14:paraId="3C9C9717" w14:textId="77777777" w:rsidR="0027748F" w:rsidRDefault="00000000">
            <w:pPr>
              <w:jc w:val="center"/>
            </w:pPr>
            <w:r>
              <w:rPr>
                <w:b/>
                <w:sz w:val="16"/>
              </w:rPr>
              <w:t>No.</w:t>
            </w:r>
          </w:p>
        </w:tc>
        <w:tc>
          <w:tcPr>
            <w:tcW w:w="3402" w:type="dxa"/>
            <w:shd w:val="clear" w:color="auto" w:fill="D9EAF7"/>
            <w:tcMar>
              <w:top w:w="70" w:type="dxa"/>
              <w:left w:w="70" w:type="dxa"/>
              <w:bottom w:w="70" w:type="dxa"/>
              <w:right w:w="70" w:type="dxa"/>
            </w:tcMar>
            <w:vAlign w:val="center"/>
          </w:tcPr>
          <w:p w14:paraId="5E5D2851" w14:textId="77777777" w:rsidR="0027748F" w:rsidRDefault="00000000">
            <w:pPr>
              <w:jc w:val="center"/>
            </w:pPr>
            <w:r>
              <w:rPr>
                <w:b/>
                <w:sz w:val="16"/>
              </w:rPr>
              <w:t>Indikator</w:t>
            </w:r>
          </w:p>
        </w:tc>
        <w:tc>
          <w:tcPr>
            <w:tcW w:w="737" w:type="dxa"/>
            <w:shd w:val="clear" w:color="auto" w:fill="D9EAF7"/>
            <w:tcMar>
              <w:top w:w="70" w:type="dxa"/>
              <w:left w:w="70" w:type="dxa"/>
              <w:bottom w:w="70" w:type="dxa"/>
              <w:right w:w="70" w:type="dxa"/>
            </w:tcMar>
            <w:vAlign w:val="center"/>
          </w:tcPr>
          <w:p w14:paraId="36E098E6" w14:textId="77777777" w:rsidR="0027748F" w:rsidRDefault="00000000">
            <w:pPr>
              <w:jc w:val="center"/>
            </w:pPr>
            <w:r>
              <w:rPr>
                <w:b/>
                <w:sz w:val="16"/>
              </w:rPr>
              <w:t>Skor</w:t>
            </w:r>
          </w:p>
        </w:tc>
        <w:tc>
          <w:tcPr>
            <w:tcW w:w="4649" w:type="dxa"/>
            <w:shd w:val="clear" w:color="auto" w:fill="D9EAF7"/>
            <w:tcMar>
              <w:top w:w="70" w:type="dxa"/>
              <w:left w:w="70" w:type="dxa"/>
              <w:bottom w:w="70" w:type="dxa"/>
              <w:right w:w="70" w:type="dxa"/>
            </w:tcMar>
            <w:vAlign w:val="center"/>
          </w:tcPr>
          <w:p w14:paraId="6156717D" w14:textId="77777777" w:rsidR="0027748F" w:rsidRDefault="00000000">
            <w:pPr>
              <w:jc w:val="center"/>
            </w:pPr>
            <w:r>
              <w:rPr>
                <w:b/>
                <w:sz w:val="16"/>
              </w:rPr>
              <w:t>Catatan/Bukti Lapangan</w:t>
            </w:r>
          </w:p>
        </w:tc>
      </w:tr>
      <w:tr w:rsidR="0027748F" w14:paraId="7B8611E9" w14:textId="77777777">
        <w:trPr>
          <w:jc w:val="center"/>
        </w:trPr>
        <w:tc>
          <w:tcPr>
            <w:tcW w:w="567" w:type="dxa"/>
            <w:tcMar>
              <w:top w:w="70" w:type="dxa"/>
              <w:left w:w="70" w:type="dxa"/>
              <w:bottom w:w="70" w:type="dxa"/>
              <w:right w:w="70" w:type="dxa"/>
            </w:tcMar>
            <w:vAlign w:val="center"/>
          </w:tcPr>
          <w:p w14:paraId="37D30B0E" w14:textId="77777777" w:rsidR="0027748F" w:rsidRDefault="00000000">
            <w:pPr>
              <w:jc w:val="center"/>
            </w:pPr>
            <w:r>
              <w:rPr>
                <w:sz w:val="16"/>
              </w:rPr>
              <w:t>1</w:t>
            </w:r>
          </w:p>
        </w:tc>
        <w:tc>
          <w:tcPr>
            <w:tcW w:w="3402" w:type="dxa"/>
            <w:tcMar>
              <w:top w:w="70" w:type="dxa"/>
              <w:left w:w="70" w:type="dxa"/>
              <w:bottom w:w="70" w:type="dxa"/>
              <w:right w:w="70" w:type="dxa"/>
            </w:tcMar>
            <w:vAlign w:val="center"/>
          </w:tcPr>
          <w:p w14:paraId="365BE1E4" w14:textId="77777777" w:rsidR="0027748F" w:rsidRDefault="00000000">
            <w:r>
              <w:rPr>
                <w:sz w:val="16"/>
              </w:rPr>
              <w:t>Kelompok memulai pekerjaan berdasarkan rencana D1.</w:t>
            </w:r>
          </w:p>
        </w:tc>
        <w:tc>
          <w:tcPr>
            <w:tcW w:w="737" w:type="dxa"/>
            <w:tcMar>
              <w:top w:w="70" w:type="dxa"/>
              <w:left w:w="70" w:type="dxa"/>
              <w:bottom w:w="70" w:type="dxa"/>
              <w:right w:w="70" w:type="dxa"/>
            </w:tcMar>
            <w:vAlign w:val="center"/>
          </w:tcPr>
          <w:p w14:paraId="7DF5BE71" w14:textId="77777777" w:rsidR="0027748F" w:rsidRDefault="00000000">
            <w:r>
              <w:rPr>
                <w:sz w:val="16"/>
              </w:rPr>
              <w:t>3</w:t>
            </w:r>
          </w:p>
        </w:tc>
        <w:tc>
          <w:tcPr>
            <w:tcW w:w="4649" w:type="dxa"/>
            <w:tcMar>
              <w:top w:w="70" w:type="dxa"/>
              <w:left w:w="70" w:type="dxa"/>
              <w:bottom w:w="70" w:type="dxa"/>
              <w:right w:w="70" w:type="dxa"/>
            </w:tcMar>
            <w:vAlign w:val="center"/>
          </w:tcPr>
          <w:p w14:paraId="5797F45A" w14:textId="77777777" w:rsidR="0027748F" w:rsidRDefault="00000000">
            <w:r>
              <w:rPr>
                <w:sz w:val="16"/>
              </w:rPr>
              <w:t>Lima kelompok mengikuti urutan; K3 langsung merakit sebelum mengukur bahan.</w:t>
            </w:r>
          </w:p>
        </w:tc>
      </w:tr>
      <w:tr w:rsidR="0027748F" w14:paraId="71B9AD0D" w14:textId="77777777">
        <w:trPr>
          <w:jc w:val="center"/>
        </w:trPr>
        <w:tc>
          <w:tcPr>
            <w:tcW w:w="567" w:type="dxa"/>
            <w:tcMar>
              <w:top w:w="70" w:type="dxa"/>
              <w:left w:w="70" w:type="dxa"/>
              <w:bottom w:w="70" w:type="dxa"/>
              <w:right w:w="70" w:type="dxa"/>
            </w:tcMar>
            <w:vAlign w:val="center"/>
          </w:tcPr>
          <w:p w14:paraId="616A0317" w14:textId="77777777" w:rsidR="0027748F" w:rsidRDefault="00000000">
            <w:pPr>
              <w:jc w:val="center"/>
            </w:pPr>
            <w:r>
              <w:rPr>
                <w:sz w:val="16"/>
              </w:rPr>
              <w:t>2</w:t>
            </w:r>
          </w:p>
        </w:tc>
        <w:tc>
          <w:tcPr>
            <w:tcW w:w="3402" w:type="dxa"/>
            <w:tcMar>
              <w:top w:w="70" w:type="dxa"/>
              <w:left w:w="70" w:type="dxa"/>
              <w:bottom w:w="70" w:type="dxa"/>
              <w:right w:w="70" w:type="dxa"/>
            </w:tcMar>
            <w:vAlign w:val="center"/>
          </w:tcPr>
          <w:p w14:paraId="3B05757A" w14:textId="77777777" w:rsidR="0027748F" w:rsidRDefault="00000000">
            <w:r>
              <w:rPr>
                <w:sz w:val="16"/>
              </w:rPr>
              <w:t>Siswa aktif menggunakan bahan dan alat.</w:t>
            </w:r>
          </w:p>
        </w:tc>
        <w:tc>
          <w:tcPr>
            <w:tcW w:w="737" w:type="dxa"/>
            <w:tcMar>
              <w:top w:w="70" w:type="dxa"/>
              <w:left w:w="70" w:type="dxa"/>
              <w:bottom w:w="70" w:type="dxa"/>
              <w:right w:w="70" w:type="dxa"/>
            </w:tcMar>
            <w:vAlign w:val="center"/>
          </w:tcPr>
          <w:p w14:paraId="5B78A747" w14:textId="77777777" w:rsidR="0027748F" w:rsidRDefault="00000000">
            <w:r>
              <w:rPr>
                <w:sz w:val="16"/>
              </w:rPr>
              <w:t>4</w:t>
            </w:r>
          </w:p>
        </w:tc>
        <w:tc>
          <w:tcPr>
            <w:tcW w:w="4649" w:type="dxa"/>
            <w:tcMar>
              <w:top w:w="70" w:type="dxa"/>
              <w:left w:w="70" w:type="dxa"/>
              <w:bottom w:w="70" w:type="dxa"/>
              <w:right w:w="70" w:type="dxa"/>
            </w:tcMar>
            <w:vAlign w:val="center"/>
          </w:tcPr>
          <w:p w14:paraId="3EB64674" w14:textId="77777777" w:rsidR="0027748F" w:rsidRDefault="00000000">
            <w:r>
              <w:rPr>
                <w:sz w:val="16"/>
              </w:rPr>
              <w:t>Sebagian besar anggota memotong, menggambar, menulis, atau merakit.</w:t>
            </w:r>
          </w:p>
        </w:tc>
      </w:tr>
      <w:tr w:rsidR="0027748F" w14:paraId="4CA017A2" w14:textId="77777777">
        <w:trPr>
          <w:jc w:val="center"/>
        </w:trPr>
        <w:tc>
          <w:tcPr>
            <w:tcW w:w="567" w:type="dxa"/>
            <w:tcMar>
              <w:top w:w="70" w:type="dxa"/>
              <w:left w:w="70" w:type="dxa"/>
              <w:bottom w:w="70" w:type="dxa"/>
              <w:right w:w="70" w:type="dxa"/>
            </w:tcMar>
            <w:vAlign w:val="center"/>
          </w:tcPr>
          <w:p w14:paraId="7B30AE8D" w14:textId="77777777" w:rsidR="0027748F" w:rsidRDefault="00000000">
            <w:pPr>
              <w:jc w:val="center"/>
            </w:pPr>
            <w:r>
              <w:rPr>
                <w:sz w:val="16"/>
              </w:rPr>
              <w:t>3</w:t>
            </w:r>
          </w:p>
        </w:tc>
        <w:tc>
          <w:tcPr>
            <w:tcW w:w="3402" w:type="dxa"/>
            <w:tcMar>
              <w:top w:w="70" w:type="dxa"/>
              <w:left w:w="70" w:type="dxa"/>
              <w:bottom w:w="70" w:type="dxa"/>
              <w:right w:w="70" w:type="dxa"/>
            </w:tcMar>
            <w:vAlign w:val="center"/>
          </w:tcPr>
          <w:p w14:paraId="15A5478B" w14:textId="77777777" w:rsidR="0027748F" w:rsidRDefault="00000000">
            <w:r>
              <w:rPr>
                <w:sz w:val="16"/>
              </w:rPr>
              <w:t>Kelompok melakukan percobaan lebih dari satu cara.</w:t>
            </w:r>
          </w:p>
        </w:tc>
        <w:tc>
          <w:tcPr>
            <w:tcW w:w="737" w:type="dxa"/>
            <w:tcMar>
              <w:top w:w="70" w:type="dxa"/>
              <w:left w:w="70" w:type="dxa"/>
              <w:bottom w:w="70" w:type="dxa"/>
              <w:right w:w="70" w:type="dxa"/>
            </w:tcMar>
            <w:vAlign w:val="center"/>
          </w:tcPr>
          <w:p w14:paraId="00B65DC4" w14:textId="77777777" w:rsidR="0027748F" w:rsidRDefault="00000000">
            <w:r>
              <w:rPr>
                <w:sz w:val="16"/>
              </w:rPr>
              <w:t>4</w:t>
            </w:r>
          </w:p>
        </w:tc>
        <w:tc>
          <w:tcPr>
            <w:tcW w:w="4649" w:type="dxa"/>
            <w:tcMar>
              <w:top w:w="70" w:type="dxa"/>
              <w:left w:w="70" w:type="dxa"/>
              <w:bottom w:w="70" w:type="dxa"/>
              <w:right w:w="70" w:type="dxa"/>
            </w:tcMar>
            <w:vAlign w:val="center"/>
          </w:tcPr>
          <w:p w14:paraId="6F37D981" w14:textId="77777777" w:rsidR="0027748F" w:rsidRDefault="00000000">
            <w:r>
              <w:rPr>
                <w:sz w:val="16"/>
              </w:rPr>
              <w:t>K3 mencoba tali, staples, lalu lipatan karton; K6 mencoba dua tata letak pesan.</w:t>
            </w:r>
          </w:p>
        </w:tc>
      </w:tr>
      <w:tr w:rsidR="0027748F" w14:paraId="46338C54" w14:textId="77777777">
        <w:trPr>
          <w:jc w:val="center"/>
        </w:trPr>
        <w:tc>
          <w:tcPr>
            <w:tcW w:w="567" w:type="dxa"/>
            <w:tcMar>
              <w:top w:w="70" w:type="dxa"/>
              <w:left w:w="70" w:type="dxa"/>
              <w:bottom w:w="70" w:type="dxa"/>
              <w:right w:w="70" w:type="dxa"/>
            </w:tcMar>
            <w:vAlign w:val="center"/>
          </w:tcPr>
          <w:p w14:paraId="34B78B47" w14:textId="77777777" w:rsidR="0027748F" w:rsidRDefault="00000000">
            <w:pPr>
              <w:jc w:val="center"/>
            </w:pPr>
            <w:r>
              <w:rPr>
                <w:sz w:val="16"/>
              </w:rPr>
              <w:t>4</w:t>
            </w:r>
          </w:p>
        </w:tc>
        <w:tc>
          <w:tcPr>
            <w:tcW w:w="3402" w:type="dxa"/>
            <w:tcMar>
              <w:top w:w="70" w:type="dxa"/>
              <w:left w:w="70" w:type="dxa"/>
              <w:bottom w:w="70" w:type="dxa"/>
              <w:right w:w="70" w:type="dxa"/>
            </w:tcMar>
            <w:vAlign w:val="center"/>
          </w:tcPr>
          <w:p w14:paraId="0066EC14" w14:textId="77777777" w:rsidR="0027748F" w:rsidRDefault="00000000">
            <w:r>
              <w:rPr>
                <w:sz w:val="16"/>
              </w:rPr>
              <w:t>Siswa mengubah strategi ketika cara awal tidak berhasil.</w:t>
            </w:r>
          </w:p>
        </w:tc>
        <w:tc>
          <w:tcPr>
            <w:tcW w:w="737" w:type="dxa"/>
            <w:tcMar>
              <w:top w:w="70" w:type="dxa"/>
              <w:left w:w="70" w:type="dxa"/>
              <w:bottom w:w="70" w:type="dxa"/>
              <w:right w:w="70" w:type="dxa"/>
            </w:tcMar>
            <w:vAlign w:val="center"/>
          </w:tcPr>
          <w:p w14:paraId="077B611C" w14:textId="77777777" w:rsidR="0027748F" w:rsidRDefault="00000000">
            <w:r>
              <w:rPr>
                <w:sz w:val="16"/>
              </w:rPr>
              <w:t>4</w:t>
            </w:r>
          </w:p>
        </w:tc>
        <w:tc>
          <w:tcPr>
            <w:tcW w:w="4649" w:type="dxa"/>
            <w:tcMar>
              <w:top w:w="70" w:type="dxa"/>
              <w:left w:w="70" w:type="dxa"/>
              <w:bottom w:w="70" w:type="dxa"/>
              <w:right w:w="70" w:type="dxa"/>
            </w:tcMar>
            <w:vAlign w:val="center"/>
          </w:tcPr>
          <w:p w14:paraId="2349183C" w14:textId="77777777" w:rsidR="0027748F" w:rsidRDefault="00000000">
            <w:r>
              <w:rPr>
                <w:sz w:val="16"/>
              </w:rPr>
              <w:t>Empat kelompok mengganti bahan/teknik setelah menemukan bagian mudah lepas atau sulit dibaca.</w:t>
            </w:r>
          </w:p>
        </w:tc>
      </w:tr>
      <w:tr w:rsidR="0027748F" w14:paraId="44379DAF" w14:textId="77777777">
        <w:trPr>
          <w:jc w:val="center"/>
        </w:trPr>
        <w:tc>
          <w:tcPr>
            <w:tcW w:w="567" w:type="dxa"/>
            <w:tcMar>
              <w:top w:w="70" w:type="dxa"/>
              <w:left w:w="70" w:type="dxa"/>
              <w:bottom w:w="70" w:type="dxa"/>
              <w:right w:w="70" w:type="dxa"/>
            </w:tcMar>
            <w:vAlign w:val="center"/>
          </w:tcPr>
          <w:p w14:paraId="429B5B9A" w14:textId="77777777" w:rsidR="0027748F" w:rsidRDefault="00000000">
            <w:pPr>
              <w:jc w:val="center"/>
            </w:pPr>
            <w:r>
              <w:rPr>
                <w:sz w:val="16"/>
              </w:rPr>
              <w:t>5</w:t>
            </w:r>
          </w:p>
        </w:tc>
        <w:tc>
          <w:tcPr>
            <w:tcW w:w="3402" w:type="dxa"/>
            <w:tcMar>
              <w:top w:w="70" w:type="dxa"/>
              <w:left w:w="70" w:type="dxa"/>
              <w:bottom w:w="70" w:type="dxa"/>
              <w:right w:w="70" w:type="dxa"/>
            </w:tcMar>
            <w:vAlign w:val="center"/>
          </w:tcPr>
          <w:p w14:paraId="5D160673" w14:textId="77777777" w:rsidR="0027748F" w:rsidRDefault="00000000">
            <w:r>
              <w:rPr>
                <w:sz w:val="16"/>
              </w:rPr>
              <w:t>Siswa menjelaskan alasan perubahan strategi.</w:t>
            </w:r>
          </w:p>
        </w:tc>
        <w:tc>
          <w:tcPr>
            <w:tcW w:w="737" w:type="dxa"/>
            <w:tcMar>
              <w:top w:w="70" w:type="dxa"/>
              <w:left w:w="70" w:type="dxa"/>
              <w:bottom w:w="70" w:type="dxa"/>
              <w:right w:w="70" w:type="dxa"/>
            </w:tcMar>
            <w:vAlign w:val="center"/>
          </w:tcPr>
          <w:p w14:paraId="31024C02" w14:textId="77777777" w:rsidR="0027748F" w:rsidRDefault="00000000">
            <w:r>
              <w:rPr>
                <w:sz w:val="16"/>
              </w:rPr>
              <w:t>3</w:t>
            </w:r>
          </w:p>
        </w:tc>
        <w:tc>
          <w:tcPr>
            <w:tcW w:w="4649" w:type="dxa"/>
            <w:tcMar>
              <w:top w:w="70" w:type="dxa"/>
              <w:left w:w="70" w:type="dxa"/>
              <w:bottom w:w="70" w:type="dxa"/>
              <w:right w:w="70" w:type="dxa"/>
            </w:tcMar>
            <w:vAlign w:val="center"/>
          </w:tcPr>
          <w:p w14:paraId="402AC796" w14:textId="77777777" w:rsidR="0027748F" w:rsidRDefault="00000000">
            <w:r>
              <w:rPr>
                <w:sz w:val="16"/>
              </w:rPr>
              <w:t>Alasan umumnya terkait kekuatan, waktu, dan kejelasan pesan; dua jawaban masih singkat.</w:t>
            </w:r>
          </w:p>
        </w:tc>
      </w:tr>
      <w:tr w:rsidR="0027748F" w14:paraId="05D922C2" w14:textId="77777777">
        <w:trPr>
          <w:jc w:val="center"/>
        </w:trPr>
        <w:tc>
          <w:tcPr>
            <w:tcW w:w="567" w:type="dxa"/>
            <w:tcMar>
              <w:top w:w="70" w:type="dxa"/>
              <w:left w:w="70" w:type="dxa"/>
              <w:bottom w:w="70" w:type="dxa"/>
              <w:right w:w="70" w:type="dxa"/>
            </w:tcMar>
            <w:vAlign w:val="center"/>
          </w:tcPr>
          <w:p w14:paraId="24A91466" w14:textId="77777777" w:rsidR="0027748F" w:rsidRDefault="00000000">
            <w:pPr>
              <w:jc w:val="center"/>
            </w:pPr>
            <w:r>
              <w:rPr>
                <w:sz w:val="16"/>
              </w:rPr>
              <w:lastRenderedPageBreak/>
              <w:t>6</w:t>
            </w:r>
          </w:p>
        </w:tc>
        <w:tc>
          <w:tcPr>
            <w:tcW w:w="3402" w:type="dxa"/>
            <w:tcMar>
              <w:top w:w="70" w:type="dxa"/>
              <w:left w:w="70" w:type="dxa"/>
              <w:bottom w:w="70" w:type="dxa"/>
              <w:right w:w="70" w:type="dxa"/>
            </w:tcMar>
            <w:vAlign w:val="center"/>
          </w:tcPr>
          <w:p w14:paraId="05804E05" w14:textId="77777777" w:rsidR="0027748F" w:rsidRDefault="00000000">
            <w:r>
              <w:rPr>
                <w:sz w:val="16"/>
              </w:rPr>
              <w:t>Gagasan antaranggota digabungkan.</w:t>
            </w:r>
          </w:p>
        </w:tc>
        <w:tc>
          <w:tcPr>
            <w:tcW w:w="737" w:type="dxa"/>
            <w:tcMar>
              <w:top w:w="70" w:type="dxa"/>
              <w:left w:w="70" w:type="dxa"/>
              <w:bottom w:w="70" w:type="dxa"/>
              <w:right w:w="70" w:type="dxa"/>
            </w:tcMar>
            <w:vAlign w:val="center"/>
          </w:tcPr>
          <w:p w14:paraId="263DDBCD" w14:textId="77777777" w:rsidR="0027748F" w:rsidRDefault="00000000">
            <w:r>
              <w:rPr>
                <w:sz w:val="16"/>
              </w:rPr>
              <w:t>4</w:t>
            </w:r>
          </w:p>
        </w:tc>
        <w:tc>
          <w:tcPr>
            <w:tcW w:w="4649" w:type="dxa"/>
            <w:tcMar>
              <w:top w:w="70" w:type="dxa"/>
              <w:left w:w="70" w:type="dxa"/>
              <w:bottom w:w="70" w:type="dxa"/>
              <w:right w:w="70" w:type="dxa"/>
            </w:tcMar>
            <w:vAlign w:val="center"/>
          </w:tcPr>
          <w:p w14:paraId="2E2613FA" w14:textId="77777777" w:rsidR="0027748F" w:rsidRDefault="00000000">
            <w:r>
              <w:rPr>
                <w:sz w:val="16"/>
              </w:rPr>
              <w:t>K4 menggabungkan gambar S4 dengan slogan dan mekanisme lipat dari anggota lain.</w:t>
            </w:r>
          </w:p>
        </w:tc>
      </w:tr>
      <w:tr w:rsidR="0027748F" w14:paraId="7F4F6137" w14:textId="77777777">
        <w:trPr>
          <w:jc w:val="center"/>
        </w:trPr>
        <w:tc>
          <w:tcPr>
            <w:tcW w:w="567" w:type="dxa"/>
            <w:tcMar>
              <w:top w:w="70" w:type="dxa"/>
              <w:left w:w="70" w:type="dxa"/>
              <w:bottom w:w="70" w:type="dxa"/>
              <w:right w:w="70" w:type="dxa"/>
            </w:tcMar>
            <w:vAlign w:val="center"/>
          </w:tcPr>
          <w:p w14:paraId="76172425" w14:textId="77777777" w:rsidR="0027748F" w:rsidRDefault="00000000">
            <w:pPr>
              <w:jc w:val="center"/>
            </w:pPr>
            <w:r>
              <w:rPr>
                <w:sz w:val="16"/>
              </w:rPr>
              <w:t>7</w:t>
            </w:r>
          </w:p>
        </w:tc>
        <w:tc>
          <w:tcPr>
            <w:tcW w:w="3402" w:type="dxa"/>
            <w:tcMar>
              <w:top w:w="70" w:type="dxa"/>
              <w:left w:w="70" w:type="dxa"/>
              <w:bottom w:w="70" w:type="dxa"/>
              <w:right w:w="70" w:type="dxa"/>
            </w:tcMar>
            <w:vAlign w:val="center"/>
          </w:tcPr>
          <w:p w14:paraId="70D29E11" w14:textId="77777777" w:rsidR="0027748F" w:rsidRDefault="00000000">
            <w:r>
              <w:rPr>
                <w:sz w:val="16"/>
              </w:rPr>
              <w:t>Semua anggota memperoleh tugas yang dapat diamati.</w:t>
            </w:r>
          </w:p>
        </w:tc>
        <w:tc>
          <w:tcPr>
            <w:tcW w:w="737" w:type="dxa"/>
            <w:tcMar>
              <w:top w:w="70" w:type="dxa"/>
              <w:left w:w="70" w:type="dxa"/>
              <w:bottom w:w="70" w:type="dxa"/>
              <w:right w:w="70" w:type="dxa"/>
            </w:tcMar>
            <w:vAlign w:val="center"/>
          </w:tcPr>
          <w:p w14:paraId="5B06F17A" w14:textId="77777777" w:rsidR="0027748F" w:rsidRDefault="00000000">
            <w:r>
              <w:rPr>
                <w:sz w:val="16"/>
              </w:rPr>
              <w:t>3</w:t>
            </w:r>
          </w:p>
        </w:tc>
        <w:tc>
          <w:tcPr>
            <w:tcW w:w="4649" w:type="dxa"/>
            <w:tcMar>
              <w:top w:w="70" w:type="dxa"/>
              <w:left w:w="70" w:type="dxa"/>
              <w:bottom w:w="70" w:type="dxa"/>
              <w:right w:w="70" w:type="dxa"/>
            </w:tcMar>
            <w:vAlign w:val="center"/>
          </w:tcPr>
          <w:p w14:paraId="346AC68A" w14:textId="77777777" w:rsidR="0027748F" w:rsidRDefault="00000000">
            <w:r>
              <w:rPr>
                <w:sz w:val="16"/>
              </w:rPr>
              <w:t>Pada K2 satu siswa sempat pasif; guru meminta pembagian tugas ulang.</w:t>
            </w:r>
          </w:p>
        </w:tc>
      </w:tr>
      <w:tr w:rsidR="0027748F" w14:paraId="2972F3A5" w14:textId="77777777">
        <w:trPr>
          <w:jc w:val="center"/>
        </w:trPr>
        <w:tc>
          <w:tcPr>
            <w:tcW w:w="567" w:type="dxa"/>
            <w:tcMar>
              <w:top w:w="70" w:type="dxa"/>
              <w:left w:w="70" w:type="dxa"/>
              <w:bottom w:w="70" w:type="dxa"/>
              <w:right w:w="70" w:type="dxa"/>
            </w:tcMar>
            <w:vAlign w:val="center"/>
          </w:tcPr>
          <w:p w14:paraId="235166F4" w14:textId="77777777" w:rsidR="0027748F" w:rsidRDefault="00000000">
            <w:pPr>
              <w:jc w:val="center"/>
            </w:pPr>
            <w:r>
              <w:rPr>
                <w:sz w:val="16"/>
              </w:rPr>
              <w:t>8</w:t>
            </w:r>
          </w:p>
        </w:tc>
        <w:tc>
          <w:tcPr>
            <w:tcW w:w="3402" w:type="dxa"/>
            <w:tcMar>
              <w:top w:w="70" w:type="dxa"/>
              <w:left w:w="70" w:type="dxa"/>
              <w:bottom w:w="70" w:type="dxa"/>
              <w:right w:w="70" w:type="dxa"/>
            </w:tcMar>
            <w:vAlign w:val="center"/>
          </w:tcPr>
          <w:p w14:paraId="04E76EBE" w14:textId="77777777" w:rsidR="0027748F" w:rsidRDefault="00000000">
            <w:r>
              <w:rPr>
                <w:sz w:val="16"/>
              </w:rPr>
              <w:t>Dominasi anggota dapat dikelola.</w:t>
            </w:r>
          </w:p>
        </w:tc>
        <w:tc>
          <w:tcPr>
            <w:tcW w:w="737" w:type="dxa"/>
            <w:tcMar>
              <w:top w:w="70" w:type="dxa"/>
              <w:left w:w="70" w:type="dxa"/>
              <w:bottom w:w="70" w:type="dxa"/>
              <w:right w:w="70" w:type="dxa"/>
            </w:tcMar>
            <w:vAlign w:val="center"/>
          </w:tcPr>
          <w:p w14:paraId="3D90292B" w14:textId="77777777" w:rsidR="0027748F" w:rsidRDefault="00000000">
            <w:r>
              <w:rPr>
                <w:sz w:val="16"/>
              </w:rPr>
              <w:t>3</w:t>
            </w:r>
          </w:p>
        </w:tc>
        <w:tc>
          <w:tcPr>
            <w:tcW w:w="4649" w:type="dxa"/>
            <w:tcMar>
              <w:top w:w="70" w:type="dxa"/>
              <w:left w:w="70" w:type="dxa"/>
              <w:bottom w:w="70" w:type="dxa"/>
              <w:right w:w="70" w:type="dxa"/>
            </w:tcMar>
            <w:vAlign w:val="center"/>
          </w:tcPr>
          <w:p w14:paraId="5E882EA9" w14:textId="77777777" w:rsidR="0027748F" w:rsidRDefault="00000000">
            <w:r>
              <w:rPr>
                <w:sz w:val="16"/>
              </w:rPr>
              <w:t>Guru mengingatkan juru gambar tidak mengambil tugas menulis seluruhnya.</w:t>
            </w:r>
          </w:p>
        </w:tc>
      </w:tr>
      <w:tr w:rsidR="0027748F" w14:paraId="39DBA010" w14:textId="77777777">
        <w:trPr>
          <w:jc w:val="center"/>
        </w:trPr>
        <w:tc>
          <w:tcPr>
            <w:tcW w:w="567" w:type="dxa"/>
            <w:tcMar>
              <w:top w:w="70" w:type="dxa"/>
              <w:left w:w="70" w:type="dxa"/>
              <w:bottom w:w="70" w:type="dxa"/>
              <w:right w:w="70" w:type="dxa"/>
            </w:tcMar>
            <w:vAlign w:val="center"/>
          </w:tcPr>
          <w:p w14:paraId="39F9CA26" w14:textId="77777777" w:rsidR="0027748F" w:rsidRDefault="00000000">
            <w:pPr>
              <w:jc w:val="center"/>
            </w:pPr>
            <w:r>
              <w:rPr>
                <w:sz w:val="16"/>
              </w:rPr>
              <w:t>9</w:t>
            </w:r>
          </w:p>
        </w:tc>
        <w:tc>
          <w:tcPr>
            <w:tcW w:w="3402" w:type="dxa"/>
            <w:tcMar>
              <w:top w:w="70" w:type="dxa"/>
              <w:left w:w="70" w:type="dxa"/>
              <w:bottom w:w="70" w:type="dxa"/>
              <w:right w:w="70" w:type="dxa"/>
            </w:tcMar>
            <w:vAlign w:val="center"/>
          </w:tcPr>
          <w:p w14:paraId="3ECCD90A" w14:textId="77777777" w:rsidR="0027748F" w:rsidRDefault="00000000">
            <w:r>
              <w:rPr>
                <w:sz w:val="16"/>
              </w:rPr>
              <w:t>Guru memantau tanpa mengambil alih pekerjaan.</w:t>
            </w:r>
          </w:p>
        </w:tc>
        <w:tc>
          <w:tcPr>
            <w:tcW w:w="737" w:type="dxa"/>
            <w:tcMar>
              <w:top w:w="70" w:type="dxa"/>
              <w:left w:w="70" w:type="dxa"/>
              <w:bottom w:w="70" w:type="dxa"/>
              <w:right w:w="70" w:type="dxa"/>
            </w:tcMar>
            <w:vAlign w:val="center"/>
          </w:tcPr>
          <w:p w14:paraId="53AF282D" w14:textId="77777777" w:rsidR="0027748F" w:rsidRDefault="00000000">
            <w:r>
              <w:rPr>
                <w:sz w:val="16"/>
              </w:rPr>
              <w:t>4</w:t>
            </w:r>
          </w:p>
        </w:tc>
        <w:tc>
          <w:tcPr>
            <w:tcW w:w="4649" w:type="dxa"/>
            <w:tcMar>
              <w:top w:w="70" w:type="dxa"/>
              <w:left w:w="70" w:type="dxa"/>
              <w:bottom w:w="70" w:type="dxa"/>
              <w:right w:w="70" w:type="dxa"/>
            </w:tcMar>
            <w:vAlign w:val="center"/>
          </w:tcPr>
          <w:p w14:paraId="01A5347F" w14:textId="77777777" w:rsidR="0027748F" w:rsidRDefault="00000000">
            <w:r>
              <w:rPr>
                <w:sz w:val="16"/>
              </w:rPr>
              <w:t>Guru berkeliling dan bertanya, tidak memperbaiki produk secara langsung.</w:t>
            </w:r>
          </w:p>
        </w:tc>
      </w:tr>
      <w:tr w:rsidR="0027748F" w14:paraId="3B9D85D1" w14:textId="77777777">
        <w:trPr>
          <w:jc w:val="center"/>
        </w:trPr>
        <w:tc>
          <w:tcPr>
            <w:tcW w:w="567" w:type="dxa"/>
            <w:tcMar>
              <w:top w:w="70" w:type="dxa"/>
              <w:left w:w="70" w:type="dxa"/>
              <w:bottom w:w="70" w:type="dxa"/>
              <w:right w:w="70" w:type="dxa"/>
            </w:tcMar>
            <w:vAlign w:val="center"/>
          </w:tcPr>
          <w:p w14:paraId="39985AEF" w14:textId="77777777" w:rsidR="0027748F" w:rsidRDefault="00000000">
            <w:pPr>
              <w:jc w:val="center"/>
            </w:pPr>
            <w:r>
              <w:rPr>
                <w:sz w:val="16"/>
              </w:rPr>
              <w:t>10</w:t>
            </w:r>
          </w:p>
        </w:tc>
        <w:tc>
          <w:tcPr>
            <w:tcW w:w="3402" w:type="dxa"/>
            <w:tcMar>
              <w:top w:w="70" w:type="dxa"/>
              <w:left w:w="70" w:type="dxa"/>
              <w:bottom w:w="70" w:type="dxa"/>
              <w:right w:w="70" w:type="dxa"/>
            </w:tcMar>
            <w:vAlign w:val="center"/>
          </w:tcPr>
          <w:p w14:paraId="24E54EF4" w14:textId="77777777" w:rsidR="0027748F" w:rsidRDefault="00000000">
            <w:r>
              <w:rPr>
                <w:sz w:val="16"/>
              </w:rPr>
              <w:t>Scaffolding berbentuk pertanyaan penuntun.</w:t>
            </w:r>
          </w:p>
        </w:tc>
        <w:tc>
          <w:tcPr>
            <w:tcW w:w="737" w:type="dxa"/>
            <w:tcMar>
              <w:top w:w="70" w:type="dxa"/>
              <w:left w:w="70" w:type="dxa"/>
              <w:bottom w:w="70" w:type="dxa"/>
              <w:right w:w="70" w:type="dxa"/>
            </w:tcMar>
            <w:vAlign w:val="center"/>
          </w:tcPr>
          <w:p w14:paraId="0C12AF1A" w14:textId="77777777" w:rsidR="0027748F" w:rsidRDefault="00000000">
            <w:r>
              <w:rPr>
                <w:sz w:val="16"/>
              </w:rPr>
              <w:t>4</w:t>
            </w:r>
          </w:p>
        </w:tc>
        <w:tc>
          <w:tcPr>
            <w:tcW w:w="4649" w:type="dxa"/>
            <w:tcMar>
              <w:top w:w="70" w:type="dxa"/>
              <w:left w:w="70" w:type="dxa"/>
              <w:bottom w:w="70" w:type="dxa"/>
              <w:right w:w="70" w:type="dxa"/>
            </w:tcMar>
            <w:vAlign w:val="center"/>
          </w:tcPr>
          <w:p w14:paraId="43D41E5C" w14:textId="77777777" w:rsidR="0027748F" w:rsidRDefault="00000000">
            <w:r>
              <w:rPr>
                <w:sz w:val="16"/>
              </w:rPr>
              <w:t>“Bagian mana yang belum kuat?”; “Bahan lain apa yang ada di meja?”</w:t>
            </w:r>
          </w:p>
        </w:tc>
      </w:tr>
      <w:tr w:rsidR="0027748F" w14:paraId="0B2B3657" w14:textId="77777777">
        <w:trPr>
          <w:jc w:val="center"/>
        </w:trPr>
        <w:tc>
          <w:tcPr>
            <w:tcW w:w="567" w:type="dxa"/>
            <w:tcMar>
              <w:top w:w="70" w:type="dxa"/>
              <w:left w:w="70" w:type="dxa"/>
              <w:bottom w:w="70" w:type="dxa"/>
              <w:right w:w="70" w:type="dxa"/>
            </w:tcMar>
            <w:vAlign w:val="center"/>
          </w:tcPr>
          <w:p w14:paraId="252366F6" w14:textId="77777777" w:rsidR="0027748F" w:rsidRDefault="00000000">
            <w:pPr>
              <w:jc w:val="center"/>
            </w:pPr>
            <w:r>
              <w:rPr>
                <w:sz w:val="16"/>
              </w:rPr>
              <w:t>11</w:t>
            </w:r>
          </w:p>
        </w:tc>
        <w:tc>
          <w:tcPr>
            <w:tcW w:w="3402" w:type="dxa"/>
            <w:tcMar>
              <w:top w:w="70" w:type="dxa"/>
              <w:left w:w="70" w:type="dxa"/>
              <w:bottom w:w="70" w:type="dxa"/>
              <w:right w:w="70" w:type="dxa"/>
            </w:tcMar>
            <w:vAlign w:val="center"/>
          </w:tcPr>
          <w:p w14:paraId="5A31C282" w14:textId="77777777" w:rsidR="0027748F" w:rsidRDefault="00000000">
            <w:r>
              <w:rPr>
                <w:sz w:val="16"/>
              </w:rPr>
              <w:t>Siswa menggunakan alasan saat memecahkan masalah.</w:t>
            </w:r>
          </w:p>
        </w:tc>
        <w:tc>
          <w:tcPr>
            <w:tcW w:w="737" w:type="dxa"/>
            <w:tcMar>
              <w:top w:w="70" w:type="dxa"/>
              <w:left w:w="70" w:type="dxa"/>
              <w:bottom w:w="70" w:type="dxa"/>
              <w:right w:w="70" w:type="dxa"/>
            </w:tcMar>
            <w:vAlign w:val="center"/>
          </w:tcPr>
          <w:p w14:paraId="41FFD895" w14:textId="77777777" w:rsidR="0027748F" w:rsidRDefault="00000000">
            <w:r>
              <w:rPr>
                <w:sz w:val="16"/>
              </w:rPr>
              <w:t>3</w:t>
            </w:r>
          </w:p>
        </w:tc>
        <w:tc>
          <w:tcPr>
            <w:tcW w:w="4649" w:type="dxa"/>
            <w:tcMar>
              <w:top w:w="70" w:type="dxa"/>
              <w:left w:w="70" w:type="dxa"/>
              <w:bottom w:w="70" w:type="dxa"/>
              <w:right w:w="70" w:type="dxa"/>
            </w:tcMar>
            <w:vAlign w:val="center"/>
          </w:tcPr>
          <w:p w14:paraId="0F24A06D" w14:textId="77777777" w:rsidR="0027748F" w:rsidRDefault="00000000">
            <w:r>
              <w:rPr>
                <w:sz w:val="16"/>
              </w:rPr>
              <w:t>K1 membandingkan ketebalan karton; K5 memilih huruf besar agar terbaca dari jauh.</w:t>
            </w:r>
          </w:p>
        </w:tc>
      </w:tr>
      <w:tr w:rsidR="0027748F" w14:paraId="33193209" w14:textId="77777777">
        <w:trPr>
          <w:jc w:val="center"/>
        </w:trPr>
        <w:tc>
          <w:tcPr>
            <w:tcW w:w="567" w:type="dxa"/>
            <w:tcMar>
              <w:top w:w="70" w:type="dxa"/>
              <w:left w:w="70" w:type="dxa"/>
              <w:bottom w:w="70" w:type="dxa"/>
              <w:right w:w="70" w:type="dxa"/>
            </w:tcMar>
            <w:vAlign w:val="center"/>
          </w:tcPr>
          <w:p w14:paraId="13D058B0" w14:textId="77777777" w:rsidR="0027748F" w:rsidRDefault="00000000">
            <w:pPr>
              <w:jc w:val="center"/>
            </w:pPr>
            <w:r>
              <w:rPr>
                <w:sz w:val="16"/>
              </w:rPr>
              <w:t>12</w:t>
            </w:r>
          </w:p>
        </w:tc>
        <w:tc>
          <w:tcPr>
            <w:tcW w:w="3402" w:type="dxa"/>
            <w:tcMar>
              <w:top w:w="70" w:type="dxa"/>
              <w:left w:w="70" w:type="dxa"/>
              <w:bottom w:w="70" w:type="dxa"/>
              <w:right w:w="70" w:type="dxa"/>
            </w:tcMar>
            <w:vAlign w:val="center"/>
          </w:tcPr>
          <w:p w14:paraId="3AE70A71" w14:textId="77777777" w:rsidR="0027748F" w:rsidRDefault="00000000">
            <w:r>
              <w:rPr>
                <w:sz w:val="16"/>
              </w:rPr>
              <w:t>Ciri khas produk mulai terlihat.</w:t>
            </w:r>
          </w:p>
        </w:tc>
        <w:tc>
          <w:tcPr>
            <w:tcW w:w="737" w:type="dxa"/>
            <w:tcMar>
              <w:top w:w="70" w:type="dxa"/>
              <w:left w:w="70" w:type="dxa"/>
              <w:bottom w:w="70" w:type="dxa"/>
              <w:right w:w="70" w:type="dxa"/>
            </w:tcMar>
            <w:vAlign w:val="center"/>
          </w:tcPr>
          <w:p w14:paraId="4C8854DC" w14:textId="77777777" w:rsidR="0027748F" w:rsidRDefault="00000000">
            <w:r>
              <w:rPr>
                <w:sz w:val="16"/>
              </w:rPr>
              <w:t>3</w:t>
            </w:r>
          </w:p>
        </w:tc>
        <w:tc>
          <w:tcPr>
            <w:tcW w:w="4649" w:type="dxa"/>
            <w:tcMar>
              <w:top w:w="70" w:type="dxa"/>
              <w:left w:w="70" w:type="dxa"/>
              <w:bottom w:w="70" w:type="dxa"/>
              <w:right w:w="70" w:type="dxa"/>
            </w:tcMar>
            <w:vAlign w:val="center"/>
          </w:tcPr>
          <w:p w14:paraId="252C6486" w14:textId="77777777" w:rsidR="0027748F" w:rsidRDefault="00000000">
            <w:r>
              <w:rPr>
                <w:sz w:val="16"/>
              </w:rPr>
              <w:t>K1 poster berjenjang; K2 model tempat sampah mini; K4 papan lipat; K5 kartu ajakan.</w:t>
            </w:r>
          </w:p>
        </w:tc>
      </w:tr>
      <w:tr w:rsidR="0027748F" w14:paraId="7C1CB6B7" w14:textId="77777777">
        <w:trPr>
          <w:jc w:val="center"/>
        </w:trPr>
        <w:tc>
          <w:tcPr>
            <w:tcW w:w="567" w:type="dxa"/>
            <w:tcMar>
              <w:top w:w="70" w:type="dxa"/>
              <w:left w:w="70" w:type="dxa"/>
              <w:bottom w:w="70" w:type="dxa"/>
              <w:right w:w="70" w:type="dxa"/>
            </w:tcMar>
            <w:vAlign w:val="center"/>
          </w:tcPr>
          <w:p w14:paraId="68A15670" w14:textId="77777777" w:rsidR="0027748F" w:rsidRDefault="00000000">
            <w:pPr>
              <w:jc w:val="center"/>
            </w:pPr>
            <w:r>
              <w:rPr>
                <w:sz w:val="16"/>
              </w:rPr>
              <w:t>13</w:t>
            </w:r>
          </w:p>
        </w:tc>
        <w:tc>
          <w:tcPr>
            <w:tcW w:w="3402" w:type="dxa"/>
            <w:tcMar>
              <w:top w:w="70" w:type="dxa"/>
              <w:left w:w="70" w:type="dxa"/>
              <w:bottom w:w="70" w:type="dxa"/>
              <w:right w:w="70" w:type="dxa"/>
            </w:tcMar>
            <w:vAlign w:val="center"/>
          </w:tcPr>
          <w:p w14:paraId="107DF85B" w14:textId="77777777" w:rsidR="0027748F" w:rsidRDefault="00000000">
            <w:r>
              <w:rPr>
                <w:sz w:val="16"/>
              </w:rPr>
              <w:t>Siswa mengecek hubungan produk dengan tujuan proyek.</w:t>
            </w:r>
          </w:p>
        </w:tc>
        <w:tc>
          <w:tcPr>
            <w:tcW w:w="737" w:type="dxa"/>
            <w:tcMar>
              <w:top w:w="70" w:type="dxa"/>
              <w:left w:w="70" w:type="dxa"/>
              <w:bottom w:w="70" w:type="dxa"/>
              <w:right w:w="70" w:type="dxa"/>
            </w:tcMar>
            <w:vAlign w:val="center"/>
          </w:tcPr>
          <w:p w14:paraId="4BAD8397" w14:textId="77777777" w:rsidR="0027748F" w:rsidRDefault="00000000">
            <w:r>
              <w:rPr>
                <w:sz w:val="16"/>
              </w:rPr>
              <w:t>3</w:t>
            </w:r>
          </w:p>
        </w:tc>
        <w:tc>
          <w:tcPr>
            <w:tcW w:w="4649" w:type="dxa"/>
            <w:tcMar>
              <w:top w:w="70" w:type="dxa"/>
              <w:left w:w="70" w:type="dxa"/>
              <w:bottom w:w="70" w:type="dxa"/>
              <w:right w:w="70" w:type="dxa"/>
            </w:tcMar>
            <w:vAlign w:val="center"/>
          </w:tcPr>
          <w:p w14:paraId="5A9E0B19" w14:textId="77777777" w:rsidR="0027748F" w:rsidRDefault="00000000">
            <w:r>
              <w:rPr>
                <w:sz w:val="16"/>
              </w:rPr>
              <w:t>Lima kelompok mengecek pesan pemilahan; K6 terlalu fokus pada hiasan sebelum diarahkan.</w:t>
            </w:r>
          </w:p>
        </w:tc>
      </w:tr>
      <w:tr w:rsidR="0027748F" w14:paraId="1F8E0F22" w14:textId="77777777">
        <w:trPr>
          <w:jc w:val="center"/>
        </w:trPr>
        <w:tc>
          <w:tcPr>
            <w:tcW w:w="567" w:type="dxa"/>
            <w:tcMar>
              <w:top w:w="70" w:type="dxa"/>
              <w:left w:w="70" w:type="dxa"/>
              <w:bottom w:w="70" w:type="dxa"/>
              <w:right w:w="70" w:type="dxa"/>
            </w:tcMar>
            <w:vAlign w:val="center"/>
          </w:tcPr>
          <w:p w14:paraId="749A7540" w14:textId="77777777" w:rsidR="0027748F" w:rsidRDefault="00000000">
            <w:pPr>
              <w:jc w:val="center"/>
            </w:pPr>
            <w:r>
              <w:rPr>
                <w:sz w:val="16"/>
              </w:rPr>
              <w:t>14</w:t>
            </w:r>
          </w:p>
        </w:tc>
        <w:tc>
          <w:tcPr>
            <w:tcW w:w="3402" w:type="dxa"/>
            <w:tcMar>
              <w:top w:w="70" w:type="dxa"/>
              <w:left w:w="70" w:type="dxa"/>
              <w:bottom w:w="70" w:type="dxa"/>
              <w:right w:w="70" w:type="dxa"/>
            </w:tcMar>
            <w:vAlign w:val="center"/>
          </w:tcPr>
          <w:p w14:paraId="6491124E" w14:textId="77777777" w:rsidR="0027748F" w:rsidRDefault="00000000">
            <w:r>
              <w:rPr>
                <w:sz w:val="16"/>
              </w:rPr>
              <w:t>Umpan balik formatif diberikan selama proses.</w:t>
            </w:r>
          </w:p>
        </w:tc>
        <w:tc>
          <w:tcPr>
            <w:tcW w:w="737" w:type="dxa"/>
            <w:tcMar>
              <w:top w:w="70" w:type="dxa"/>
              <w:left w:w="70" w:type="dxa"/>
              <w:bottom w:w="70" w:type="dxa"/>
              <w:right w:w="70" w:type="dxa"/>
            </w:tcMar>
            <w:vAlign w:val="center"/>
          </w:tcPr>
          <w:p w14:paraId="2C78367E" w14:textId="77777777" w:rsidR="0027748F" w:rsidRDefault="00000000">
            <w:r>
              <w:rPr>
                <w:sz w:val="16"/>
              </w:rPr>
              <w:t>4</w:t>
            </w:r>
          </w:p>
        </w:tc>
        <w:tc>
          <w:tcPr>
            <w:tcW w:w="4649" w:type="dxa"/>
            <w:tcMar>
              <w:top w:w="70" w:type="dxa"/>
              <w:left w:w="70" w:type="dxa"/>
              <w:bottom w:w="70" w:type="dxa"/>
              <w:right w:w="70" w:type="dxa"/>
            </w:tcMar>
            <w:vAlign w:val="center"/>
          </w:tcPr>
          <w:p w14:paraId="1ACF58CA" w14:textId="77777777" w:rsidR="0027748F" w:rsidRDefault="00000000">
            <w:r>
              <w:rPr>
                <w:sz w:val="16"/>
              </w:rPr>
              <w:t>Guru memberi catatan lisan spesifik tentang fungsi, keterbacaan, dan keamanan penggunaan bahan.</w:t>
            </w:r>
          </w:p>
        </w:tc>
      </w:tr>
      <w:tr w:rsidR="0027748F" w14:paraId="238F16E1" w14:textId="77777777">
        <w:trPr>
          <w:jc w:val="center"/>
        </w:trPr>
        <w:tc>
          <w:tcPr>
            <w:tcW w:w="567" w:type="dxa"/>
            <w:tcMar>
              <w:top w:w="70" w:type="dxa"/>
              <w:left w:w="70" w:type="dxa"/>
              <w:bottom w:w="70" w:type="dxa"/>
              <w:right w:w="70" w:type="dxa"/>
            </w:tcMar>
            <w:vAlign w:val="center"/>
          </w:tcPr>
          <w:p w14:paraId="27E74559" w14:textId="77777777" w:rsidR="0027748F" w:rsidRDefault="00000000">
            <w:pPr>
              <w:jc w:val="center"/>
            </w:pPr>
            <w:r>
              <w:rPr>
                <w:sz w:val="16"/>
              </w:rPr>
              <w:t>15</w:t>
            </w:r>
          </w:p>
        </w:tc>
        <w:tc>
          <w:tcPr>
            <w:tcW w:w="3402" w:type="dxa"/>
            <w:tcMar>
              <w:top w:w="70" w:type="dxa"/>
              <w:left w:w="70" w:type="dxa"/>
              <w:bottom w:w="70" w:type="dxa"/>
              <w:right w:w="70" w:type="dxa"/>
            </w:tcMar>
            <w:vAlign w:val="center"/>
          </w:tcPr>
          <w:p w14:paraId="6E5C316F" w14:textId="77777777" w:rsidR="0027748F" w:rsidRDefault="00000000">
            <w:r>
              <w:rPr>
                <w:sz w:val="16"/>
              </w:rPr>
              <w:t>Kelompok mendokumentasikan perubahan ide.</w:t>
            </w:r>
          </w:p>
        </w:tc>
        <w:tc>
          <w:tcPr>
            <w:tcW w:w="737" w:type="dxa"/>
            <w:tcMar>
              <w:top w:w="70" w:type="dxa"/>
              <w:left w:w="70" w:type="dxa"/>
              <w:bottom w:w="70" w:type="dxa"/>
              <w:right w:w="70" w:type="dxa"/>
            </w:tcMar>
            <w:vAlign w:val="center"/>
          </w:tcPr>
          <w:p w14:paraId="61E161D0" w14:textId="77777777" w:rsidR="0027748F" w:rsidRDefault="00000000">
            <w:r>
              <w:rPr>
                <w:sz w:val="16"/>
              </w:rPr>
              <w:t>3</w:t>
            </w:r>
          </w:p>
        </w:tc>
        <w:tc>
          <w:tcPr>
            <w:tcW w:w="4649" w:type="dxa"/>
            <w:tcMar>
              <w:top w:w="70" w:type="dxa"/>
              <w:left w:w="70" w:type="dxa"/>
              <w:bottom w:w="70" w:type="dxa"/>
              <w:right w:w="70" w:type="dxa"/>
            </w:tcMar>
            <w:vAlign w:val="center"/>
          </w:tcPr>
          <w:p w14:paraId="1E725762" w14:textId="77777777" w:rsidR="0027748F" w:rsidRDefault="00000000">
            <w:r>
              <w:rPr>
                <w:sz w:val="16"/>
              </w:rPr>
              <w:t>Empat kelompok menulis perubahan di D1; dua kelompok baru menulis setelah diingatkan.</w:t>
            </w:r>
          </w:p>
        </w:tc>
      </w:tr>
      <w:tr w:rsidR="0027748F" w14:paraId="2D245F8E" w14:textId="77777777">
        <w:trPr>
          <w:jc w:val="center"/>
        </w:trPr>
        <w:tc>
          <w:tcPr>
            <w:tcW w:w="567" w:type="dxa"/>
            <w:tcMar>
              <w:top w:w="70" w:type="dxa"/>
              <w:left w:w="70" w:type="dxa"/>
              <w:bottom w:w="70" w:type="dxa"/>
              <w:right w:w="70" w:type="dxa"/>
            </w:tcMar>
            <w:vAlign w:val="center"/>
          </w:tcPr>
          <w:p w14:paraId="436D8C21" w14:textId="77777777" w:rsidR="0027748F" w:rsidRDefault="00000000">
            <w:pPr>
              <w:jc w:val="center"/>
            </w:pPr>
            <w:r>
              <w:rPr>
                <w:sz w:val="16"/>
              </w:rPr>
              <w:t>16</w:t>
            </w:r>
          </w:p>
        </w:tc>
        <w:tc>
          <w:tcPr>
            <w:tcW w:w="3402" w:type="dxa"/>
            <w:tcMar>
              <w:top w:w="70" w:type="dxa"/>
              <w:left w:w="70" w:type="dxa"/>
              <w:bottom w:w="70" w:type="dxa"/>
              <w:right w:w="70" w:type="dxa"/>
            </w:tcMar>
            <w:vAlign w:val="center"/>
          </w:tcPr>
          <w:p w14:paraId="5CA5B863" w14:textId="77777777" w:rsidR="0027748F" w:rsidRDefault="00000000">
            <w:r>
              <w:rPr>
                <w:sz w:val="16"/>
              </w:rPr>
              <w:t>Indikator keluwesan dan keaslian tampak.</w:t>
            </w:r>
          </w:p>
        </w:tc>
        <w:tc>
          <w:tcPr>
            <w:tcW w:w="737" w:type="dxa"/>
            <w:tcMar>
              <w:top w:w="70" w:type="dxa"/>
              <w:left w:w="70" w:type="dxa"/>
              <w:bottom w:w="70" w:type="dxa"/>
              <w:right w:w="70" w:type="dxa"/>
            </w:tcMar>
            <w:vAlign w:val="center"/>
          </w:tcPr>
          <w:p w14:paraId="5C9F851B" w14:textId="77777777" w:rsidR="0027748F" w:rsidRDefault="00000000">
            <w:r>
              <w:rPr>
                <w:sz w:val="16"/>
              </w:rPr>
              <w:t>4</w:t>
            </w:r>
          </w:p>
        </w:tc>
        <w:tc>
          <w:tcPr>
            <w:tcW w:w="4649" w:type="dxa"/>
            <w:tcMar>
              <w:top w:w="70" w:type="dxa"/>
              <w:left w:w="70" w:type="dxa"/>
              <w:bottom w:w="70" w:type="dxa"/>
              <w:right w:w="70" w:type="dxa"/>
            </w:tcMar>
            <w:vAlign w:val="center"/>
          </w:tcPr>
          <w:p w14:paraId="6EC24029" w14:textId="77777777" w:rsidR="0027748F" w:rsidRDefault="00000000">
            <w:r>
              <w:rPr>
                <w:sz w:val="16"/>
              </w:rPr>
              <w:t>Perubahan teknik serta variasi bentuk produk terlihat jelas antarkelompok.</w:t>
            </w:r>
          </w:p>
        </w:tc>
      </w:tr>
    </w:tbl>
    <w:p w14:paraId="67728B66" w14:textId="77777777" w:rsidR="0027748F" w:rsidRDefault="0027748F">
      <w:pPr>
        <w:spacing w:after="0"/>
      </w:pPr>
    </w:p>
    <w:p w14:paraId="305AA677" w14:textId="77777777" w:rsidR="0027748F" w:rsidRDefault="00000000">
      <w:pPr>
        <w:spacing w:after="80"/>
        <w:jc w:val="both"/>
      </w:pPr>
      <w:r>
        <w:rPr>
          <w:b/>
        </w:rPr>
        <w:t>Ringkasan O2:</w:t>
      </w:r>
      <w:r>
        <w:t xml:space="preserve"> Kreativitas tampak sebagai proses mencoba, menemukan kegagalan, dan mengganti cara. Scaffolding guru paling efektif ketika berbentuk pertanyaan fungsi dan alternatif bahan. Pemerataan partisipasi masih memerlukan intervensi pada dua kelompok.</w:t>
      </w:r>
    </w:p>
    <w:p w14:paraId="20B0F7FA" w14:textId="77777777" w:rsidR="0027748F" w:rsidRDefault="00000000">
      <w:pPr>
        <w:pStyle w:val="Heading2"/>
        <w:spacing w:before="120" w:after="80"/>
      </w:pPr>
      <w:r>
        <w:rPr>
          <w:rFonts w:ascii="Times New Roman" w:eastAsia="Times New Roman" w:hAnsi="Times New Roman"/>
        </w:rPr>
        <w:t>C. Observasi O3 - Presentasi, Umpan Balik, Revisi, dan Refleksi</w:t>
      </w:r>
    </w:p>
    <w:tbl>
      <w:tblPr>
        <w:tblStyle w:val="TableGrid"/>
        <w:tblW w:w="0" w:type="auto"/>
        <w:jc w:val="center"/>
        <w:tblLayout w:type="fixed"/>
        <w:tblLook w:val="04A0" w:firstRow="1" w:lastRow="0" w:firstColumn="1" w:lastColumn="0" w:noHBand="0" w:noVBand="1"/>
      </w:tblPr>
      <w:tblGrid>
        <w:gridCol w:w="567"/>
        <w:gridCol w:w="3402"/>
        <w:gridCol w:w="737"/>
        <w:gridCol w:w="4649"/>
      </w:tblGrid>
      <w:tr w:rsidR="0027748F" w14:paraId="7421B107" w14:textId="77777777">
        <w:trPr>
          <w:tblHeader/>
          <w:jc w:val="center"/>
        </w:trPr>
        <w:tc>
          <w:tcPr>
            <w:tcW w:w="567" w:type="dxa"/>
            <w:shd w:val="clear" w:color="auto" w:fill="D9EAF7"/>
            <w:tcMar>
              <w:top w:w="70" w:type="dxa"/>
              <w:left w:w="70" w:type="dxa"/>
              <w:bottom w:w="70" w:type="dxa"/>
              <w:right w:w="70" w:type="dxa"/>
            </w:tcMar>
            <w:vAlign w:val="center"/>
          </w:tcPr>
          <w:p w14:paraId="4025F601" w14:textId="77777777" w:rsidR="0027748F" w:rsidRDefault="00000000">
            <w:pPr>
              <w:jc w:val="center"/>
            </w:pPr>
            <w:r>
              <w:rPr>
                <w:b/>
                <w:sz w:val="16"/>
              </w:rPr>
              <w:t>No.</w:t>
            </w:r>
          </w:p>
        </w:tc>
        <w:tc>
          <w:tcPr>
            <w:tcW w:w="3402" w:type="dxa"/>
            <w:shd w:val="clear" w:color="auto" w:fill="D9EAF7"/>
            <w:tcMar>
              <w:top w:w="70" w:type="dxa"/>
              <w:left w:w="70" w:type="dxa"/>
              <w:bottom w:w="70" w:type="dxa"/>
              <w:right w:w="70" w:type="dxa"/>
            </w:tcMar>
            <w:vAlign w:val="center"/>
          </w:tcPr>
          <w:p w14:paraId="0B5B6972" w14:textId="77777777" w:rsidR="0027748F" w:rsidRDefault="00000000">
            <w:pPr>
              <w:jc w:val="center"/>
            </w:pPr>
            <w:r>
              <w:rPr>
                <w:b/>
                <w:sz w:val="16"/>
              </w:rPr>
              <w:t>Indikator</w:t>
            </w:r>
          </w:p>
        </w:tc>
        <w:tc>
          <w:tcPr>
            <w:tcW w:w="737" w:type="dxa"/>
            <w:shd w:val="clear" w:color="auto" w:fill="D9EAF7"/>
            <w:tcMar>
              <w:top w:w="70" w:type="dxa"/>
              <w:left w:w="70" w:type="dxa"/>
              <w:bottom w:w="70" w:type="dxa"/>
              <w:right w:w="70" w:type="dxa"/>
            </w:tcMar>
            <w:vAlign w:val="center"/>
          </w:tcPr>
          <w:p w14:paraId="4CE8EF2A" w14:textId="77777777" w:rsidR="0027748F" w:rsidRDefault="00000000">
            <w:pPr>
              <w:jc w:val="center"/>
            </w:pPr>
            <w:r>
              <w:rPr>
                <w:b/>
                <w:sz w:val="16"/>
              </w:rPr>
              <w:t>Skor</w:t>
            </w:r>
          </w:p>
        </w:tc>
        <w:tc>
          <w:tcPr>
            <w:tcW w:w="4649" w:type="dxa"/>
            <w:shd w:val="clear" w:color="auto" w:fill="D9EAF7"/>
            <w:tcMar>
              <w:top w:w="70" w:type="dxa"/>
              <w:left w:w="70" w:type="dxa"/>
              <w:bottom w:w="70" w:type="dxa"/>
              <w:right w:w="70" w:type="dxa"/>
            </w:tcMar>
            <w:vAlign w:val="center"/>
          </w:tcPr>
          <w:p w14:paraId="1F2BF34E" w14:textId="77777777" w:rsidR="0027748F" w:rsidRDefault="00000000">
            <w:pPr>
              <w:jc w:val="center"/>
            </w:pPr>
            <w:r>
              <w:rPr>
                <w:b/>
                <w:sz w:val="16"/>
              </w:rPr>
              <w:t>Catatan/Bukti Lapangan</w:t>
            </w:r>
          </w:p>
        </w:tc>
      </w:tr>
      <w:tr w:rsidR="0027748F" w14:paraId="7FCBD900" w14:textId="77777777">
        <w:trPr>
          <w:jc w:val="center"/>
        </w:trPr>
        <w:tc>
          <w:tcPr>
            <w:tcW w:w="567" w:type="dxa"/>
            <w:tcMar>
              <w:top w:w="70" w:type="dxa"/>
              <w:left w:w="70" w:type="dxa"/>
              <w:bottom w:w="70" w:type="dxa"/>
              <w:right w:w="70" w:type="dxa"/>
            </w:tcMar>
            <w:vAlign w:val="center"/>
          </w:tcPr>
          <w:p w14:paraId="4B915480" w14:textId="77777777" w:rsidR="0027748F" w:rsidRDefault="00000000">
            <w:pPr>
              <w:jc w:val="center"/>
            </w:pPr>
            <w:r>
              <w:rPr>
                <w:sz w:val="16"/>
              </w:rPr>
              <w:t>1</w:t>
            </w:r>
          </w:p>
        </w:tc>
        <w:tc>
          <w:tcPr>
            <w:tcW w:w="3402" w:type="dxa"/>
            <w:tcMar>
              <w:top w:w="70" w:type="dxa"/>
              <w:left w:w="70" w:type="dxa"/>
              <w:bottom w:w="70" w:type="dxa"/>
              <w:right w:w="70" w:type="dxa"/>
            </w:tcMar>
            <w:vAlign w:val="center"/>
          </w:tcPr>
          <w:p w14:paraId="21638F30" w14:textId="77777777" w:rsidR="0027748F" w:rsidRDefault="00000000">
            <w:r>
              <w:rPr>
                <w:sz w:val="16"/>
              </w:rPr>
              <w:t>Kelompok mempresentasikan produk dan alasan desain.</w:t>
            </w:r>
          </w:p>
        </w:tc>
        <w:tc>
          <w:tcPr>
            <w:tcW w:w="737" w:type="dxa"/>
            <w:tcMar>
              <w:top w:w="70" w:type="dxa"/>
              <w:left w:w="70" w:type="dxa"/>
              <w:bottom w:w="70" w:type="dxa"/>
              <w:right w:w="70" w:type="dxa"/>
            </w:tcMar>
            <w:vAlign w:val="center"/>
          </w:tcPr>
          <w:p w14:paraId="0378F25E" w14:textId="77777777" w:rsidR="0027748F" w:rsidRDefault="00000000">
            <w:r>
              <w:rPr>
                <w:sz w:val="16"/>
              </w:rPr>
              <w:t>4</w:t>
            </w:r>
          </w:p>
        </w:tc>
        <w:tc>
          <w:tcPr>
            <w:tcW w:w="4649" w:type="dxa"/>
            <w:tcMar>
              <w:top w:w="70" w:type="dxa"/>
              <w:left w:w="70" w:type="dxa"/>
              <w:bottom w:w="70" w:type="dxa"/>
              <w:right w:w="70" w:type="dxa"/>
            </w:tcMar>
            <w:vAlign w:val="center"/>
          </w:tcPr>
          <w:p w14:paraId="51F6B007" w14:textId="77777777" w:rsidR="0027748F" w:rsidRDefault="00000000">
            <w:r>
              <w:rPr>
                <w:sz w:val="16"/>
              </w:rPr>
              <w:t>Enam kelompok menjelaskan masalah, bentuk produk, bahan, serta perubahan yang dilakukan.</w:t>
            </w:r>
          </w:p>
        </w:tc>
      </w:tr>
      <w:tr w:rsidR="0027748F" w14:paraId="6064DBA8" w14:textId="77777777">
        <w:trPr>
          <w:jc w:val="center"/>
        </w:trPr>
        <w:tc>
          <w:tcPr>
            <w:tcW w:w="567" w:type="dxa"/>
            <w:tcMar>
              <w:top w:w="70" w:type="dxa"/>
              <w:left w:w="70" w:type="dxa"/>
              <w:bottom w:w="70" w:type="dxa"/>
              <w:right w:w="70" w:type="dxa"/>
            </w:tcMar>
            <w:vAlign w:val="center"/>
          </w:tcPr>
          <w:p w14:paraId="4A50DABF" w14:textId="77777777" w:rsidR="0027748F" w:rsidRDefault="00000000">
            <w:pPr>
              <w:jc w:val="center"/>
            </w:pPr>
            <w:r>
              <w:rPr>
                <w:sz w:val="16"/>
              </w:rPr>
              <w:t>2</w:t>
            </w:r>
          </w:p>
        </w:tc>
        <w:tc>
          <w:tcPr>
            <w:tcW w:w="3402" w:type="dxa"/>
            <w:tcMar>
              <w:top w:w="70" w:type="dxa"/>
              <w:left w:w="70" w:type="dxa"/>
              <w:bottom w:w="70" w:type="dxa"/>
              <w:right w:w="70" w:type="dxa"/>
            </w:tcMar>
            <w:vAlign w:val="center"/>
          </w:tcPr>
          <w:p w14:paraId="1AE4B412" w14:textId="77777777" w:rsidR="0027748F" w:rsidRDefault="00000000">
            <w:r>
              <w:rPr>
                <w:sz w:val="16"/>
              </w:rPr>
              <w:t>Produk diuji atau ditinjau berdasarkan fungsi.</w:t>
            </w:r>
          </w:p>
        </w:tc>
        <w:tc>
          <w:tcPr>
            <w:tcW w:w="737" w:type="dxa"/>
            <w:tcMar>
              <w:top w:w="70" w:type="dxa"/>
              <w:left w:w="70" w:type="dxa"/>
              <w:bottom w:w="70" w:type="dxa"/>
              <w:right w:w="70" w:type="dxa"/>
            </w:tcMar>
            <w:vAlign w:val="center"/>
          </w:tcPr>
          <w:p w14:paraId="52DCD27B" w14:textId="77777777" w:rsidR="0027748F" w:rsidRDefault="00000000">
            <w:r>
              <w:rPr>
                <w:sz w:val="16"/>
              </w:rPr>
              <w:t>3</w:t>
            </w:r>
          </w:p>
        </w:tc>
        <w:tc>
          <w:tcPr>
            <w:tcW w:w="4649" w:type="dxa"/>
            <w:tcMar>
              <w:top w:w="70" w:type="dxa"/>
              <w:left w:w="70" w:type="dxa"/>
              <w:bottom w:w="70" w:type="dxa"/>
              <w:right w:w="70" w:type="dxa"/>
            </w:tcMar>
            <w:vAlign w:val="center"/>
          </w:tcPr>
          <w:p w14:paraId="7C839E82" w14:textId="77777777" w:rsidR="0027748F" w:rsidRDefault="00000000">
            <w:r>
              <w:rPr>
                <w:sz w:val="16"/>
              </w:rPr>
              <w:t>Model tempat sampah diuji memasukkan kartu sampah; media lain ditinjau keterbacaan dan ketepatan pesan.</w:t>
            </w:r>
          </w:p>
        </w:tc>
      </w:tr>
      <w:tr w:rsidR="0027748F" w14:paraId="1D90FEC9" w14:textId="77777777">
        <w:trPr>
          <w:jc w:val="center"/>
        </w:trPr>
        <w:tc>
          <w:tcPr>
            <w:tcW w:w="567" w:type="dxa"/>
            <w:tcMar>
              <w:top w:w="70" w:type="dxa"/>
              <w:left w:w="70" w:type="dxa"/>
              <w:bottom w:w="70" w:type="dxa"/>
              <w:right w:w="70" w:type="dxa"/>
            </w:tcMar>
            <w:vAlign w:val="center"/>
          </w:tcPr>
          <w:p w14:paraId="184BB4BE" w14:textId="77777777" w:rsidR="0027748F" w:rsidRDefault="00000000">
            <w:pPr>
              <w:jc w:val="center"/>
            </w:pPr>
            <w:r>
              <w:rPr>
                <w:sz w:val="16"/>
              </w:rPr>
              <w:t>3</w:t>
            </w:r>
          </w:p>
        </w:tc>
        <w:tc>
          <w:tcPr>
            <w:tcW w:w="3402" w:type="dxa"/>
            <w:tcMar>
              <w:top w:w="70" w:type="dxa"/>
              <w:left w:w="70" w:type="dxa"/>
              <w:bottom w:w="70" w:type="dxa"/>
              <w:right w:w="70" w:type="dxa"/>
            </w:tcMar>
            <w:vAlign w:val="center"/>
          </w:tcPr>
          <w:p w14:paraId="2B61A867" w14:textId="77777777" w:rsidR="0027748F" w:rsidRDefault="00000000">
            <w:r>
              <w:rPr>
                <w:sz w:val="16"/>
              </w:rPr>
              <w:t>Kelompok lain memberikan komentar yang relevan.</w:t>
            </w:r>
          </w:p>
        </w:tc>
        <w:tc>
          <w:tcPr>
            <w:tcW w:w="737" w:type="dxa"/>
            <w:tcMar>
              <w:top w:w="70" w:type="dxa"/>
              <w:left w:w="70" w:type="dxa"/>
              <w:bottom w:w="70" w:type="dxa"/>
              <w:right w:w="70" w:type="dxa"/>
            </w:tcMar>
            <w:vAlign w:val="center"/>
          </w:tcPr>
          <w:p w14:paraId="5C8646EA" w14:textId="77777777" w:rsidR="0027748F" w:rsidRDefault="00000000">
            <w:r>
              <w:rPr>
                <w:sz w:val="16"/>
              </w:rPr>
              <w:t>3</w:t>
            </w:r>
          </w:p>
        </w:tc>
        <w:tc>
          <w:tcPr>
            <w:tcW w:w="4649" w:type="dxa"/>
            <w:tcMar>
              <w:top w:w="70" w:type="dxa"/>
              <w:left w:w="70" w:type="dxa"/>
              <w:bottom w:w="70" w:type="dxa"/>
              <w:right w:w="70" w:type="dxa"/>
            </w:tcMar>
            <w:vAlign w:val="center"/>
          </w:tcPr>
          <w:p w14:paraId="265B747F" w14:textId="77777777" w:rsidR="0027748F" w:rsidRDefault="00000000">
            <w:r>
              <w:rPr>
                <w:sz w:val="16"/>
              </w:rPr>
              <w:t>Komentar mencakup ukuran tulisan, petunjuk penggunaan, dan kekuatan bagian; beberapa komentar masih berupa pujian umum.</w:t>
            </w:r>
          </w:p>
        </w:tc>
      </w:tr>
      <w:tr w:rsidR="0027748F" w14:paraId="2094FE6F" w14:textId="77777777">
        <w:trPr>
          <w:jc w:val="center"/>
        </w:trPr>
        <w:tc>
          <w:tcPr>
            <w:tcW w:w="567" w:type="dxa"/>
            <w:tcMar>
              <w:top w:w="70" w:type="dxa"/>
              <w:left w:w="70" w:type="dxa"/>
              <w:bottom w:w="70" w:type="dxa"/>
              <w:right w:w="70" w:type="dxa"/>
            </w:tcMar>
            <w:vAlign w:val="center"/>
          </w:tcPr>
          <w:p w14:paraId="5E8B25E8" w14:textId="77777777" w:rsidR="0027748F" w:rsidRDefault="00000000">
            <w:pPr>
              <w:jc w:val="center"/>
            </w:pPr>
            <w:r>
              <w:rPr>
                <w:sz w:val="16"/>
              </w:rPr>
              <w:t>4</w:t>
            </w:r>
          </w:p>
        </w:tc>
        <w:tc>
          <w:tcPr>
            <w:tcW w:w="3402" w:type="dxa"/>
            <w:tcMar>
              <w:top w:w="70" w:type="dxa"/>
              <w:left w:w="70" w:type="dxa"/>
              <w:bottom w:w="70" w:type="dxa"/>
              <w:right w:w="70" w:type="dxa"/>
            </w:tcMar>
            <w:vAlign w:val="center"/>
          </w:tcPr>
          <w:p w14:paraId="1B3A1AA9" w14:textId="77777777" w:rsidR="0027748F" w:rsidRDefault="00000000">
            <w:r>
              <w:rPr>
                <w:sz w:val="16"/>
              </w:rPr>
              <w:t>Siswa menerima kritik tanpa defensif berlebihan.</w:t>
            </w:r>
          </w:p>
        </w:tc>
        <w:tc>
          <w:tcPr>
            <w:tcW w:w="737" w:type="dxa"/>
            <w:tcMar>
              <w:top w:w="70" w:type="dxa"/>
              <w:left w:w="70" w:type="dxa"/>
              <w:bottom w:w="70" w:type="dxa"/>
              <w:right w:w="70" w:type="dxa"/>
            </w:tcMar>
            <w:vAlign w:val="center"/>
          </w:tcPr>
          <w:p w14:paraId="1F1D9605" w14:textId="77777777" w:rsidR="0027748F" w:rsidRDefault="00000000">
            <w:r>
              <w:rPr>
                <w:sz w:val="16"/>
              </w:rPr>
              <w:t>4</w:t>
            </w:r>
          </w:p>
        </w:tc>
        <w:tc>
          <w:tcPr>
            <w:tcW w:w="4649" w:type="dxa"/>
            <w:tcMar>
              <w:top w:w="70" w:type="dxa"/>
              <w:left w:w="70" w:type="dxa"/>
              <w:bottom w:w="70" w:type="dxa"/>
              <w:right w:w="70" w:type="dxa"/>
            </w:tcMar>
            <w:vAlign w:val="center"/>
          </w:tcPr>
          <w:p w14:paraId="4D110260" w14:textId="77777777" w:rsidR="0027748F" w:rsidRDefault="00000000">
            <w:r>
              <w:rPr>
                <w:sz w:val="16"/>
              </w:rPr>
              <w:t>Semua kelompok mencatat sedikitnya satu saran; K3 meminta penjelasan tambahan.</w:t>
            </w:r>
          </w:p>
        </w:tc>
      </w:tr>
      <w:tr w:rsidR="0027748F" w14:paraId="34F9ABC9" w14:textId="77777777">
        <w:trPr>
          <w:jc w:val="center"/>
        </w:trPr>
        <w:tc>
          <w:tcPr>
            <w:tcW w:w="567" w:type="dxa"/>
            <w:tcMar>
              <w:top w:w="70" w:type="dxa"/>
              <w:left w:w="70" w:type="dxa"/>
              <w:bottom w:w="70" w:type="dxa"/>
              <w:right w:w="70" w:type="dxa"/>
            </w:tcMar>
            <w:vAlign w:val="center"/>
          </w:tcPr>
          <w:p w14:paraId="0EF1AED6" w14:textId="77777777" w:rsidR="0027748F" w:rsidRDefault="00000000">
            <w:pPr>
              <w:jc w:val="center"/>
            </w:pPr>
            <w:r>
              <w:rPr>
                <w:sz w:val="16"/>
              </w:rPr>
              <w:t>5</w:t>
            </w:r>
          </w:p>
        </w:tc>
        <w:tc>
          <w:tcPr>
            <w:tcW w:w="3402" w:type="dxa"/>
            <w:tcMar>
              <w:top w:w="70" w:type="dxa"/>
              <w:left w:w="70" w:type="dxa"/>
              <w:bottom w:w="70" w:type="dxa"/>
              <w:right w:w="70" w:type="dxa"/>
            </w:tcMar>
            <w:vAlign w:val="center"/>
          </w:tcPr>
          <w:p w14:paraId="68CCF84B" w14:textId="77777777" w:rsidR="0027748F" w:rsidRDefault="00000000">
            <w:r>
              <w:rPr>
                <w:sz w:val="16"/>
              </w:rPr>
              <w:t>Siswa menentukan saran yang akan digunakan.</w:t>
            </w:r>
          </w:p>
        </w:tc>
        <w:tc>
          <w:tcPr>
            <w:tcW w:w="737" w:type="dxa"/>
            <w:tcMar>
              <w:top w:w="70" w:type="dxa"/>
              <w:left w:w="70" w:type="dxa"/>
              <w:bottom w:w="70" w:type="dxa"/>
              <w:right w:w="70" w:type="dxa"/>
            </w:tcMar>
            <w:vAlign w:val="center"/>
          </w:tcPr>
          <w:p w14:paraId="1A5E4A10" w14:textId="77777777" w:rsidR="0027748F" w:rsidRDefault="00000000">
            <w:r>
              <w:rPr>
                <w:sz w:val="16"/>
              </w:rPr>
              <w:t>3</w:t>
            </w:r>
          </w:p>
        </w:tc>
        <w:tc>
          <w:tcPr>
            <w:tcW w:w="4649" w:type="dxa"/>
            <w:tcMar>
              <w:top w:w="70" w:type="dxa"/>
              <w:left w:w="70" w:type="dxa"/>
              <w:bottom w:w="70" w:type="dxa"/>
              <w:right w:w="70" w:type="dxa"/>
            </w:tcMar>
            <w:vAlign w:val="center"/>
          </w:tcPr>
          <w:p w14:paraId="2E4C021C" w14:textId="77777777" w:rsidR="0027748F" w:rsidRDefault="00000000">
            <w:r>
              <w:rPr>
                <w:sz w:val="16"/>
              </w:rPr>
              <w:t>Kelompok memilih saran sesuai waktu; dua kelompok perlu bantuan menentukan prioritas.</w:t>
            </w:r>
          </w:p>
        </w:tc>
      </w:tr>
      <w:tr w:rsidR="0027748F" w14:paraId="333D0087" w14:textId="77777777">
        <w:trPr>
          <w:jc w:val="center"/>
        </w:trPr>
        <w:tc>
          <w:tcPr>
            <w:tcW w:w="567" w:type="dxa"/>
            <w:tcMar>
              <w:top w:w="70" w:type="dxa"/>
              <w:left w:w="70" w:type="dxa"/>
              <w:bottom w:w="70" w:type="dxa"/>
              <w:right w:w="70" w:type="dxa"/>
            </w:tcMar>
            <w:vAlign w:val="center"/>
          </w:tcPr>
          <w:p w14:paraId="69402006" w14:textId="77777777" w:rsidR="0027748F" w:rsidRDefault="00000000">
            <w:pPr>
              <w:jc w:val="center"/>
            </w:pPr>
            <w:r>
              <w:rPr>
                <w:sz w:val="16"/>
              </w:rPr>
              <w:t>6</w:t>
            </w:r>
          </w:p>
        </w:tc>
        <w:tc>
          <w:tcPr>
            <w:tcW w:w="3402" w:type="dxa"/>
            <w:tcMar>
              <w:top w:w="70" w:type="dxa"/>
              <w:left w:w="70" w:type="dxa"/>
              <w:bottom w:w="70" w:type="dxa"/>
              <w:right w:w="70" w:type="dxa"/>
            </w:tcMar>
            <w:vAlign w:val="center"/>
          </w:tcPr>
          <w:p w14:paraId="5C19767F" w14:textId="77777777" w:rsidR="0027748F" w:rsidRDefault="00000000">
            <w:r>
              <w:rPr>
                <w:sz w:val="16"/>
              </w:rPr>
              <w:t>Revisi memperbaiki fungsi atau kejelasan pesan.</w:t>
            </w:r>
          </w:p>
        </w:tc>
        <w:tc>
          <w:tcPr>
            <w:tcW w:w="737" w:type="dxa"/>
            <w:tcMar>
              <w:top w:w="70" w:type="dxa"/>
              <w:left w:w="70" w:type="dxa"/>
              <w:bottom w:w="70" w:type="dxa"/>
              <w:right w:w="70" w:type="dxa"/>
            </w:tcMar>
            <w:vAlign w:val="center"/>
          </w:tcPr>
          <w:p w14:paraId="57E3CAB0" w14:textId="77777777" w:rsidR="0027748F" w:rsidRDefault="00000000">
            <w:r>
              <w:rPr>
                <w:sz w:val="16"/>
              </w:rPr>
              <w:t>4</w:t>
            </w:r>
          </w:p>
        </w:tc>
        <w:tc>
          <w:tcPr>
            <w:tcW w:w="4649" w:type="dxa"/>
            <w:tcMar>
              <w:top w:w="70" w:type="dxa"/>
              <w:left w:w="70" w:type="dxa"/>
              <w:bottom w:w="70" w:type="dxa"/>
              <w:right w:w="70" w:type="dxa"/>
            </w:tcMar>
            <w:vAlign w:val="center"/>
          </w:tcPr>
          <w:p w14:paraId="58E3B8FF" w14:textId="77777777" w:rsidR="0027748F" w:rsidRDefault="00000000">
            <w:r>
              <w:rPr>
                <w:sz w:val="16"/>
              </w:rPr>
              <w:t>K2 menambah label jenis sampah; K5 memperbesar huruf; K3 memperkuat sambungan.</w:t>
            </w:r>
          </w:p>
        </w:tc>
      </w:tr>
      <w:tr w:rsidR="0027748F" w14:paraId="4C9EAAEB" w14:textId="77777777">
        <w:trPr>
          <w:jc w:val="center"/>
        </w:trPr>
        <w:tc>
          <w:tcPr>
            <w:tcW w:w="567" w:type="dxa"/>
            <w:tcMar>
              <w:top w:w="70" w:type="dxa"/>
              <w:left w:w="70" w:type="dxa"/>
              <w:bottom w:w="70" w:type="dxa"/>
              <w:right w:w="70" w:type="dxa"/>
            </w:tcMar>
            <w:vAlign w:val="center"/>
          </w:tcPr>
          <w:p w14:paraId="464A187A" w14:textId="77777777" w:rsidR="0027748F" w:rsidRDefault="00000000">
            <w:pPr>
              <w:jc w:val="center"/>
            </w:pPr>
            <w:r>
              <w:rPr>
                <w:sz w:val="16"/>
              </w:rPr>
              <w:t>7</w:t>
            </w:r>
          </w:p>
        </w:tc>
        <w:tc>
          <w:tcPr>
            <w:tcW w:w="3402" w:type="dxa"/>
            <w:tcMar>
              <w:top w:w="70" w:type="dxa"/>
              <w:left w:w="70" w:type="dxa"/>
              <w:bottom w:w="70" w:type="dxa"/>
              <w:right w:w="70" w:type="dxa"/>
            </w:tcMar>
            <w:vAlign w:val="center"/>
          </w:tcPr>
          <w:p w14:paraId="2399ED91" w14:textId="77777777" w:rsidR="0027748F" w:rsidRDefault="00000000">
            <w:r>
              <w:rPr>
                <w:sz w:val="16"/>
              </w:rPr>
              <w:t>Revisi tidak hanya berfokus pada kerapian.</w:t>
            </w:r>
          </w:p>
        </w:tc>
        <w:tc>
          <w:tcPr>
            <w:tcW w:w="737" w:type="dxa"/>
            <w:tcMar>
              <w:top w:w="70" w:type="dxa"/>
              <w:left w:w="70" w:type="dxa"/>
              <w:bottom w:w="70" w:type="dxa"/>
              <w:right w:w="70" w:type="dxa"/>
            </w:tcMar>
            <w:vAlign w:val="center"/>
          </w:tcPr>
          <w:p w14:paraId="633BA712" w14:textId="77777777" w:rsidR="0027748F" w:rsidRDefault="00000000">
            <w:r>
              <w:rPr>
                <w:sz w:val="16"/>
              </w:rPr>
              <w:t>4</w:t>
            </w:r>
          </w:p>
        </w:tc>
        <w:tc>
          <w:tcPr>
            <w:tcW w:w="4649" w:type="dxa"/>
            <w:tcMar>
              <w:top w:w="70" w:type="dxa"/>
              <w:left w:w="70" w:type="dxa"/>
              <w:bottom w:w="70" w:type="dxa"/>
              <w:right w:w="70" w:type="dxa"/>
            </w:tcMar>
            <w:vAlign w:val="center"/>
          </w:tcPr>
          <w:p w14:paraId="02853DC0" w14:textId="77777777" w:rsidR="0027748F" w:rsidRDefault="00000000">
            <w:r>
              <w:rPr>
                <w:sz w:val="16"/>
              </w:rPr>
              <w:t>Perubahan mencakup struktur, petunjuk, dan hubungan pesan dengan masalah.</w:t>
            </w:r>
          </w:p>
        </w:tc>
      </w:tr>
      <w:tr w:rsidR="0027748F" w14:paraId="0BA13C1A" w14:textId="77777777">
        <w:trPr>
          <w:jc w:val="center"/>
        </w:trPr>
        <w:tc>
          <w:tcPr>
            <w:tcW w:w="567" w:type="dxa"/>
            <w:tcMar>
              <w:top w:w="70" w:type="dxa"/>
              <w:left w:w="70" w:type="dxa"/>
              <w:bottom w:w="70" w:type="dxa"/>
              <w:right w:w="70" w:type="dxa"/>
            </w:tcMar>
            <w:vAlign w:val="center"/>
          </w:tcPr>
          <w:p w14:paraId="7E0FCDBD" w14:textId="77777777" w:rsidR="0027748F" w:rsidRDefault="00000000">
            <w:pPr>
              <w:jc w:val="center"/>
            </w:pPr>
            <w:r>
              <w:rPr>
                <w:sz w:val="16"/>
              </w:rPr>
              <w:t>8</w:t>
            </w:r>
          </w:p>
        </w:tc>
        <w:tc>
          <w:tcPr>
            <w:tcW w:w="3402" w:type="dxa"/>
            <w:tcMar>
              <w:top w:w="70" w:type="dxa"/>
              <w:left w:w="70" w:type="dxa"/>
              <w:bottom w:w="70" w:type="dxa"/>
              <w:right w:w="70" w:type="dxa"/>
            </w:tcMar>
            <w:vAlign w:val="center"/>
          </w:tcPr>
          <w:p w14:paraId="3F54D0BC" w14:textId="77777777" w:rsidR="0027748F" w:rsidRDefault="00000000">
            <w:r>
              <w:rPr>
                <w:sz w:val="16"/>
              </w:rPr>
              <w:t>Keaslian produk tampak pada pilihan dan kombinasi ide.</w:t>
            </w:r>
          </w:p>
        </w:tc>
        <w:tc>
          <w:tcPr>
            <w:tcW w:w="737" w:type="dxa"/>
            <w:tcMar>
              <w:top w:w="70" w:type="dxa"/>
              <w:left w:w="70" w:type="dxa"/>
              <w:bottom w:w="70" w:type="dxa"/>
              <w:right w:w="70" w:type="dxa"/>
            </w:tcMar>
            <w:vAlign w:val="center"/>
          </w:tcPr>
          <w:p w14:paraId="33D8868D" w14:textId="77777777" w:rsidR="0027748F" w:rsidRDefault="00000000">
            <w:r>
              <w:rPr>
                <w:sz w:val="16"/>
              </w:rPr>
              <w:t>4</w:t>
            </w:r>
          </w:p>
        </w:tc>
        <w:tc>
          <w:tcPr>
            <w:tcW w:w="4649" w:type="dxa"/>
            <w:tcMar>
              <w:top w:w="70" w:type="dxa"/>
              <w:left w:w="70" w:type="dxa"/>
              <w:bottom w:w="70" w:type="dxa"/>
              <w:right w:w="70" w:type="dxa"/>
            </w:tcMar>
            <w:vAlign w:val="center"/>
          </w:tcPr>
          <w:p w14:paraId="14AEA94A" w14:textId="77777777" w:rsidR="0027748F" w:rsidRDefault="00000000">
            <w:r>
              <w:rPr>
                <w:sz w:val="16"/>
              </w:rPr>
              <w:t>Bentuk, bahan, tata letak, dan cara penyampaian berbeda antarkelompok.</w:t>
            </w:r>
          </w:p>
        </w:tc>
      </w:tr>
      <w:tr w:rsidR="0027748F" w14:paraId="20CCCB46" w14:textId="77777777">
        <w:trPr>
          <w:jc w:val="center"/>
        </w:trPr>
        <w:tc>
          <w:tcPr>
            <w:tcW w:w="567" w:type="dxa"/>
            <w:tcMar>
              <w:top w:w="70" w:type="dxa"/>
              <w:left w:w="70" w:type="dxa"/>
              <w:bottom w:w="70" w:type="dxa"/>
              <w:right w:w="70" w:type="dxa"/>
            </w:tcMar>
            <w:vAlign w:val="center"/>
          </w:tcPr>
          <w:p w14:paraId="438B581C" w14:textId="77777777" w:rsidR="0027748F" w:rsidRDefault="00000000">
            <w:pPr>
              <w:jc w:val="center"/>
            </w:pPr>
            <w:r>
              <w:rPr>
                <w:sz w:val="16"/>
              </w:rPr>
              <w:t>9</w:t>
            </w:r>
          </w:p>
        </w:tc>
        <w:tc>
          <w:tcPr>
            <w:tcW w:w="3402" w:type="dxa"/>
            <w:tcMar>
              <w:top w:w="70" w:type="dxa"/>
              <w:left w:w="70" w:type="dxa"/>
              <w:bottom w:w="70" w:type="dxa"/>
              <w:right w:w="70" w:type="dxa"/>
            </w:tcMar>
            <w:vAlign w:val="center"/>
          </w:tcPr>
          <w:p w14:paraId="53BFF985" w14:textId="77777777" w:rsidR="0027748F" w:rsidRDefault="00000000">
            <w:r>
              <w:rPr>
                <w:sz w:val="16"/>
              </w:rPr>
              <w:t>Elaborasi tampak melalui penambahan detail.</w:t>
            </w:r>
          </w:p>
        </w:tc>
        <w:tc>
          <w:tcPr>
            <w:tcW w:w="737" w:type="dxa"/>
            <w:tcMar>
              <w:top w:w="70" w:type="dxa"/>
              <w:left w:w="70" w:type="dxa"/>
              <w:bottom w:w="70" w:type="dxa"/>
              <w:right w:w="70" w:type="dxa"/>
            </w:tcMar>
            <w:vAlign w:val="center"/>
          </w:tcPr>
          <w:p w14:paraId="06D44ADF" w14:textId="77777777" w:rsidR="0027748F" w:rsidRDefault="00000000">
            <w:r>
              <w:rPr>
                <w:sz w:val="16"/>
              </w:rPr>
              <w:t>4</w:t>
            </w:r>
          </w:p>
        </w:tc>
        <w:tc>
          <w:tcPr>
            <w:tcW w:w="4649" w:type="dxa"/>
            <w:tcMar>
              <w:top w:w="70" w:type="dxa"/>
              <w:left w:w="70" w:type="dxa"/>
              <w:bottom w:w="70" w:type="dxa"/>
              <w:right w:w="70" w:type="dxa"/>
            </w:tcMar>
            <w:vAlign w:val="center"/>
          </w:tcPr>
          <w:p w14:paraId="1949018A" w14:textId="77777777" w:rsidR="0027748F" w:rsidRDefault="00000000">
            <w:r>
              <w:rPr>
                <w:sz w:val="16"/>
              </w:rPr>
              <w:t>Produk akhir memiliki judul, petunjuk, warna kategori, contoh sampah, atau mekanisme penggunaan.</w:t>
            </w:r>
          </w:p>
        </w:tc>
      </w:tr>
      <w:tr w:rsidR="0027748F" w14:paraId="68F9FA65" w14:textId="77777777">
        <w:trPr>
          <w:jc w:val="center"/>
        </w:trPr>
        <w:tc>
          <w:tcPr>
            <w:tcW w:w="567" w:type="dxa"/>
            <w:tcMar>
              <w:top w:w="70" w:type="dxa"/>
              <w:left w:w="70" w:type="dxa"/>
              <w:bottom w:w="70" w:type="dxa"/>
              <w:right w:w="70" w:type="dxa"/>
            </w:tcMar>
            <w:vAlign w:val="center"/>
          </w:tcPr>
          <w:p w14:paraId="6B9F027C" w14:textId="77777777" w:rsidR="0027748F" w:rsidRDefault="00000000">
            <w:pPr>
              <w:jc w:val="center"/>
            </w:pPr>
            <w:r>
              <w:rPr>
                <w:sz w:val="16"/>
              </w:rPr>
              <w:t>10</w:t>
            </w:r>
          </w:p>
        </w:tc>
        <w:tc>
          <w:tcPr>
            <w:tcW w:w="3402" w:type="dxa"/>
            <w:tcMar>
              <w:top w:w="70" w:type="dxa"/>
              <w:left w:w="70" w:type="dxa"/>
              <w:bottom w:w="70" w:type="dxa"/>
              <w:right w:w="70" w:type="dxa"/>
            </w:tcMar>
            <w:vAlign w:val="center"/>
          </w:tcPr>
          <w:p w14:paraId="4E2F48E1" w14:textId="77777777" w:rsidR="0027748F" w:rsidRDefault="00000000">
            <w:r>
              <w:rPr>
                <w:sz w:val="16"/>
              </w:rPr>
              <w:t>Siswa merefleksikan perubahan dari ide awal.</w:t>
            </w:r>
          </w:p>
        </w:tc>
        <w:tc>
          <w:tcPr>
            <w:tcW w:w="737" w:type="dxa"/>
            <w:tcMar>
              <w:top w:w="70" w:type="dxa"/>
              <w:left w:w="70" w:type="dxa"/>
              <w:bottom w:w="70" w:type="dxa"/>
              <w:right w:w="70" w:type="dxa"/>
            </w:tcMar>
            <w:vAlign w:val="center"/>
          </w:tcPr>
          <w:p w14:paraId="070BC711" w14:textId="77777777" w:rsidR="0027748F" w:rsidRDefault="00000000">
            <w:r>
              <w:rPr>
                <w:sz w:val="16"/>
              </w:rPr>
              <w:t>3</w:t>
            </w:r>
          </w:p>
        </w:tc>
        <w:tc>
          <w:tcPr>
            <w:tcW w:w="4649" w:type="dxa"/>
            <w:tcMar>
              <w:top w:w="70" w:type="dxa"/>
              <w:left w:w="70" w:type="dxa"/>
              <w:bottom w:w="70" w:type="dxa"/>
              <w:right w:w="70" w:type="dxa"/>
            </w:tcMar>
            <w:vAlign w:val="center"/>
          </w:tcPr>
          <w:p w14:paraId="69E09D28" w14:textId="77777777" w:rsidR="0027748F" w:rsidRDefault="00000000">
            <w:r>
              <w:rPr>
                <w:sz w:val="16"/>
              </w:rPr>
              <w:t>Lima perwakilan menjelaskan perubahan; satu siswa hanya menyebut produk menjadi lebih bagus.</w:t>
            </w:r>
          </w:p>
        </w:tc>
      </w:tr>
      <w:tr w:rsidR="0027748F" w14:paraId="5130A8B4" w14:textId="77777777">
        <w:trPr>
          <w:jc w:val="center"/>
        </w:trPr>
        <w:tc>
          <w:tcPr>
            <w:tcW w:w="567" w:type="dxa"/>
            <w:tcMar>
              <w:top w:w="70" w:type="dxa"/>
              <w:left w:w="70" w:type="dxa"/>
              <w:bottom w:w="70" w:type="dxa"/>
              <w:right w:w="70" w:type="dxa"/>
            </w:tcMar>
            <w:vAlign w:val="center"/>
          </w:tcPr>
          <w:p w14:paraId="5907DFFD" w14:textId="77777777" w:rsidR="0027748F" w:rsidRDefault="00000000">
            <w:pPr>
              <w:jc w:val="center"/>
            </w:pPr>
            <w:r>
              <w:rPr>
                <w:sz w:val="16"/>
              </w:rPr>
              <w:t>11</w:t>
            </w:r>
          </w:p>
        </w:tc>
        <w:tc>
          <w:tcPr>
            <w:tcW w:w="3402" w:type="dxa"/>
            <w:tcMar>
              <w:top w:w="70" w:type="dxa"/>
              <w:left w:w="70" w:type="dxa"/>
              <w:bottom w:w="70" w:type="dxa"/>
              <w:right w:w="70" w:type="dxa"/>
            </w:tcMar>
            <w:vAlign w:val="center"/>
          </w:tcPr>
          <w:p w14:paraId="1E28CAF3" w14:textId="77777777" w:rsidR="0027748F" w:rsidRDefault="00000000">
            <w:r>
              <w:rPr>
                <w:sz w:val="16"/>
              </w:rPr>
              <w:t>Siswa mengidentifikasi kesulitan dan strategi mengatasinya.</w:t>
            </w:r>
          </w:p>
        </w:tc>
        <w:tc>
          <w:tcPr>
            <w:tcW w:w="737" w:type="dxa"/>
            <w:tcMar>
              <w:top w:w="70" w:type="dxa"/>
              <w:left w:w="70" w:type="dxa"/>
              <w:bottom w:w="70" w:type="dxa"/>
              <w:right w:w="70" w:type="dxa"/>
            </w:tcMar>
            <w:vAlign w:val="center"/>
          </w:tcPr>
          <w:p w14:paraId="1DFE7E2F" w14:textId="77777777" w:rsidR="0027748F" w:rsidRDefault="00000000">
            <w:r>
              <w:rPr>
                <w:sz w:val="16"/>
              </w:rPr>
              <w:t>4</w:t>
            </w:r>
          </w:p>
        </w:tc>
        <w:tc>
          <w:tcPr>
            <w:tcW w:w="4649" w:type="dxa"/>
            <w:tcMar>
              <w:top w:w="70" w:type="dxa"/>
              <w:left w:w="70" w:type="dxa"/>
              <w:bottom w:w="70" w:type="dxa"/>
              <w:right w:w="70" w:type="dxa"/>
            </w:tcMar>
            <w:vAlign w:val="center"/>
          </w:tcPr>
          <w:p w14:paraId="473B8380" w14:textId="77777777" w:rsidR="0027748F" w:rsidRDefault="00000000">
            <w:r>
              <w:rPr>
                <w:sz w:val="16"/>
              </w:rPr>
              <w:t>Kesulitan bahan lepas, waktu, perbedaan pendapat, dan tulisan kecil dijelaskan beserta solusi.</w:t>
            </w:r>
          </w:p>
        </w:tc>
      </w:tr>
      <w:tr w:rsidR="0027748F" w14:paraId="7A7407D9" w14:textId="77777777">
        <w:trPr>
          <w:jc w:val="center"/>
        </w:trPr>
        <w:tc>
          <w:tcPr>
            <w:tcW w:w="567" w:type="dxa"/>
            <w:tcMar>
              <w:top w:w="70" w:type="dxa"/>
              <w:left w:w="70" w:type="dxa"/>
              <w:bottom w:w="70" w:type="dxa"/>
              <w:right w:w="70" w:type="dxa"/>
            </w:tcMar>
            <w:vAlign w:val="center"/>
          </w:tcPr>
          <w:p w14:paraId="52C4EE1C" w14:textId="77777777" w:rsidR="0027748F" w:rsidRDefault="00000000">
            <w:pPr>
              <w:jc w:val="center"/>
            </w:pPr>
            <w:r>
              <w:rPr>
                <w:sz w:val="16"/>
              </w:rPr>
              <w:t>12</w:t>
            </w:r>
          </w:p>
        </w:tc>
        <w:tc>
          <w:tcPr>
            <w:tcW w:w="3402" w:type="dxa"/>
            <w:tcMar>
              <w:top w:w="70" w:type="dxa"/>
              <w:left w:w="70" w:type="dxa"/>
              <w:bottom w:w="70" w:type="dxa"/>
              <w:right w:w="70" w:type="dxa"/>
            </w:tcMar>
            <w:vAlign w:val="center"/>
          </w:tcPr>
          <w:p w14:paraId="67EF9783" w14:textId="77777777" w:rsidR="0027748F" w:rsidRDefault="00000000">
            <w:r>
              <w:rPr>
                <w:sz w:val="16"/>
              </w:rPr>
              <w:t>Siswa menyebut kontribusi anggota kelompok.</w:t>
            </w:r>
          </w:p>
        </w:tc>
        <w:tc>
          <w:tcPr>
            <w:tcW w:w="737" w:type="dxa"/>
            <w:tcMar>
              <w:top w:w="70" w:type="dxa"/>
              <w:left w:w="70" w:type="dxa"/>
              <w:bottom w:w="70" w:type="dxa"/>
              <w:right w:w="70" w:type="dxa"/>
            </w:tcMar>
            <w:vAlign w:val="center"/>
          </w:tcPr>
          <w:p w14:paraId="6D9479A5" w14:textId="77777777" w:rsidR="0027748F" w:rsidRDefault="00000000">
            <w:r>
              <w:rPr>
                <w:sz w:val="16"/>
              </w:rPr>
              <w:t>3</w:t>
            </w:r>
          </w:p>
        </w:tc>
        <w:tc>
          <w:tcPr>
            <w:tcW w:w="4649" w:type="dxa"/>
            <w:tcMar>
              <w:top w:w="70" w:type="dxa"/>
              <w:left w:w="70" w:type="dxa"/>
              <w:bottom w:w="70" w:type="dxa"/>
              <w:right w:w="70" w:type="dxa"/>
            </w:tcMar>
            <w:vAlign w:val="center"/>
          </w:tcPr>
          <w:p w14:paraId="740B8ED9" w14:textId="77777777" w:rsidR="0027748F" w:rsidRDefault="00000000">
            <w:r>
              <w:rPr>
                <w:sz w:val="16"/>
              </w:rPr>
              <w:t>Sebagian besar menyebut tugas masing-masing; dua kelompok belum mengaitkan kontribusi dengan hasil.</w:t>
            </w:r>
          </w:p>
        </w:tc>
      </w:tr>
      <w:tr w:rsidR="0027748F" w14:paraId="4B7BD7DC" w14:textId="77777777">
        <w:trPr>
          <w:jc w:val="center"/>
        </w:trPr>
        <w:tc>
          <w:tcPr>
            <w:tcW w:w="567" w:type="dxa"/>
            <w:tcMar>
              <w:top w:w="70" w:type="dxa"/>
              <w:left w:w="70" w:type="dxa"/>
              <w:bottom w:w="70" w:type="dxa"/>
              <w:right w:w="70" w:type="dxa"/>
            </w:tcMar>
            <w:vAlign w:val="center"/>
          </w:tcPr>
          <w:p w14:paraId="505E1B20" w14:textId="77777777" w:rsidR="0027748F" w:rsidRDefault="00000000">
            <w:pPr>
              <w:jc w:val="center"/>
            </w:pPr>
            <w:r>
              <w:rPr>
                <w:sz w:val="16"/>
              </w:rPr>
              <w:t>13</w:t>
            </w:r>
          </w:p>
        </w:tc>
        <w:tc>
          <w:tcPr>
            <w:tcW w:w="3402" w:type="dxa"/>
            <w:tcMar>
              <w:top w:w="70" w:type="dxa"/>
              <w:left w:w="70" w:type="dxa"/>
              <w:bottom w:w="70" w:type="dxa"/>
              <w:right w:w="70" w:type="dxa"/>
            </w:tcMar>
            <w:vAlign w:val="center"/>
          </w:tcPr>
          <w:p w14:paraId="454367E0" w14:textId="77777777" w:rsidR="0027748F" w:rsidRDefault="00000000">
            <w:r>
              <w:rPr>
                <w:sz w:val="16"/>
              </w:rPr>
              <w:t>Guru menegaskan hubungan proses proyek dengan kreativitas.</w:t>
            </w:r>
          </w:p>
        </w:tc>
        <w:tc>
          <w:tcPr>
            <w:tcW w:w="737" w:type="dxa"/>
            <w:tcMar>
              <w:top w:w="70" w:type="dxa"/>
              <w:left w:w="70" w:type="dxa"/>
              <w:bottom w:w="70" w:type="dxa"/>
              <w:right w:w="70" w:type="dxa"/>
            </w:tcMar>
            <w:vAlign w:val="center"/>
          </w:tcPr>
          <w:p w14:paraId="45F4E0A1" w14:textId="77777777" w:rsidR="0027748F" w:rsidRDefault="00000000">
            <w:r>
              <w:rPr>
                <w:sz w:val="16"/>
              </w:rPr>
              <w:t>4</w:t>
            </w:r>
          </w:p>
        </w:tc>
        <w:tc>
          <w:tcPr>
            <w:tcW w:w="4649" w:type="dxa"/>
            <w:tcMar>
              <w:top w:w="70" w:type="dxa"/>
              <w:left w:w="70" w:type="dxa"/>
              <w:bottom w:w="70" w:type="dxa"/>
              <w:right w:w="70" w:type="dxa"/>
            </w:tcMar>
            <w:vAlign w:val="center"/>
          </w:tcPr>
          <w:p w14:paraId="5E5A5BAD" w14:textId="77777777" w:rsidR="0027748F" w:rsidRDefault="00000000">
            <w:r>
              <w:rPr>
                <w:sz w:val="16"/>
              </w:rPr>
              <w:t>Guru merangkum banyak ide, perubahan cara, ciri khas, dan penyempurnaan.</w:t>
            </w:r>
          </w:p>
        </w:tc>
      </w:tr>
      <w:tr w:rsidR="0027748F" w14:paraId="51239D3A" w14:textId="77777777">
        <w:trPr>
          <w:jc w:val="center"/>
        </w:trPr>
        <w:tc>
          <w:tcPr>
            <w:tcW w:w="567" w:type="dxa"/>
            <w:tcMar>
              <w:top w:w="70" w:type="dxa"/>
              <w:left w:w="70" w:type="dxa"/>
              <w:bottom w:w="70" w:type="dxa"/>
              <w:right w:w="70" w:type="dxa"/>
            </w:tcMar>
            <w:vAlign w:val="center"/>
          </w:tcPr>
          <w:p w14:paraId="6914EEDB" w14:textId="77777777" w:rsidR="0027748F" w:rsidRDefault="00000000">
            <w:pPr>
              <w:jc w:val="center"/>
            </w:pPr>
            <w:r>
              <w:rPr>
                <w:sz w:val="16"/>
              </w:rPr>
              <w:lastRenderedPageBreak/>
              <w:t>14</w:t>
            </w:r>
          </w:p>
        </w:tc>
        <w:tc>
          <w:tcPr>
            <w:tcW w:w="3402" w:type="dxa"/>
            <w:tcMar>
              <w:top w:w="70" w:type="dxa"/>
              <w:left w:w="70" w:type="dxa"/>
              <w:bottom w:w="70" w:type="dxa"/>
              <w:right w:w="70" w:type="dxa"/>
            </w:tcMar>
            <w:vAlign w:val="center"/>
          </w:tcPr>
          <w:p w14:paraId="631C42E4" w14:textId="77777777" w:rsidR="0027748F" w:rsidRDefault="00000000">
            <w:r>
              <w:rPr>
                <w:sz w:val="16"/>
              </w:rPr>
              <w:t>Tindak lanjut pembelajaran dirumuskan.</w:t>
            </w:r>
          </w:p>
        </w:tc>
        <w:tc>
          <w:tcPr>
            <w:tcW w:w="737" w:type="dxa"/>
            <w:tcMar>
              <w:top w:w="70" w:type="dxa"/>
              <w:left w:w="70" w:type="dxa"/>
              <w:bottom w:w="70" w:type="dxa"/>
              <w:right w:w="70" w:type="dxa"/>
            </w:tcMar>
            <w:vAlign w:val="center"/>
          </w:tcPr>
          <w:p w14:paraId="4E3EFDEB" w14:textId="77777777" w:rsidR="0027748F" w:rsidRDefault="00000000">
            <w:r>
              <w:rPr>
                <w:sz w:val="16"/>
              </w:rPr>
              <w:t>3</w:t>
            </w:r>
          </w:p>
        </w:tc>
        <w:tc>
          <w:tcPr>
            <w:tcW w:w="4649" w:type="dxa"/>
            <w:tcMar>
              <w:top w:w="70" w:type="dxa"/>
              <w:left w:w="70" w:type="dxa"/>
              <w:bottom w:w="70" w:type="dxa"/>
              <w:right w:w="70" w:type="dxa"/>
            </w:tcMar>
            <w:vAlign w:val="center"/>
          </w:tcPr>
          <w:p w14:paraId="619FF916" w14:textId="77777777" w:rsidR="0027748F" w:rsidRDefault="00000000">
            <w:r>
              <w:rPr>
                <w:sz w:val="16"/>
              </w:rPr>
              <w:t>Produk direncanakan dipajang dan diuji selama satu minggu; prosedur evaluasi lanjutan belum rinci.</w:t>
            </w:r>
          </w:p>
        </w:tc>
      </w:tr>
    </w:tbl>
    <w:p w14:paraId="5E53AAE9" w14:textId="77777777" w:rsidR="0027748F" w:rsidRDefault="0027748F">
      <w:pPr>
        <w:spacing w:after="0"/>
      </w:pPr>
    </w:p>
    <w:p w14:paraId="4AD09B9D" w14:textId="77777777" w:rsidR="0027748F" w:rsidRDefault="00000000">
      <w:pPr>
        <w:spacing w:after="80"/>
        <w:jc w:val="both"/>
      </w:pPr>
      <w:r>
        <w:rPr>
          <w:b/>
        </w:rPr>
        <w:t>Ringkasan O3:</w:t>
      </w:r>
      <w:r>
        <w:t xml:space="preserve"> Umpan balik dan revisi menjadi bukti terkuat bagi elaborasi. Keaslian tidak ditafsirkan sebagai produk yang sepenuhnya baru, tetapi sebagai kombinasi pilihan bentuk, bahan, pesan, dan fungsi yang berbeda antarkelompok.</w:t>
      </w:r>
    </w:p>
    <w:p w14:paraId="3FEEB040" w14:textId="77777777" w:rsidR="0027748F" w:rsidRDefault="00000000">
      <w:r>
        <w:br w:type="page"/>
      </w:r>
    </w:p>
    <w:p w14:paraId="42EC5566" w14:textId="77777777" w:rsidR="0027748F" w:rsidRDefault="00000000">
      <w:pPr>
        <w:pStyle w:val="Heading1"/>
        <w:spacing w:before="160" w:after="80"/>
      </w:pPr>
      <w:r>
        <w:rPr>
          <w:rFonts w:ascii="Times New Roman" w:eastAsia="Times New Roman" w:hAnsi="Times New Roman"/>
        </w:rPr>
        <w:lastRenderedPageBreak/>
        <w:t>3. TRANSKRIP WAWANCARA MENDALAM GURU KELAS (G1)</w:t>
      </w:r>
    </w:p>
    <w:tbl>
      <w:tblPr>
        <w:tblStyle w:val="TableGrid"/>
        <w:tblW w:w="0" w:type="auto"/>
        <w:jc w:val="center"/>
        <w:tblLayout w:type="fixed"/>
        <w:tblLook w:val="04A0" w:firstRow="1" w:lastRow="0" w:firstColumn="1" w:lastColumn="0" w:noHBand="0" w:noVBand="1"/>
      </w:tblPr>
      <w:tblGrid>
        <w:gridCol w:w="2268"/>
        <w:gridCol w:w="7200"/>
      </w:tblGrid>
      <w:tr w:rsidR="0027748F" w14:paraId="6819397E" w14:textId="77777777">
        <w:trPr>
          <w:tblHeader/>
          <w:jc w:val="center"/>
        </w:trPr>
        <w:tc>
          <w:tcPr>
            <w:tcW w:w="2268" w:type="dxa"/>
            <w:shd w:val="clear" w:color="auto" w:fill="D9EAF7"/>
            <w:tcMar>
              <w:top w:w="70" w:type="dxa"/>
              <w:left w:w="70" w:type="dxa"/>
              <w:bottom w:w="70" w:type="dxa"/>
              <w:right w:w="70" w:type="dxa"/>
            </w:tcMar>
            <w:vAlign w:val="center"/>
          </w:tcPr>
          <w:p w14:paraId="7F951533" w14:textId="77777777" w:rsidR="0027748F" w:rsidRDefault="00000000">
            <w:pPr>
              <w:jc w:val="center"/>
            </w:pPr>
            <w:r>
              <w:rPr>
                <w:b/>
                <w:sz w:val="19"/>
              </w:rPr>
              <w:t>Komponen</w:t>
            </w:r>
          </w:p>
        </w:tc>
        <w:tc>
          <w:tcPr>
            <w:tcW w:w="7200" w:type="dxa"/>
            <w:shd w:val="clear" w:color="auto" w:fill="D9EAF7"/>
            <w:tcMar>
              <w:top w:w="70" w:type="dxa"/>
              <w:left w:w="70" w:type="dxa"/>
              <w:bottom w:w="70" w:type="dxa"/>
              <w:right w:w="70" w:type="dxa"/>
            </w:tcMar>
            <w:vAlign w:val="center"/>
          </w:tcPr>
          <w:p w14:paraId="155B3BFE" w14:textId="77777777" w:rsidR="0027748F" w:rsidRDefault="00000000">
            <w:pPr>
              <w:jc w:val="center"/>
            </w:pPr>
            <w:r>
              <w:rPr>
                <w:b/>
                <w:sz w:val="19"/>
              </w:rPr>
              <w:t>Keterangan</w:t>
            </w:r>
          </w:p>
        </w:tc>
      </w:tr>
      <w:tr w:rsidR="0027748F" w14:paraId="0B656B9A" w14:textId="77777777">
        <w:trPr>
          <w:jc w:val="center"/>
        </w:trPr>
        <w:tc>
          <w:tcPr>
            <w:tcW w:w="2268" w:type="dxa"/>
            <w:tcMar>
              <w:top w:w="70" w:type="dxa"/>
              <w:left w:w="70" w:type="dxa"/>
              <w:bottom w:w="70" w:type="dxa"/>
              <w:right w:w="70" w:type="dxa"/>
            </w:tcMar>
            <w:vAlign w:val="center"/>
          </w:tcPr>
          <w:p w14:paraId="2ABF75C9" w14:textId="77777777" w:rsidR="0027748F" w:rsidRDefault="00000000">
            <w:r>
              <w:rPr>
                <w:sz w:val="19"/>
              </w:rPr>
              <w:t>Kode informan</w:t>
            </w:r>
          </w:p>
        </w:tc>
        <w:tc>
          <w:tcPr>
            <w:tcW w:w="7200" w:type="dxa"/>
            <w:tcMar>
              <w:top w:w="70" w:type="dxa"/>
              <w:left w:w="70" w:type="dxa"/>
              <w:bottom w:w="70" w:type="dxa"/>
              <w:right w:w="70" w:type="dxa"/>
            </w:tcMar>
            <w:vAlign w:val="center"/>
          </w:tcPr>
          <w:p w14:paraId="0E165FC9" w14:textId="77777777" w:rsidR="0027748F" w:rsidRDefault="00000000">
            <w:r>
              <w:rPr>
                <w:sz w:val="19"/>
              </w:rPr>
              <w:t>G1</w:t>
            </w:r>
          </w:p>
        </w:tc>
      </w:tr>
      <w:tr w:rsidR="0027748F" w14:paraId="72908AE5" w14:textId="77777777">
        <w:trPr>
          <w:jc w:val="center"/>
        </w:trPr>
        <w:tc>
          <w:tcPr>
            <w:tcW w:w="2268" w:type="dxa"/>
            <w:tcMar>
              <w:top w:w="70" w:type="dxa"/>
              <w:left w:w="70" w:type="dxa"/>
              <w:bottom w:w="70" w:type="dxa"/>
              <w:right w:w="70" w:type="dxa"/>
            </w:tcMar>
            <w:vAlign w:val="center"/>
          </w:tcPr>
          <w:p w14:paraId="4CDDB4A8" w14:textId="77777777" w:rsidR="0027748F" w:rsidRDefault="00000000">
            <w:r>
              <w:rPr>
                <w:sz w:val="19"/>
              </w:rPr>
              <w:t>Peran</w:t>
            </w:r>
          </w:p>
        </w:tc>
        <w:tc>
          <w:tcPr>
            <w:tcW w:w="7200" w:type="dxa"/>
            <w:tcMar>
              <w:top w:w="70" w:type="dxa"/>
              <w:left w:w="70" w:type="dxa"/>
              <w:bottom w:w="70" w:type="dxa"/>
              <w:right w:w="70" w:type="dxa"/>
            </w:tcMar>
            <w:vAlign w:val="center"/>
          </w:tcPr>
          <w:p w14:paraId="70687655" w14:textId="77777777" w:rsidR="0027748F" w:rsidRDefault="00000000">
            <w:r>
              <w:rPr>
                <w:sz w:val="19"/>
              </w:rPr>
              <w:t>Guru kelas V</w:t>
            </w:r>
          </w:p>
        </w:tc>
      </w:tr>
      <w:tr w:rsidR="0027748F" w14:paraId="005D48FA" w14:textId="77777777">
        <w:trPr>
          <w:jc w:val="center"/>
        </w:trPr>
        <w:tc>
          <w:tcPr>
            <w:tcW w:w="2268" w:type="dxa"/>
            <w:tcMar>
              <w:top w:w="70" w:type="dxa"/>
              <w:left w:w="70" w:type="dxa"/>
              <w:bottom w:w="70" w:type="dxa"/>
              <w:right w:w="70" w:type="dxa"/>
            </w:tcMar>
            <w:vAlign w:val="center"/>
          </w:tcPr>
          <w:p w14:paraId="2E2D6250" w14:textId="77777777" w:rsidR="0027748F" w:rsidRDefault="00000000">
            <w:r>
              <w:rPr>
                <w:sz w:val="19"/>
              </w:rPr>
              <w:t>Tanggal</w:t>
            </w:r>
          </w:p>
        </w:tc>
        <w:tc>
          <w:tcPr>
            <w:tcW w:w="7200" w:type="dxa"/>
            <w:tcMar>
              <w:top w:w="70" w:type="dxa"/>
              <w:left w:w="70" w:type="dxa"/>
              <w:bottom w:w="70" w:type="dxa"/>
              <w:right w:w="70" w:type="dxa"/>
            </w:tcMar>
            <w:vAlign w:val="center"/>
          </w:tcPr>
          <w:p w14:paraId="1E2158ED" w14:textId="77777777" w:rsidR="0027748F" w:rsidRDefault="00000000">
            <w:r>
              <w:rPr>
                <w:sz w:val="19"/>
              </w:rPr>
              <w:t>21 April 2026 (simulasi)</w:t>
            </w:r>
          </w:p>
        </w:tc>
      </w:tr>
      <w:tr w:rsidR="0027748F" w14:paraId="1D614494" w14:textId="77777777">
        <w:trPr>
          <w:jc w:val="center"/>
        </w:trPr>
        <w:tc>
          <w:tcPr>
            <w:tcW w:w="2268" w:type="dxa"/>
            <w:tcMar>
              <w:top w:w="70" w:type="dxa"/>
              <w:left w:w="70" w:type="dxa"/>
              <w:bottom w:w="70" w:type="dxa"/>
              <w:right w:w="70" w:type="dxa"/>
            </w:tcMar>
            <w:vAlign w:val="center"/>
          </w:tcPr>
          <w:p w14:paraId="15C5603C" w14:textId="77777777" w:rsidR="0027748F" w:rsidRDefault="00000000">
            <w:r>
              <w:rPr>
                <w:sz w:val="19"/>
              </w:rPr>
              <w:t>Lokasi</w:t>
            </w:r>
          </w:p>
        </w:tc>
        <w:tc>
          <w:tcPr>
            <w:tcW w:w="7200" w:type="dxa"/>
            <w:tcMar>
              <w:top w:w="70" w:type="dxa"/>
              <w:left w:w="70" w:type="dxa"/>
              <w:bottom w:w="70" w:type="dxa"/>
              <w:right w:w="70" w:type="dxa"/>
            </w:tcMar>
            <w:vAlign w:val="center"/>
          </w:tcPr>
          <w:p w14:paraId="5009A73A" w14:textId="77777777" w:rsidR="0027748F" w:rsidRDefault="00000000">
            <w:r>
              <w:rPr>
                <w:sz w:val="19"/>
              </w:rPr>
              <w:t>Ruang guru SD Urang Agung</w:t>
            </w:r>
          </w:p>
        </w:tc>
      </w:tr>
      <w:tr w:rsidR="0027748F" w14:paraId="37683F51" w14:textId="77777777">
        <w:trPr>
          <w:jc w:val="center"/>
        </w:trPr>
        <w:tc>
          <w:tcPr>
            <w:tcW w:w="2268" w:type="dxa"/>
            <w:tcMar>
              <w:top w:w="70" w:type="dxa"/>
              <w:left w:w="70" w:type="dxa"/>
              <w:bottom w:w="70" w:type="dxa"/>
              <w:right w:w="70" w:type="dxa"/>
            </w:tcMar>
            <w:vAlign w:val="center"/>
          </w:tcPr>
          <w:p w14:paraId="3790AC05" w14:textId="77777777" w:rsidR="0027748F" w:rsidRDefault="00000000">
            <w:r>
              <w:rPr>
                <w:sz w:val="19"/>
              </w:rPr>
              <w:t>Durasi</w:t>
            </w:r>
          </w:p>
        </w:tc>
        <w:tc>
          <w:tcPr>
            <w:tcW w:w="7200" w:type="dxa"/>
            <w:tcMar>
              <w:top w:w="70" w:type="dxa"/>
              <w:left w:w="70" w:type="dxa"/>
              <w:bottom w:w="70" w:type="dxa"/>
              <w:right w:w="70" w:type="dxa"/>
            </w:tcMar>
            <w:vAlign w:val="center"/>
          </w:tcPr>
          <w:p w14:paraId="442415E1" w14:textId="77777777" w:rsidR="0027748F" w:rsidRDefault="00000000">
            <w:r>
              <w:rPr>
                <w:sz w:val="19"/>
              </w:rPr>
              <w:t>50 menit</w:t>
            </w:r>
          </w:p>
        </w:tc>
      </w:tr>
      <w:tr w:rsidR="0027748F" w14:paraId="23631AF7" w14:textId="77777777">
        <w:trPr>
          <w:jc w:val="center"/>
        </w:trPr>
        <w:tc>
          <w:tcPr>
            <w:tcW w:w="2268" w:type="dxa"/>
            <w:tcMar>
              <w:top w:w="70" w:type="dxa"/>
              <w:left w:w="70" w:type="dxa"/>
              <w:bottom w:w="70" w:type="dxa"/>
              <w:right w:w="70" w:type="dxa"/>
            </w:tcMar>
            <w:vAlign w:val="center"/>
          </w:tcPr>
          <w:p w14:paraId="3551D374" w14:textId="77777777" w:rsidR="0027748F" w:rsidRDefault="00000000">
            <w:r>
              <w:rPr>
                <w:sz w:val="19"/>
              </w:rPr>
              <w:t>Perekaman</w:t>
            </w:r>
          </w:p>
        </w:tc>
        <w:tc>
          <w:tcPr>
            <w:tcW w:w="7200" w:type="dxa"/>
            <w:tcMar>
              <w:top w:w="70" w:type="dxa"/>
              <w:left w:w="70" w:type="dxa"/>
              <w:bottom w:w="70" w:type="dxa"/>
              <w:right w:w="70" w:type="dxa"/>
            </w:tcMar>
            <w:vAlign w:val="center"/>
          </w:tcPr>
          <w:p w14:paraId="1F29D87E" w14:textId="77777777" w:rsidR="0027748F" w:rsidRDefault="00000000">
            <w:r>
              <w:rPr>
                <w:sz w:val="19"/>
              </w:rPr>
              <w:t>Dicontohkan sebagai rekaman audio dan catatan peneliti</w:t>
            </w:r>
          </w:p>
        </w:tc>
      </w:tr>
    </w:tbl>
    <w:p w14:paraId="2C0E2A42" w14:textId="77777777" w:rsidR="0027748F" w:rsidRDefault="0027748F">
      <w:pPr>
        <w:spacing w:after="0"/>
      </w:pPr>
    </w:p>
    <w:tbl>
      <w:tblPr>
        <w:tblStyle w:val="TableGrid"/>
        <w:tblW w:w="0" w:type="auto"/>
        <w:jc w:val="center"/>
        <w:tblLayout w:type="fixed"/>
        <w:tblLook w:val="04A0" w:firstRow="1" w:lastRow="0" w:firstColumn="1" w:lastColumn="0" w:noHBand="0" w:noVBand="1"/>
      </w:tblPr>
      <w:tblGrid>
        <w:gridCol w:w="510"/>
        <w:gridCol w:w="2551"/>
        <w:gridCol w:w="4876"/>
        <w:gridCol w:w="1474"/>
      </w:tblGrid>
      <w:tr w:rsidR="0027748F" w14:paraId="7958AFC2" w14:textId="77777777">
        <w:trPr>
          <w:tblHeader/>
          <w:jc w:val="center"/>
        </w:trPr>
        <w:tc>
          <w:tcPr>
            <w:tcW w:w="510" w:type="dxa"/>
            <w:shd w:val="clear" w:color="auto" w:fill="D9EAF7"/>
            <w:tcMar>
              <w:top w:w="70" w:type="dxa"/>
              <w:left w:w="70" w:type="dxa"/>
              <w:bottom w:w="70" w:type="dxa"/>
              <w:right w:w="70" w:type="dxa"/>
            </w:tcMar>
            <w:vAlign w:val="center"/>
          </w:tcPr>
          <w:p w14:paraId="3677E61E" w14:textId="77777777" w:rsidR="0027748F" w:rsidRDefault="00000000">
            <w:pPr>
              <w:jc w:val="center"/>
            </w:pPr>
            <w:r>
              <w:rPr>
                <w:b/>
                <w:sz w:val="16"/>
              </w:rPr>
              <w:t>No.</w:t>
            </w:r>
          </w:p>
        </w:tc>
        <w:tc>
          <w:tcPr>
            <w:tcW w:w="2551" w:type="dxa"/>
            <w:shd w:val="clear" w:color="auto" w:fill="D9EAF7"/>
            <w:tcMar>
              <w:top w:w="70" w:type="dxa"/>
              <w:left w:w="70" w:type="dxa"/>
              <w:bottom w:w="70" w:type="dxa"/>
              <w:right w:w="70" w:type="dxa"/>
            </w:tcMar>
            <w:vAlign w:val="center"/>
          </w:tcPr>
          <w:p w14:paraId="30C3D2F5" w14:textId="77777777" w:rsidR="0027748F" w:rsidRDefault="00000000">
            <w:pPr>
              <w:jc w:val="center"/>
            </w:pPr>
            <w:r>
              <w:rPr>
                <w:b/>
                <w:sz w:val="16"/>
              </w:rPr>
              <w:t>Pertanyaan</w:t>
            </w:r>
          </w:p>
        </w:tc>
        <w:tc>
          <w:tcPr>
            <w:tcW w:w="4876" w:type="dxa"/>
            <w:shd w:val="clear" w:color="auto" w:fill="D9EAF7"/>
            <w:tcMar>
              <w:top w:w="70" w:type="dxa"/>
              <w:left w:w="70" w:type="dxa"/>
              <w:bottom w:w="70" w:type="dxa"/>
              <w:right w:w="70" w:type="dxa"/>
            </w:tcMar>
            <w:vAlign w:val="center"/>
          </w:tcPr>
          <w:p w14:paraId="6380D479" w14:textId="77777777" w:rsidR="0027748F" w:rsidRDefault="00000000">
            <w:pPr>
              <w:jc w:val="center"/>
            </w:pPr>
            <w:r>
              <w:rPr>
                <w:b/>
                <w:sz w:val="16"/>
              </w:rPr>
              <w:t>Transkrip Jawaban Simulasi</w:t>
            </w:r>
          </w:p>
        </w:tc>
        <w:tc>
          <w:tcPr>
            <w:tcW w:w="1474" w:type="dxa"/>
            <w:shd w:val="clear" w:color="auto" w:fill="D9EAF7"/>
            <w:tcMar>
              <w:top w:w="70" w:type="dxa"/>
              <w:left w:w="70" w:type="dxa"/>
              <w:bottom w:w="70" w:type="dxa"/>
              <w:right w:w="70" w:type="dxa"/>
            </w:tcMar>
            <w:vAlign w:val="center"/>
          </w:tcPr>
          <w:p w14:paraId="60640D22" w14:textId="77777777" w:rsidR="0027748F" w:rsidRDefault="00000000">
            <w:pPr>
              <w:jc w:val="center"/>
            </w:pPr>
            <w:r>
              <w:rPr>
                <w:b/>
                <w:sz w:val="16"/>
              </w:rPr>
              <w:t>Kode Awal/Memo</w:t>
            </w:r>
          </w:p>
        </w:tc>
      </w:tr>
      <w:tr w:rsidR="0027748F" w14:paraId="6222AEDD" w14:textId="77777777">
        <w:trPr>
          <w:jc w:val="center"/>
        </w:trPr>
        <w:tc>
          <w:tcPr>
            <w:tcW w:w="510" w:type="dxa"/>
            <w:tcMar>
              <w:top w:w="70" w:type="dxa"/>
              <w:left w:w="70" w:type="dxa"/>
              <w:bottom w:w="70" w:type="dxa"/>
              <w:right w:w="70" w:type="dxa"/>
            </w:tcMar>
            <w:vAlign w:val="center"/>
          </w:tcPr>
          <w:p w14:paraId="5A5BA095" w14:textId="77777777" w:rsidR="0027748F" w:rsidRDefault="00000000">
            <w:pPr>
              <w:jc w:val="center"/>
            </w:pPr>
            <w:r>
              <w:rPr>
                <w:sz w:val="16"/>
              </w:rPr>
              <w:t>1</w:t>
            </w:r>
          </w:p>
        </w:tc>
        <w:tc>
          <w:tcPr>
            <w:tcW w:w="2551" w:type="dxa"/>
            <w:tcMar>
              <w:top w:w="70" w:type="dxa"/>
              <w:left w:w="70" w:type="dxa"/>
              <w:bottom w:w="70" w:type="dxa"/>
              <w:right w:w="70" w:type="dxa"/>
            </w:tcMar>
            <w:vAlign w:val="center"/>
          </w:tcPr>
          <w:p w14:paraId="082C5EC1" w14:textId="77777777" w:rsidR="0027748F" w:rsidRDefault="00000000">
            <w:r>
              <w:rPr>
                <w:sz w:val="16"/>
              </w:rPr>
              <w:t>Bagaimana Ibu/Bapak memahami Project-Based Learning?</w:t>
            </w:r>
          </w:p>
        </w:tc>
        <w:tc>
          <w:tcPr>
            <w:tcW w:w="4876" w:type="dxa"/>
            <w:tcMar>
              <w:top w:w="70" w:type="dxa"/>
              <w:left w:w="70" w:type="dxa"/>
              <w:bottom w:w="70" w:type="dxa"/>
              <w:right w:w="70" w:type="dxa"/>
            </w:tcMar>
            <w:vAlign w:val="center"/>
          </w:tcPr>
          <w:p w14:paraId="293BD7CC" w14:textId="77777777" w:rsidR="0027748F" w:rsidRDefault="00000000">
            <w:r>
              <w:rPr>
                <w:sz w:val="16"/>
              </w:rPr>
              <w:t>G1: Menurut saya PjBL bukan sekadar memberi tugas membuat benda. Siswa perlu mulai dari masalah, merencanakan cara kerja, mencoba, memperbaiki, dan menjelaskan hasil. Produk penting, tetapi proses mengambil keputusan dan belajar dari kesalahan justru menjadi bagian utamanya.</w:t>
            </w:r>
          </w:p>
        </w:tc>
        <w:tc>
          <w:tcPr>
            <w:tcW w:w="1474" w:type="dxa"/>
            <w:tcMar>
              <w:top w:w="70" w:type="dxa"/>
              <w:left w:w="70" w:type="dxa"/>
              <w:bottom w:w="70" w:type="dxa"/>
              <w:right w:w="70" w:type="dxa"/>
            </w:tcMar>
            <w:vAlign w:val="center"/>
          </w:tcPr>
          <w:p w14:paraId="77D28419" w14:textId="77777777" w:rsidR="0027748F" w:rsidRDefault="00000000">
            <w:r>
              <w:rPr>
                <w:sz w:val="16"/>
              </w:rPr>
              <w:t>Konsep PjBL; proses proyek</w:t>
            </w:r>
          </w:p>
        </w:tc>
      </w:tr>
      <w:tr w:rsidR="0027748F" w14:paraId="6832201B" w14:textId="77777777">
        <w:trPr>
          <w:jc w:val="center"/>
        </w:trPr>
        <w:tc>
          <w:tcPr>
            <w:tcW w:w="510" w:type="dxa"/>
            <w:tcMar>
              <w:top w:w="70" w:type="dxa"/>
              <w:left w:w="70" w:type="dxa"/>
              <w:bottom w:w="70" w:type="dxa"/>
              <w:right w:w="70" w:type="dxa"/>
            </w:tcMar>
            <w:vAlign w:val="center"/>
          </w:tcPr>
          <w:p w14:paraId="679B30D2" w14:textId="77777777" w:rsidR="0027748F" w:rsidRDefault="00000000">
            <w:pPr>
              <w:jc w:val="center"/>
            </w:pPr>
            <w:r>
              <w:rPr>
                <w:sz w:val="16"/>
              </w:rPr>
              <w:t>2</w:t>
            </w:r>
          </w:p>
        </w:tc>
        <w:tc>
          <w:tcPr>
            <w:tcW w:w="2551" w:type="dxa"/>
            <w:tcMar>
              <w:top w:w="70" w:type="dxa"/>
              <w:left w:w="70" w:type="dxa"/>
              <w:bottom w:w="70" w:type="dxa"/>
              <w:right w:w="70" w:type="dxa"/>
            </w:tcMar>
            <w:vAlign w:val="center"/>
          </w:tcPr>
          <w:p w14:paraId="47ACCEA4" w14:textId="77777777" w:rsidR="0027748F" w:rsidRDefault="00000000">
            <w:r>
              <w:rPr>
                <w:sz w:val="16"/>
              </w:rPr>
              <w:t>Mengapa proyek kampanye sekolah bersih dan pemilahan sampah dipilih?</w:t>
            </w:r>
          </w:p>
        </w:tc>
        <w:tc>
          <w:tcPr>
            <w:tcW w:w="4876" w:type="dxa"/>
            <w:tcMar>
              <w:top w:w="70" w:type="dxa"/>
              <w:left w:w="70" w:type="dxa"/>
              <w:bottom w:w="70" w:type="dxa"/>
              <w:right w:w="70" w:type="dxa"/>
            </w:tcMar>
            <w:vAlign w:val="center"/>
          </w:tcPr>
          <w:p w14:paraId="4B804810" w14:textId="77777777" w:rsidR="0027748F" w:rsidRDefault="00000000">
            <w:r>
              <w:rPr>
                <w:sz w:val="16"/>
              </w:rPr>
              <w:t>G1: Masalahnya dekat dengan siswa karena mereka melihat sendiri sampah plastik dan daun sering tercampur. Saya ingin mereka merasa proyek itu berguna, bukan hanya untuk nilai. Topik ini juga memungkinkan berbagai bentuk produk dengan bahan sederhana.</w:t>
            </w:r>
          </w:p>
        </w:tc>
        <w:tc>
          <w:tcPr>
            <w:tcW w:w="1474" w:type="dxa"/>
            <w:tcMar>
              <w:top w:w="70" w:type="dxa"/>
              <w:left w:w="70" w:type="dxa"/>
              <w:bottom w:w="70" w:type="dxa"/>
              <w:right w:w="70" w:type="dxa"/>
            </w:tcMar>
            <w:vAlign w:val="center"/>
          </w:tcPr>
          <w:p w14:paraId="13596987" w14:textId="77777777" w:rsidR="0027748F" w:rsidRDefault="00000000">
            <w:r>
              <w:rPr>
                <w:sz w:val="16"/>
              </w:rPr>
              <w:t>Konteks autentik; relevansi</w:t>
            </w:r>
          </w:p>
        </w:tc>
      </w:tr>
      <w:tr w:rsidR="0027748F" w14:paraId="268F9B7E" w14:textId="77777777">
        <w:trPr>
          <w:jc w:val="center"/>
        </w:trPr>
        <w:tc>
          <w:tcPr>
            <w:tcW w:w="510" w:type="dxa"/>
            <w:tcMar>
              <w:top w:w="70" w:type="dxa"/>
              <w:left w:w="70" w:type="dxa"/>
              <w:bottom w:w="70" w:type="dxa"/>
              <w:right w:w="70" w:type="dxa"/>
            </w:tcMar>
            <w:vAlign w:val="center"/>
          </w:tcPr>
          <w:p w14:paraId="66069142" w14:textId="77777777" w:rsidR="0027748F" w:rsidRDefault="00000000">
            <w:pPr>
              <w:jc w:val="center"/>
            </w:pPr>
            <w:r>
              <w:rPr>
                <w:sz w:val="16"/>
              </w:rPr>
              <w:t>3</w:t>
            </w:r>
          </w:p>
        </w:tc>
        <w:tc>
          <w:tcPr>
            <w:tcW w:w="2551" w:type="dxa"/>
            <w:tcMar>
              <w:top w:w="70" w:type="dxa"/>
              <w:left w:w="70" w:type="dxa"/>
              <w:bottom w:w="70" w:type="dxa"/>
              <w:right w:w="70" w:type="dxa"/>
            </w:tcMar>
            <w:vAlign w:val="center"/>
          </w:tcPr>
          <w:p w14:paraId="24FF8EEF" w14:textId="77777777" w:rsidR="0027748F" w:rsidRDefault="00000000">
            <w:r>
              <w:rPr>
                <w:sz w:val="16"/>
              </w:rPr>
              <w:t>Apa tujuan pembelajaran yang ditetapkan?</w:t>
            </w:r>
          </w:p>
        </w:tc>
        <w:tc>
          <w:tcPr>
            <w:tcW w:w="4876" w:type="dxa"/>
            <w:tcMar>
              <w:top w:w="70" w:type="dxa"/>
              <w:left w:w="70" w:type="dxa"/>
              <w:bottom w:w="70" w:type="dxa"/>
              <w:right w:w="70" w:type="dxa"/>
            </w:tcMar>
            <w:vAlign w:val="center"/>
          </w:tcPr>
          <w:p w14:paraId="7B1B2742" w14:textId="77777777" w:rsidR="0027748F" w:rsidRDefault="00000000">
            <w:r>
              <w:rPr>
                <w:sz w:val="16"/>
              </w:rPr>
              <w:t>G1: Tujuannya siswa dapat menjelaskan jenis sampah, menyusun pesan ajakan yang tepat, bekerja dalam kelompok, dan menghasilkan media edukasi. Saya juga ingin melihat bagaimana mereka menghasilkan beberapa ide, mengubah strategi, memberi ciri pada karya, dan menyempurnakannya.</w:t>
            </w:r>
          </w:p>
        </w:tc>
        <w:tc>
          <w:tcPr>
            <w:tcW w:w="1474" w:type="dxa"/>
            <w:tcMar>
              <w:top w:w="70" w:type="dxa"/>
              <w:left w:w="70" w:type="dxa"/>
              <w:bottom w:w="70" w:type="dxa"/>
              <w:right w:w="70" w:type="dxa"/>
            </w:tcMar>
            <w:vAlign w:val="center"/>
          </w:tcPr>
          <w:p w14:paraId="5BBE1745" w14:textId="77777777" w:rsidR="0027748F" w:rsidRDefault="00000000">
            <w:r>
              <w:rPr>
                <w:sz w:val="16"/>
              </w:rPr>
              <w:t>Tujuan akademik; indikator kreativitas</w:t>
            </w:r>
          </w:p>
        </w:tc>
      </w:tr>
      <w:tr w:rsidR="0027748F" w14:paraId="3C0BA137" w14:textId="77777777">
        <w:trPr>
          <w:jc w:val="center"/>
        </w:trPr>
        <w:tc>
          <w:tcPr>
            <w:tcW w:w="510" w:type="dxa"/>
            <w:tcMar>
              <w:top w:w="70" w:type="dxa"/>
              <w:left w:w="70" w:type="dxa"/>
              <w:bottom w:w="70" w:type="dxa"/>
              <w:right w:w="70" w:type="dxa"/>
            </w:tcMar>
            <w:vAlign w:val="center"/>
          </w:tcPr>
          <w:p w14:paraId="6E4CFA0D" w14:textId="77777777" w:rsidR="0027748F" w:rsidRDefault="00000000">
            <w:pPr>
              <w:jc w:val="center"/>
            </w:pPr>
            <w:r>
              <w:rPr>
                <w:sz w:val="16"/>
              </w:rPr>
              <w:t>4</w:t>
            </w:r>
          </w:p>
        </w:tc>
        <w:tc>
          <w:tcPr>
            <w:tcW w:w="2551" w:type="dxa"/>
            <w:tcMar>
              <w:top w:w="70" w:type="dxa"/>
              <w:left w:w="70" w:type="dxa"/>
              <w:bottom w:w="70" w:type="dxa"/>
              <w:right w:w="70" w:type="dxa"/>
            </w:tcMar>
            <w:vAlign w:val="center"/>
          </w:tcPr>
          <w:p w14:paraId="1A21B74A" w14:textId="77777777" w:rsidR="0027748F" w:rsidRDefault="00000000">
            <w:r>
              <w:rPr>
                <w:sz w:val="16"/>
              </w:rPr>
              <w:t>Bagaimana pertanyaan mendasar disusun?</w:t>
            </w:r>
          </w:p>
        </w:tc>
        <w:tc>
          <w:tcPr>
            <w:tcW w:w="4876" w:type="dxa"/>
            <w:tcMar>
              <w:top w:w="70" w:type="dxa"/>
              <w:left w:w="70" w:type="dxa"/>
              <w:bottom w:w="70" w:type="dxa"/>
              <w:right w:w="70" w:type="dxa"/>
            </w:tcMar>
            <w:vAlign w:val="center"/>
          </w:tcPr>
          <w:p w14:paraId="1A816162" w14:textId="77777777" w:rsidR="0027748F" w:rsidRDefault="00000000">
            <w:r>
              <w:rPr>
                <w:sz w:val="16"/>
              </w:rPr>
              <w:t>G1: Saya menggunakan pertanyaan “Apa yang dapat kita buat agar warga sekolah lebih mudah memilah sampah?” Pertanyaan itu sengaja tidak menyebut poster atau tempat sampah agar bentuk jawabannya tidak tunggal. Namun, saya tetap memberi batas bahwa produk harus mengandung informasi yang benar dan dapat digunakan di sekolah.</w:t>
            </w:r>
          </w:p>
        </w:tc>
        <w:tc>
          <w:tcPr>
            <w:tcW w:w="1474" w:type="dxa"/>
            <w:tcMar>
              <w:top w:w="70" w:type="dxa"/>
              <w:left w:w="70" w:type="dxa"/>
              <w:bottom w:w="70" w:type="dxa"/>
              <w:right w:w="70" w:type="dxa"/>
            </w:tcMar>
            <w:vAlign w:val="center"/>
          </w:tcPr>
          <w:p w14:paraId="7081BBB9" w14:textId="77777777" w:rsidR="0027748F" w:rsidRDefault="00000000">
            <w:r>
              <w:rPr>
                <w:sz w:val="16"/>
              </w:rPr>
              <w:t>Pertanyaan terbuka; batas tugas</w:t>
            </w:r>
          </w:p>
        </w:tc>
      </w:tr>
      <w:tr w:rsidR="0027748F" w14:paraId="047C9A70" w14:textId="77777777">
        <w:trPr>
          <w:jc w:val="center"/>
        </w:trPr>
        <w:tc>
          <w:tcPr>
            <w:tcW w:w="510" w:type="dxa"/>
            <w:tcMar>
              <w:top w:w="70" w:type="dxa"/>
              <w:left w:w="70" w:type="dxa"/>
              <w:bottom w:w="70" w:type="dxa"/>
              <w:right w:w="70" w:type="dxa"/>
            </w:tcMar>
            <w:vAlign w:val="center"/>
          </w:tcPr>
          <w:p w14:paraId="2534A24F" w14:textId="77777777" w:rsidR="0027748F" w:rsidRDefault="00000000">
            <w:pPr>
              <w:jc w:val="center"/>
            </w:pPr>
            <w:r>
              <w:rPr>
                <w:sz w:val="16"/>
              </w:rPr>
              <w:t>5</w:t>
            </w:r>
          </w:p>
        </w:tc>
        <w:tc>
          <w:tcPr>
            <w:tcW w:w="2551" w:type="dxa"/>
            <w:tcMar>
              <w:top w:w="70" w:type="dxa"/>
              <w:left w:w="70" w:type="dxa"/>
              <w:bottom w:w="70" w:type="dxa"/>
              <w:right w:w="70" w:type="dxa"/>
            </w:tcMar>
            <w:vAlign w:val="center"/>
          </w:tcPr>
          <w:p w14:paraId="6F4376AE" w14:textId="77777777" w:rsidR="0027748F" w:rsidRDefault="00000000">
            <w:r>
              <w:rPr>
                <w:sz w:val="16"/>
              </w:rPr>
              <w:t>Bagaimana pengetahuan awal siswa digali?</w:t>
            </w:r>
          </w:p>
        </w:tc>
        <w:tc>
          <w:tcPr>
            <w:tcW w:w="4876" w:type="dxa"/>
            <w:tcMar>
              <w:top w:w="70" w:type="dxa"/>
              <w:left w:w="70" w:type="dxa"/>
              <w:bottom w:w="70" w:type="dxa"/>
              <w:right w:w="70" w:type="dxa"/>
            </w:tcMar>
            <w:vAlign w:val="center"/>
          </w:tcPr>
          <w:p w14:paraId="0A2CE414" w14:textId="77777777" w:rsidR="0027748F" w:rsidRDefault="00000000">
            <w:r>
              <w:rPr>
                <w:sz w:val="16"/>
              </w:rPr>
              <w:t>G1: Saya menunjukkan foto lingkungan sekolah dan meminta siswa menyebutkan jenis sampah serta kebiasaan yang mereka lihat. Dari jawaban itu saya mengetahui bahwa mereka sudah mengenal sampah organik dan anorganik, tetapi belum semua memahami alasan pemilahannya.</w:t>
            </w:r>
          </w:p>
        </w:tc>
        <w:tc>
          <w:tcPr>
            <w:tcW w:w="1474" w:type="dxa"/>
            <w:tcMar>
              <w:top w:w="70" w:type="dxa"/>
              <w:left w:w="70" w:type="dxa"/>
              <w:bottom w:w="70" w:type="dxa"/>
              <w:right w:w="70" w:type="dxa"/>
            </w:tcMar>
            <w:vAlign w:val="center"/>
          </w:tcPr>
          <w:p w14:paraId="77369846" w14:textId="77777777" w:rsidR="0027748F" w:rsidRDefault="00000000">
            <w:r>
              <w:rPr>
                <w:sz w:val="16"/>
              </w:rPr>
              <w:t>Apersepsi; diagnostik</w:t>
            </w:r>
          </w:p>
        </w:tc>
      </w:tr>
      <w:tr w:rsidR="0027748F" w14:paraId="074E34F2" w14:textId="77777777">
        <w:trPr>
          <w:jc w:val="center"/>
        </w:trPr>
        <w:tc>
          <w:tcPr>
            <w:tcW w:w="510" w:type="dxa"/>
            <w:tcMar>
              <w:top w:w="70" w:type="dxa"/>
              <w:left w:w="70" w:type="dxa"/>
              <w:bottom w:w="70" w:type="dxa"/>
              <w:right w:w="70" w:type="dxa"/>
            </w:tcMar>
            <w:vAlign w:val="center"/>
          </w:tcPr>
          <w:p w14:paraId="3B3D6878" w14:textId="77777777" w:rsidR="0027748F" w:rsidRDefault="00000000">
            <w:pPr>
              <w:jc w:val="center"/>
            </w:pPr>
            <w:r>
              <w:rPr>
                <w:sz w:val="16"/>
              </w:rPr>
              <w:t>6</w:t>
            </w:r>
          </w:p>
        </w:tc>
        <w:tc>
          <w:tcPr>
            <w:tcW w:w="2551" w:type="dxa"/>
            <w:tcMar>
              <w:top w:w="70" w:type="dxa"/>
              <w:left w:w="70" w:type="dxa"/>
              <w:bottom w:w="70" w:type="dxa"/>
              <w:right w:w="70" w:type="dxa"/>
            </w:tcMar>
            <w:vAlign w:val="center"/>
          </w:tcPr>
          <w:p w14:paraId="3DDD9CC2" w14:textId="77777777" w:rsidR="0027748F" w:rsidRDefault="00000000">
            <w:r>
              <w:rPr>
                <w:sz w:val="16"/>
              </w:rPr>
              <w:t>Bagaimana siswa memperoleh ruang memilih ide?</w:t>
            </w:r>
          </w:p>
        </w:tc>
        <w:tc>
          <w:tcPr>
            <w:tcW w:w="4876" w:type="dxa"/>
            <w:tcMar>
              <w:top w:w="70" w:type="dxa"/>
              <w:left w:w="70" w:type="dxa"/>
              <w:bottom w:w="70" w:type="dxa"/>
              <w:right w:w="70" w:type="dxa"/>
            </w:tcMar>
            <w:vAlign w:val="center"/>
          </w:tcPr>
          <w:p w14:paraId="79D39E28" w14:textId="77777777" w:rsidR="0027748F" w:rsidRDefault="00000000">
            <w:r>
              <w:rPr>
                <w:sz w:val="16"/>
              </w:rPr>
              <w:t>G1: Setiap kelompok diminta menulis sedikitnya tiga pilihan produk sebelum menentukan satu. Mereka membandingkan fungsi, bahan yang tersedia, dan waktu. Saya hanya menetapkan kriteria isi, keamanan, dan batas waktu.</w:t>
            </w:r>
          </w:p>
        </w:tc>
        <w:tc>
          <w:tcPr>
            <w:tcW w:w="1474" w:type="dxa"/>
            <w:tcMar>
              <w:top w:w="70" w:type="dxa"/>
              <w:left w:w="70" w:type="dxa"/>
              <w:bottom w:w="70" w:type="dxa"/>
              <w:right w:w="70" w:type="dxa"/>
            </w:tcMar>
            <w:vAlign w:val="center"/>
          </w:tcPr>
          <w:p w14:paraId="46676303" w14:textId="77777777" w:rsidR="0027748F" w:rsidRDefault="00000000">
            <w:r>
              <w:rPr>
                <w:sz w:val="16"/>
              </w:rPr>
              <w:t>Otonomi terarah; kelancaran</w:t>
            </w:r>
          </w:p>
        </w:tc>
      </w:tr>
      <w:tr w:rsidR="0027748F" w14:paraId="24935B0E" w14:textId="77777777">
        <w:trPr>
          <w:jc w:val="center"/>
        </w:trPr>
        <w:tc>
          <w:tcPr>
            <w:tcW w:w="510" w:type="dxa"/>
            <w:tcMar>
              <w:top w:w="70" w:type="dxa"/>
              <w:left w:w="70" w:type="dxa"/>
              <w:bottom w:w="70" w:type="dxa"/>
              <w:right w:w="70" w:type="dxa"/>
            </w:tcMar>
            <w:vAlign w:val="center"/>
          </w:tcPr>
          <w:p w14:paraId="5E51ECFF" w14:textId="77777777" w:rsidR="0027748F" w:rsidRDefault="00000000">
            <w:pPr>
              <w:jc w:val="center"/>
            </w:pPr>
            <w:r>
              <w:rPr>
                <w:sz w:val="16"/>
              </w:rPr>
              <w:t>7</w:t>
            </w:r>
          </w:p>
        </w:tc>
        <w:tc>
          <w:tcPr>
            <w:tcW w:w="2551" w:type="dxa"/>
            <w:tcMar>
              <w:top w:w="70" w:type="dxa"/>
              <w:left w:w="70" w:type="dxa"/>
              <w:bottom w:w="70" w:type="dxa"/>
              <w:right w:w="70" w:type="dxa"/>
            </w:tcMar>
            <w:vAlign w:val="center"/>
          </w:tcPr>
          <w:p w14:paraId="07FDDE9D" w14:textId="77777777" w:rsidR="0027748F" w:rsidRDefault="00000000">
            <w:r>
              <w:rPr>
                <w:sz w:val="16"/>
              </w:rPr>
              <w:t>Apakah semua kelompok mudah menghasilkan beberapa ide?</w:t>
            </w:r>
          </w:p>
        </w:tc>
        <w:tc>
          <w:tcPr>
            <w:tcW w:w="4876" w:type="dxa"/>
            <w:tcMar>
              <w:top w:w="70" w:type="dxa"/>
              <w:left w:w="70" w:type="dxa"/>
              <w:bottom w:w="70" w:type="dxa"/>
              <w:right w:w="70" w:type="dxa"/>
            </w:tcMar>
            <w:vAlign w:val="center"/>
          </w:tcPr>
          <w:p w14:paraId="3151D6B2" w14:textId="77777777" w:rsidR="0027748F" w:rsidRDefault="00000000">
            <w:r>
              <w:rPr>
                <w:sz w:val="16"/>
              </w:rPr>
              <w:t>G1: Tidak. Ada kelompok yang langsung ingin meniru poster yang pernah dilihat. Saya meminta mereka memikirkan siapa pengguna media dan bagaimana media itu digunakan. Setelah dipancing seperti itu, pilihan mereka menjadi lebih beragam.</w:t>
            </w:r>
          </w:p>
        </w:tc>
        <w:tc>
          <w:tcPr>
            <w:tcW w:w="1474" w:type="dxa"/>
            <w:tcMar>
              <w:top w:w="70" w:type="dxa"/>
              <w:left w:w="70" w:type="dxa"/>
              <w:bottom w:w="70" w:type="dxa"/>
              <w:right w:w="70" w:type="dxa"/>
            </w:tcMar>
            <w:vAlign w:val="center"/>
          </w:tcPr>
          <w:p w14:paraId="2BA64434" w14:textId="77777777" w:rsidR="0027748F" w:rsidRDefault="00000000">
            <w:r>
              <w:rPr>
                <w:sz w:val="16"/>
              </w:rPr>
              <w:t>Hambatan ide; scaffolding</w:t>
            </w:r>
          </w:p>
        </w:tc>
      </w:tr>
      <w:tr w:rsidR="0027748F" w14:paraId="7D6A885F" w14:textId="77777777">
        <w:trPr>
          <w:jc w:val="center"/>
        </w:trPr>
        <w:tc>
          <w:tcPr>
            <w:tcW w:w="510" w:type="dxa"/>
            <w:tcMar>
              <w:top w:w="70" w:type="dxa"/>
              <w:left w:w="70" w:type="dxa"/>
              <w:bottom w:w="70" w:type="dxa"/>
              <w:right w:w="70" w:type="dxa"/>
            </w:tcMar>
            <w:vAlign w:val="center"/>
          </w:tcPr>
          <w:p w14:paraId="4418EB99" w14:textId="77777777" w:rsidR="0027748F" w:rsidRDefault="00000000">
            <w:pPr>
              <w:jc w:val="center"/>
            </w:pPr>
            <w:r>
              <w:rPr>
                <w:sz w:val="16"/>
              </w:rPr>
              <w:t>8</w:t>
            </w:r>
          </w:p>
        </w:tc>
        <w:tc>
          <w:tcPr>
            <w:tcW w:w="2551" w:type="dxa"/>
            <w:tcMar>
              <w:top w:w="70" w:type="dxa"/>
              <w:left w:w="70" w:type="dxa"/>
              <w:bottom w:w="70" w:type="dxa"/>
              <w:right w:w="70" w:type="dxa"/>
            </w:tcMar>
            <w:vAlign w:val="center"/>
          </w:tcPr>
          <w:p w14:paraId="0B131950" w14:textId="77777777" w:rsidR="0027748F" w:rsidRDefault="00000000">
            <w:r>
              <w:rPr>
                <w:sz w:val="16"/>
              </w:rPr>
              <w:t>Bagaimana pembagian peran dilakukan?</w:t>
            </w:r>
          </w:p>
        </w:tc>
        <w:tc>
          <w:tcPr>
            <w:tcW w:w="4876" w:type="dxa"/>
            <w:tcMar>
              <w:top w:w="70" w:type="dxa"/>
              <w:left w:w="70" w:type="dxa"/>
              <w:bottom w:w="70" w:type="dxa"/>
              <w:right w:w="70" w:type="dxa"/>
            </w:tcMar>
            <w:vAlign w:val="center"/>
          </w:tcPr>
          <w:p w14:paraId="76BEC589" w14:textId="77777777" w:rsidR="0027748F" w:rsidRDefault="00000000">
            <w:r>
              <w:rPr>
                <w:sz w:val="16"/>
              </w:rPr>
              <w:t>G1: Saya memberi daftar peran sebagai contoh, seperti pencatat, penyiap bahan, perancang visual, perakit, dan presenter. Kelompok boleh menggabungkan atau mengganti peran. Pada dua kelompok saya harus mengingatkan agar siswa yang cepat tidak mengambil semua pekerjaan.</w:t>
            </w:r>
          </w:p>
        </w:tc>
        <w:tc>
          <w:tcPr>
            <w:tcW w:w="1474" w:type="dxa"/>
            <w:tcMar>
              <w:top w:w="70" w:type="dxa"/>
              <w:left w:w="70" w:type="dxa"/>
              <w:bottom w:w="70" w:type="dxa"/>
              <w:right w:w="70" w:type="dxa"/>
            </w:tcMar>
            <w:vAlign w:val="center"/>
          </w:tcPr>
          <w:p w14:paraId="0FAD10CF" w14:textId="77777777" w:rsidR="0027748F" w:rsidRDefault="00000000">
            <w:r>
              <w:rPr>
                <w:sz w:val="16"/>
              </w:rPr>
              <w:t>Kolaborasi; pemerataan partisipasi</w:t>
            </w:r>
          </w:p>
        </w:tc>
      </w:tr>
      <w:tr w:rsidR="0027748F" w14:paraId="5B3787D5" w14:textId="77777777">
        <w:trPr>
          <w:jc w:val="center"/>
        </w:trPr>
        <w:tc>
          <w:tcPr>
            <w:tcW w:w="510" w:type="dxa"/>
            <w:tcMar>
              <w:top w:w="70" w:type="dxa"/>
              <w:left w:w="70" w:type="dxa"/>
              <w:bottom w:w="70" w:type="dxa"/>
              <w:right w:w="70" w:type="dxa"/>
            </w:tcMar>
            <w:vAlign w:val="center"/>
          </w:tcPr>
          <w:p w14:paraId="7AFEA709" w14:textId="77777777" w:rsidR="0027748F" w:rsidRDefault="00000000">
            <w:pPr>
              <w:jc w:val="center"/>
            </w:pPr>
            <w:r>
              <w:rPr>
                <w:sz w:val="16"/>
              </w:rPr>
              <w:t>9</w:t>
            </w:r>
          </w:p>
        </w:tc>
        <w:tc>
          <w:tcPr>
            <w:tcW w:w="2551" w:type="dxa"/>
            <w:tcMar>
              <w:top w:w="70" w:type="dxa"/>
              <w:left w:w="70" w:type="dxa"/>
              <w:bottom w:w="70" w:type="dxa"/>
              <w:right w:w="70" w:type="dxa"/>
            </w:tcMar>
            <w:vAlign w:val="center"/>
          </w:tcPr>
          <w:p w14:paraId="165AEE4C" w14:textId="77777777" w:rsidR="0027748F" w:rsidRDefault="00000000">
            <w:r>
              <w:rPr>
                <w:sz w:val="16"/>
              </w:rPr>
              <w:t>Bagaimana guru memantau proses tanpa mengambil alih?</w:t>
            </w:r>
          </w:p>
        </w:tc>
        <w:tc>
          <w:tcPr>
            <w:tcW w:w="4876" w:type="dxa"/>
            <w:tcMar>
              <w:top w:w="70" w:type="dxa"/>
              <w:left w:w="70" w:type="dxa"/>
              <w:bottom w:w="70" w:type="dxa"/>
              <w:right w:w="70" w:type="dxa"/>
            </w:tcMar>
            <w:vAlign w:val="center"/>
          </w:tcPr>
          <w:p w14:paraId="39748DFC" w14:textId="77777777" w:rsidR="0027748F" w:rsidRDefault="00000000">
            <w:r>
              <w:rPr>
                <w:sz w:val="16"/>
              </w:rPr>
              <w:t>G1: Saya berkeliling dengan lembar catatan dan bertanya tentang tujuan, bagian yang belum berfungsi, serta alternatif yang sudah dicoba. Saya menghindari kalimat “buat seperti ini”. Kalau ada risiko keselamatan, baru saya memberi instruksi langsung.</w:t>
            </w:r>
          </w:p>
        </w:tc>
        <w:tc>
          <w:tcPr>
            <w:tcW w:w="1474" w:type="dxa"/>
            <w:tcMar>
              <w:top w:w="70" w:type="dxa"/>
              <w:left w:w="70" w:type="dxa"/>
              <w:bottom w:w="70" w:type="dxa"/>
              <w:right w:w="70" w:type="dxa"/>
            </w:tcMar>
            <w:vAlign w:val="center"/>
          </w:tcPr>
          <w:p w14:paraId="4777D51D" w14:textId="77777777" w:rsidR="0027748F" w:rsidRDefault="00000000">
            <w:r>
              <w:rPr>
                <w:sz w:val="16"/>
              </w:rPr>
              <w:t>Pemantauan; fasilitasi</w:t>
            </w:r>
          </w:p>
        </w:tc>
      </w:tr>
      <w:tr w:rsidR="0027748F" w14:paraId="0C0EEF0D" w14:textId="77777777">
        <w:trPr>
          <w:jc w:val="center"/>
        </w:trPr>
        <w:tc>
          <w:tcPr>
            <w:tcW w:w="510" w:type="dxa"/>
            <w:tcMar>
              <w:top w:w="70" w:type="dxa"/>
              <w:left w:w="70" w:type="dxa"/>
              <w:bottom w:w="70" w:type="dxa"/>
              <w:right w:w="70" w:type="dxa"/>
            </w:tcMar>
            <w:vAlign w:val="center"/>
          </w:tcPr>
          <w:p w14:paraId="7C62EF76" w14:textId="77777777" w:rsidR="0027748F" w:rsidRDefault="00000000">
            <w:pPr>
              <w:jc w:val="center"/>
            </w:pPr>
            <w:r>
              <w:rPr>
                <w:sz w:val="16"/>
              </w:rPr>
              <w:t>10</w:t>
            </w:r>
          </w:p>
        </w:tc>
        <w:tc>
          <w:tcPr>
            <w:tcW w:w="2551" w:type="dxa"/>
            <w:tcMar>
              <w:top w:w="70" w:type="dxa"/>
              <w:left w:w="70" w:type="dxa"/>
              <w:bottom w:w="70" w:type="dxa"/>
              <w:right w:w="70" w:type="dxa"/>
            </w:tcMar>
            <w:vAlign w:val="center"/>
          </w:tcPr>
          <w:p w14:paraId="7A897015" w14:textId="77777777" w:rsidR="0027748F" w:rsidRDefault="00000000">
            <w:r>
              <w:rPr>
                <w:sz w:val="16"/>
              </w:rPr>
              <w:t>Bentuk scaffolding apa yang paling sering digunakan?</w:t>
            </w:r>
          </w:p>
        </w:tc>
        <w:tc>
          <w:tcPr>
            <w:tcW w:w="4876" w:type="dxa"/>
            <w:tcMar>
              <w:top w:w="70" w:type="dxa"/>
              <w:left w:w="70" w:type="dxa"/>
              <w:bottom w:w="70" w:type="dxa"/>
              <w:right w:w="70" w:type="dxa"/>
            </w:tcMar>
            <w:vAlign w:val="center"/>
          </w:tcPr>
          <w:p w14:paraId="059DDD54" w14:textId="77777777" w:rsidR="0027748F" w:rsidRDefault="00000000">
            <w:r>
              <w:rPr>
                <w:sz w:val="16"/>
              </w:rPr>
              <w:t>G1: Pertanyaan penuntun paling sering saya gunakan, misalnya “mengapa bagian ini mudah lepas?” atau “bahan lain apa yang dapat menggantikannya?”. Untuk kelompok yang bingung, saya pecah masalah menjadi langkah kecil. Setelah mereka mulai menemukan cara, bantuan saya kurangi.</w:t>
            </w:r>
          </w:p>
        </w:tc>
        <w:tc>
          <w:tcPr>
            <w:tcW w:w="1474" w:type="dxa"/>
            <w:tcMar>
              <w:top w:w="70" w:type="dxa"/>
              <w:left w:w="70" w:type="dxa"/>
              <w:bottom w:w="70" w:type="dxa"/>
              <w:right w:w="70" w:type="dxa"/>
            </w:tcMar>
            <w:vAlign w:val="center"/>
          </w:tcPr>
          <w:p w14:paraId="14409132" w14:textId="77777777" w:rsidR="0027748F" w:rsidRDefault="00000000">
            <w:r>
              <w:rPr>
                <w:sz w:val="16"/>
              </w:rPr>
              <w:t>Scaffolding bertahap</w:t>
            </w:r>
          </w:p>
        </w:tc>
      </w:tr>
      <w:tr w:rsidR="0027748F" w14:paraId="59969F36" w14:textId="77777777">
        <w:trPr>
          <w:jc w:val="center"/>
        </w:trPr>
        <w:tc>
          <w:tcPr>
            <w:tcW w:w="510" w:type="dxa"/>
            <w:tcMar>
              <w:top w:w="70" w:type="dxa"/>
              <w:left w:w="70" w:type="dxa"/>
              <w:bottom w:w="70" w:type="dxa"/>
              <w:right w:w="70" w:type="dxa"/>
            </w:tcMar>
            <w:vAlign w:val="center"/>
          </w:tcPr>
          <w:p w14:paraId="33F58EEE" w14:textId="77777777" w:rsidR="0027748F" w:rsidRDefault="00000000">
            <w:pPr>
              <w:jc w:val="center"/>
            </w:pPr>
            <w:r>
              <w:rPr>
                <w:sz w:val="16"/>
              </w:rPr>
              <w:t>11</w:t>
            </w:r>
          </w:p>
        </w:tc>
        <w:tc>
          <w:tcPr>
            <w:tcW w:w="2551" w:type="dxa"/>
            <w:tcMar>
              <w:top w:w="70" w:type="dxa"/>
              <w:left w:w="70" w:type="dxa"/>
              <w:bottom w:w="70" w:type="dxa"/>
              <w:right w:w="70" w:type="dxa"/>
            </w:tcMar>
            <w:vAlign w:val="center"/>
          </w:tcPr>
          <w:p w14:paraId="6E7905B1" w14:textId="77777777" w:rsidR="0027748F" w:rsidRDefault="00000000">
            <w:r>
              <w:rPr>
                <w:sz w:val="16"/>
              </w:rPr>
              <w:t>Bagaimana perilaku kelancaran gagasan terlihat?</w:t>
            </w:r>
          </w:p>
        </w:tc>
        <w:tc>
          <w:tcPr>
            <w:tcW w:w="4876" w:type="dxa"/>
            <w:tcMar>
              <w:top w:w="70" w:type="dxa"/>
              <w:left w:w="70" w:type="dxa"/>
              <w:bottom w:w="70" w:type="dxa"/>
              <w:right w:w="70" w:type="dxa"/>
            </w:tcMar>
            <w:vAlign w:val="center"/>
          </w:tcPr>
          <w:p w14:paraId="33DC5136" w14:textId="77777777" w:rsidR="0027748F" w:rsidRDefault="00000000">
            <w:r>
              <w:rPr>
                <w:sz w:val="16"/>
              </w:rPr>
              <w:t>G1: Kelancaran terlihat saat siswa mengusulkan beberapa bentuk, slogan, warna kategori, dan cara penyajian. Saya tidak hanya menghitung jumlah ide, tetapi melihat apakah ide itu masih berhubungan dengan tujuan proyek.</w:t>
            </w:r>
          </w:p>
        </w:tc>
        <w:tc>
          <w:tcPr>
            <w:tcW w:w="1474" w:type="dxa"/>
            <w:tcMar>
              <w:top w:w="70" w:type="dxa"/>
              <w:left w:w="70" w:type="dxa"/>
              <w:bottom w:w="70" w:type="dxa"/>
              <w:right w:w="70" w:type="dxa"/>
            </w:tcMar>
            <w:vAlign w:val="center"/>
          </w:tcPr>
          <w:p w14:paraId="26244C7A" w14:textId="77777777" w:rsidR="0027748F" w:rsidRDefault="00000000">
            <w:r>
              <w:rPr>
                <w:sz w:val="16"/>
              </w:rPr>
              <w:t>Kelancaran; relevansi ide</w:t>
            </w:r>
          </w:p>
        </w:tc>
      </w:tr>
      <w:tr w:rsidR="0027748F" w14:paraId="60E6A4E6" w14:textId="77777777">
        <w:trPr>
          <w:jc w:val="center"/>
        </w:trPr>
        <w:tc>
          <w:tcPr>
            <w:tcW w:w="510" w:type="dxa"/>
            <w:tcMar>
              <w:top w:w="70" w:type="dxa"/>
              <w:left w:w="70" w:type="dxa"/>
              <w:bottom w:w="70" w:type="dxa"/>
              <w:right w:w="70" w:type="dxa"/>
            </w:tcMar>
            <w:vAlign w:val="center"/>
          </w:tcPr>
          <w:p w14:paraId="0266D1FB" w14:textId="77777777" w:rsidR="0027748F" w:rsidRDefault="00000000">
            <w:pPr>
              <w:jc w:val="center"/>
            </w:pPr>
            <w:r>
              <w:rPr>
                <w:sz w:val="16"/>
              </w:rPr>
              <w:t>12</w:t>
            </w:r>
          </w:p>
        </w:tc>
        <w:tc>
          <w:tcPr>
            <w:tcW w:w="2551" w:type="dxa"/>
            <w:tcMar>
              <w:top w:w="70" w:type="dxa"/>
              <w:left w:w="70" w:type="dxa"/>
              <w:bottom w:w="70" w:type="dxa"/>
              <w:right w:w="70" w:type="dxa"/>
            </w:tcMar>
            <w:vAlign w:val="center"/>
          </w:tcPr>
          <w:p w14:paraId="3D924B39" w14:textId="77777777" w:rsidR="0027748F" w:rsidRDefault="00000000">
            <w:r>
              <w:rPr>
                <w:sz w:val="16"/>
              </w:rPr>
              <w:t>Bagaimana keluwesan berpikir terlihat?</w:t>
            </w:r>
          </w:p>
        </w:tc>
        <w:tc>
          <w:tcPr>
            <w:tcW w:w="4876" w:type="dxa"/>
            <w:tcMar>
              <w:top w:w="70" w:type="dxa"/>
              <w:left w:w="70" w:type="dxa"/>
              <w:bottom w:w="70" w:type="dxa"/>
              <w:right w:w="70" w:type="dxa"/>
            </w:tcMar>
            <w:vAlign w:val="center"/>
          </w:tcPr>
          <w:p w14:paraId="305C96A9" w14:textId="77777777" w:rsidR="0027748F" w:rsidRDefault="00000000">
            <w:r>
              <w:rPr>
                <w:sz w:val="16"/>
              </w:rPr>
              <w:t xml:space="preserve">G1: Keluwesan paling jelas saat cara pertama gagal. Ada kelompok yang mengganti tali dengan lipatan karton, mengubah ukuran produk, atau </w:t>
            </w:r>
            <w:r>
              <w:rPr>
                <w:sz w:val="16"/>
              </w:rPr>
              <w:lastRenderedPageBreak/>
              <w:t>mengganti video menjadi kartu ajakan karena waktu. Mereka belajar bahwa mengganti cara bukan berarti gagal.</w:t>
            </w:r>
          </w:p>
        </w:tc>
        <w:tc>
          <w:tcPr>
            <w:tcW w:w="1474" w:type="dxa"/>
            <w:tcMar>
              <w:top w:w="70" w:type="dxa"/>
              <w:left w:w="70" w:type="dxa"/>
              <w:bottom w:w="70" w:type="dxa"/>
              <w:right w:w="70" w:type="dxa"/>
            </w:tcMar>
            <w:vAlign w:val="center"/>
          </w:tcPr>
          <w:p w14:paraId="6B0CB0C7" w14:textId="77777777" w:rsidR="0027748F" w:rsidRDefault="00000000">
            <w:r>
              <w:rPr>
                <w:sz w:val="16"/>
              </w:rPr>
              <w:lastRenderedPageBreak/>
              <w:t>Keluwesan; perubahan strategi</w:t>
            </w:r>
          </w:p>
        </w:tc>
      </w:tr>
      <w:tr w:rsidR="0027748F" w14:paraId="455C0C89" w14:textId="77777777">
        <w:trPr>
          <w:jc w:val="center"/>
        </w:trPr>
        <w:tc>
          <w:tcPr>
            <w:tcW w:w="510" w:type="dxa"/>
            <w:tcMar>
              <w:top w:w="70" w:type="dxa"/>
              <w:left w:w="70" w:type="dxa"/>
              <w:bottom w:w="70" w:type="dxa"/>
              <w:right w:w="70" w:type="dxa"/>
            </w:tcMar>
            <w:vAlign w:val="center"/>
          </w:tcPr>
          <w:p w14:paraId="0B50E6E5" w14:textId="77777777" w:rsidR="0027748F" w:rsidRDefault="00000000">
            <w:pPr>
              <w:jc w:val="center"/>
            </w:pPr>
            <w:r>
              <w:rPr>
                <w:sz w:val="16"/>
              </w:rPr>
              <w:t>13</w:t>
            </w:r>
          </w:p>
        </w:tc>
        <w:tc>
          <w:tcPr>
            <w:tcW w:w="2551" w:type="dxa"/>
            <w:tcMar>
              <w:top w:w="70" w:type="dxa"/>
              <w:left w:w="70" w:type="dxa"/>
              <w:bottom w:w="70" w:type="dxa"/>
              <w:right w:w="70" w:type="dxa"/>
            </w:tcMar>
            <w:vAlign w:val="center"/>
          </w:tcPr>
          <w:p w14:paraId="39B6A2C7" w14:textId="77777777" w:rsidR="0027748F" w:rsidRDefault="00000000">
            <w:r>
              <w:rPr>
                <w:sz w:val="16"/>
              </w:rPr>
              <w:t>Bagaimana keaslian dinilai pada siswa sekolah dasar?</w:t>
            </w:r>
          </w:p>
        </w:tc>
        <w:tc>
          <w:tcPr>
            <w:tcW w:w="4876" w:type="dxa"/>
            <w:tcMar>
              <w:top w:w="70" w:type="dxa"/>
              <w:left w:w="70" w:type="dxa"/>
              <w:bottom w:w="70" w:type="dxa"/>
              <w:right w:w="70" w:type="dxa"/>
            </w:tcMar>
            <w:vAlign w:val="center"/>
          </w:tcPr>
          <w:p w14:paraId="2E8F7FFD" w14:textId="77777777" w:rsidR="0027748F" w:rsidRDefault="00000000">
            <w:r>
              <w:rPr>
                <w:sz w:val="16"/>
              </w:rPr>
              <w:t>G1: Saya tidak menuntut sesuatu yang belum pernah ada. Keaslian saya lihat dari pilihan dan kombinasi ide mereka, misalnya bentuk lipat, susunan pesan, penggunaan bahan bekas, atau cara mengajak pengguna berinteraksi dengan produk.</w:t>
            </w:r>
          </w:p>
        </w:tc>
        <w:tc>
          <w:tcPr>
            <w:tcW w:w="1474" w:type="dxa"/>
            <w:tcMar>
              <w:top w:w="70" w:type="dxa"/>
              <w:left w:w="70" w:type="dxa"/>
              <w:bottom w:w="70" w:type="dxa"/>
              <w:right w:w="70" w:type="dxa"/>
            </w:tcMar>
            <w:vAlign w:val="center"/>
          </w:tcPr>
          <w:p w14:paraId="522DE2A1" w14:textId="77777777" w:rsidR="0027748F" w:rsidRDefault="00000000">
            <w:r>
              <w:rPr>
                <w:sz w:val="16"/>
              </w:rPr>
              <w:t>Keaslian kontekstual</w:t>
            </w:r>
          </w:p>
        </w:tc>
      </w:tr>
      <w:tr w:rsidR="0027748F" w14:paraId="5C5BB264" w14:textId="77777777">
        <w:trPr>
          <w:jc w:val="center"/>
        </w:trPr>
        <w:tc>
          <w:tcPr>
            <w:tcW w:w="510" w:type="dxa"/>
            <w:tcMar>
              <w:top w:w="70" w:type="dxa"/>
              <w:left w:w="70" w:type="dxa"/>
              <w:bottom w:w="70" w:type="dxa"/>
              <w:right w:w="70" w:type="dxa"/>
            </w:tcMar>
            <w:vAlign w:val="center"/>
          </w:tcPr>
          <w:p w14:paraId="7759B9A2" w14:textId="77777777" w:rsidR="0027748F" w:rsidRDefault="00000000">
            <w:pPr>
              <w:jc w:val="center"/>
            </w:pPr>
            <w:r>
              <w:rPr>
                <w:sz w:val="16"/>
              </w:rPr>
              <w:t>14</w:t>
            </w:r>
          </w:p>
        </w:tc>
        <w:tc>
          <w:tcPr>
            <w:tcW w:w="2551" w:type="dxa"/>
            <w:tcMar>
              <w:top w:w="70" w:type="dxa"/>
              <w:left w:w="70" w:type="dxa"/>
              <w:bottom w:w="70" w:type="dxa"/>
              <w:right w:w="70" w:type="dxa"/>
            </w:tcMar>
            <w:vAlign w:val="center"/>
          </w:tcPr>
          <w:p w14:paraId="48338233" w14:textId="77777777" w:rsidR="0027748F" w:rsidRDefault="00000000">
            <w:r>
              <w:rPr>
                <w:sz w:val="16"/>
              </w:rPr>
              <w:t>Bagaimana elaborasi tampak?</w:t>
            </w:r>
          </w:p>
        </w:tc>
        <w:tc>
          <w:tcPr>
            <w:tcW w:w="4876" w:type="dxa"/>
            <w:tcMar>
              <w:top w:w="70" w:type="dxa"/>
              <w:left w:w="70" w:type="dxa"/>
              <w:bottom w:w="70" w:type="dxa"/>
              <w:right w:w="70" w:type="dxa"/>
            </w:tcMar>
            <w:vAlign w:val="center"/>
          </w:tcPr>
          <w:p w14:paraId="7B16AC3A" w14:textId="77777777" w:rsidR="0027748F" w:rsidRDefault="00000000">
            <w:r>
              <w:rPr>
                <w:sz w:val="16"/>
              </w:rPr>
              <w:t>G1: Elaborasi terlihat setelah presentasi dan komentar. Produk yang awalnya hanya bergambar kemudian diberi petunjuk, contoh jenis sampah, label warna, atau penguat struktur. Jadi, siswa menambah detail berdasarkan kebutuhan fungsi.</w:t>
            </w:r>
          </w:p>
        </w:tc>
        <w:tc>
          <w:tcPr>
            <w:tcW w:w="1474" w:type="dxa"/>
            <w:tcMar>
              <w:top w:w="70" w:type="dxa"/>
              <w:left w:w="70" w:type="dxa"/>
              <w:bottom w:w="70" w:type="dxa"/>
              <w:right w:w="70" w:type="dxa"/>
            </w:tcMar>
            <w:vAlign w:val="center"/>
          </w:tcPr>
          <w:p w14:paraId="2FDA14C6" w14:textId="77777777" w:rsidR="0027748F" w:rsidRDefault="00000000">
            <w:r>
              <w:rPr>
                <w:sz w:val="16"/>
              </w:rPr>
              <w:t>Elaborasi; revisi</w:t>
            </w:r>
          </w:p>
        </w:tc>
      </w:tr>
      <w:tr w:rsidR="0027748F" w14:paraId="32C6E193" w14:textId="77777777">
        <w:trPr>
          <w:jc w:val="center"/>
        </w:trPr>
        <w:tc>
          <w:tcPr>
            <w:tcW w:w="510" w:type="dxa"/>
            <w:tcMar>
              <w:top w:w="70" w:type="dxa"/>
              <w:left w:w="70" w:type="dxa"/>
              <w:bottom w:w="70" w:type="dxa"/>
              <w:right w:w="70" w:type="dxa"/>
            </w:tcMar>
            <w:vAlign w:val="center"/>
          </w:tcPr>
          <w:p w14:paraId="44D78497" w14:textId="77777777" w:rsidR="0027748F" w:rsidRDefault="00000000">
            <w:pPr>
              <w:jc w:val="center"/>
            </w:pPr>
            <w:r>
              <w:rPr>
                <w:sz w:val="16"/>
              </w:rPr>
              <w:t>15</w:t>
            </w:r>
          </w:p>
        </w:tc>
        <w:tc>
          <w:tcPr>
            <w:tcW w:w="2551" w:type="dxa"/>
            <w:tcMar>
              <w:top w:w="70" w:type="dxa"/>
              <w:left w:w="70" w:type="dxa"/>
              <w:bottom w:w="70" w:type="dxa"/>
              <w:right w:w="70" w:type="dxa"/>
            </w:tcMar>
            <w:vAlign w:val="center"/>
          </w:tcPr>
          <w:p w14:paraId="1B065BAA" w14:textId="77777777" w:rsidR="0027748F" w:rsidRDefault="00000000">
            <w:r>
              <w:rPr>
                <w:sz w:val="16"/>
              </w:rPr>
              <w:t>Apa peran kolaborasi terhadap kreativitas?</w:t>
            </w:r>
          </w:p>
        </w:tc>
        <w:tc>
          <w:tcPr>
            <w:tcW w:w="4876" w:type="dxa"/>
            <w:tcMar>
              <w:top w:w="70" w:type="dxa"/>
              <w:left w:w="70" w:type="dxa"/>
              <w:bottom w:w="70" w:type="dxa"/>
              <w:right w:w="70" w:type="dxa"/>
            </w:tcMar>
            <w:vAlign w:val="center"/>
          </w:tcPr>
          <w:p w14:paraId="5DF7552F" w14:textId="77777777" w:rsidR="0027748F" w:rsidRDefault="00000000">
            <w:r>
              <w:rPr>
                <w:sz w:val="16"/>
              </w:rPr>
              <w:t>G1: Banyak ide menjadi lebih baik setelah digabungkan. Siswa yang suka menggambar memberi visual, siswa lain memperbaiki slogan atau mekanisme. Namun, kolaborasi harus dipantau karena pembagian tugas saja belum tentu berarti mereka bertukar pikiran.</w:t>
            </w:r>
          </w:p>
        </w:tc>
        <w:tc>
          <w:tcPr>
            <w:tcW w:w="1474" w:type="dxa"/>
            <w:tcMar>
              <w:top w:w="70" w:type="dxa"/>
              <w:left w:w="70" w:type="dxa"/>
              <w:bottom w:w="70" w:type="dxa"/>
              <w:right w:w="70" w:type="dxa"/>
            </w:tcMar>
            <w:vAlign w:val="center"/>
          </w:tcPr>
          <w:p w14:paraId="748BD066" w14:textId="77777777" w:rsidR="0027748F" w:rsidRDefault="00000000">
            <w:r>
              <w:rPr>
                <w:sz w:val="16"/>
              </w:rPr>
              <w:t>Kreativitas sosial; kolaborasi</w:t>
            </w:r>
          </w:p>
        </w:tc>
      </w:tr>
      <w:tr w:rsidR="0027748F" w14:paraId="45744076" w14:textId="77777777">
        <w:trPr>
          <w:jc w:val="center"/>
        </w:trPr>
        <w:tc>
          <w:tcPr>
            <w:tcW w:w="510" w:type="dxa"/>
            <w:tcMar>
              <w:top w:w="70" w:type="dxa"/>
              <w:left w:w="70" w:type="dxa"/>
              <w:bottom w:w="70" w:type="dxa"/>
              <w:right w:w="70" w:type="dxa"/>
            </w:tcMar>
            <w:vAlign w:val="center"/>
          </w:tcPr>
          <w:p w14:paraId="12C89C72" w14:textId="77777777" w:rsidR="0027748F" w:rsidRDefault="00000000">
            <w:pPr>
              <w:jc w:val="center"/>
            </w:pPr>
            <w:r>
              <w:rPr>
                <w:sz w:val="16"/>
              </w:rPr>
              <w:t>16</w:t>
            </w:r>
          </w:p>
        </w:tc>
        <w:tc>
          <w:tcPr>
            <w:tcW w:w="2551" w:type="dxa"/>
            <w:tcMar>
              <w:top w:w="70" w:type="dxa"/>
              <w:left w:w="70" w:type="dxa"/>
              <w:bottom w:w="70" w:type="dxa"/>
              <w:right w:w="70" w:type="dxa"/>
            </w:tcMar>
            <w:vAlign w:val="center"/>
          </w:tcPr>
          <w:p w14:paraId="3526854D" w14:textId="77777777" w:rsidR="0027748F" w:rsidRDefault="00000000">
            <w:r>
              <w:rPr>
                <w:sz w:val="16"/>
              </w:rPr>
              <w:t>Bagaimana perbedaan pendapat diselesaikan?</w:t>
            </w:r>
          </w:p>
        </w:tc>
        <w:tc>
          <w:tcPr>
            <w:tcW w:w="4876" w:type="dxa"/>
            <w:tcMar>
              <w:top w:w="70" w:type="dxa"/>
              <w:left w:w="70" w:type="dxa"/>
              <w:bottom w:w="70" w:type="dxa"/>
              <w:right w:w="70" w:type="dxa"/>
            </w:tcMar>
            <w:vAlign w:val="center"/>
          </w:tcPr>
          <w:p w14:paraId="21D4A42E" w14:textId="77777777" w:rsidR="0027748F" w:rsidRDefault="00000000">
            <w:r>
              <w:rPr>
                <w:sz w:val="16"/>
              </w:rPr>
              <w:t>G1: Saya meminta kelompok kembali pada kriteria: produk harus jelas, dapat selesai, dan sesuai masalah. Mereka diminta memberi alasan, bukan sekadar memilih karena teman dekat. Bila masih buntu, mereka melakukan pemungutan suara setelah dua pilihan dibandingkan.</w:t>
            </w:r>
          </w:p>
        </w:tc>
        <w:tc>
          <w:tcPr>
            <w:tcW w:w="1474" w:type="dxa"/>
            <w:tcMar>
              <w:top w:w="70" w:type="dxa"/>
              <w:left w:w="70" w:type="dxa"/>
              <w:bottom w:w="70" w:type="dxa"/>
              <w:right w:w="70" w:type="dxa"/>
            </w:tcMar>
            <w:vAlign w:val="center"/>
          </w:tcPr>
          <w:p w14:paraId="75AB3DF1" w14:textId="77777777" w:rsidR="0027748F" w:rsidRDefault="00000000">
            <w:r>
              <w:rPr>
                <w:sz w:val="16"/>
              </w:rPr>
              <w:t>Negosiasi; keputusan berbasis kriteria</w:t>
            </w:r>
          </w:p>
        </w:tc>
      </w:tr>
      <w:tr w:rsidR="0027748F" w14:paraId="6B3814E8" w14:textId="77777777">
        <w:trPr>
          <w:jc w:val="center"/>
        </w:trPr>
        <w:tc>
          <w:tcPr>
            <w:tcW w:w="510" w:type="dxa"/>
            <w:tcMar>
              <w:top w:w="70" w:type="dxa"/>
              <w:left w:w="70" w:type="dxa"/>
              <w:bottom w:w="70" w:type="dxa"/>
              <w:right w:w="70" w:type="dxa"/>
            </w:tcMar>
            <w:vAlign w:val="center"/>
          </w:tcPr>
          <w:p w14:paraId="17D9B6BA" w14:textId="77777777" w:rsidR="0027748F" w:rsidRDefault="00000000">
            <w:pPr>
              <w:jc w:val="center"/>
            </w:pPr>
            <w:r>
              <w:rPr>
                <w:sz w:val="16"/>
              </w:rPr>
              <w:t>17</w:t>
            </w:r>
          </w:p>
        </w:tc>
        <w:tc>
          <w:tcPr>
            <w:tcW w:w="2551" w:type="dxa"/>
            <w:tcMar>
              <w:top w:w="70" w:type="dxa"/>
              <w:left w:w="70" w:type="dxa"/>
              <w:bottom w:w="70" w:type="dxa"/>
              <w:right w:w="70" w:type="dxa"/>
            </w:tcMar>
            <w:vAlign w:val="center"/>
          </w:tcPr>
          <w:p w14:paraId="1643B878" w14:textId="77777777" w:rsidR="0027748F" w:rsidRDefault="00000000">
            <w:r>
              <w:rPr>
                <w:sz w:val="16"/>
              </w:rPr>
              <w:t>Bagaimana umpan balik diberikan?</w:t>
            </w:r>
          </w:p>
        </w:tc>
        <w:tc>
          <w:tcPr>
            <w:tcW w:w="4876" w:type="dxa"/>
            <w:tcMar>
              <w:top w:w="70" w:type="dxa"/>
              <w:left w:w="70" w:type="dxa"/>
              <w:bottom w:w="70" w:type="dxa"/>
              <w:right w:w="70" w:type="dxa"/>
            </w:tcMar>
            <w:vAlign w:val="center"/>
          </w:tcPr>
          <w:p w14:paraId="3F087E3A" w14:textId="77777777" w:rsidR="0027748F" w:rsidRDefault="00000000">
            <w:r>
              <w:rPr>
                <w:sz w:val="16"/>
              </w:rPr>
              <w:t>G1: Saya memberi umpan balik selama proses tentang fungsi dan kejelasan, sedangkan pada presentasi kelompok lain juga memberi komentar. Saya berusaha membuat umpan balik spesifik, misalnya tulisan kurang terlihat dari jarak dua meter, bukan hanya mengatakan kurang bagus.</w:t>
            </w:r>
          </w:p>
        </w:tc>
        <w:tc>
          <w:tcPr>
            <w:tcW w:w="1474" w:type="dxa"/>
            <w:tcMar>
              <w:top w:w="70" w:type="dxa"/>
              <w:left w:w="70" w:type="dxa"/>
              <w:bottom w:w="70" w:type="dxa"/>
              <w:right w:w="70" w:type="dxa"/>
            </w:tcMar>
            <w:vAlign w:val="center"/>
          </w:tcPr>
          <w:p w14:paraId="43DF5E79" w14:textId="77777777" w:rsidR="0027748F" w:rsidRDefault="00000000">
            <w:r>
              <w:rPr>
                <w:sz w:val="16"/>
              </w:rPr>
              <w:t>Umpan balik formatif; spesifik</w:t>
            </w:r>
          </w:p>
        </w:tc>
      </w:tr>
      <w:tr w:rsidR="0027748F" w14:paraId="7FB0BB6F" w14:textId="77777777">
        <w:trPr>
          <w:jc w:val="center"/>
        </w:trPr>
        <w:tc>
          <w:tcPr>
            <w:tcW w:w="510" w:type="dxa"/>
            <w:tcMar>
              <w:top w:w="70" w:type="dxa"/>
              <w:left w:w="70" w:type="dxa"/>
              <w:bottom w:w="70" w:type="dxa"/>
              <w:right w:w="70" w:type="dxa"/>
            </w:tcMar>
            <w:vAlign w:val="center"/>
          </w:tcPr>
          <w:p w14:paraId="6186F706" w14:textId="77777777" w:rsidR="0027748F" w:rsidRDefault="00000000">
            <w:pPr>
              <w:jc w:val="center"/>
            </w:pPr>
            <w:r>
              <w:rPr>
                <w:sz w:val="16"/>
              </w:rPr>
              <w:t>18</w:t>
            </w:r>
          </w:p>
        </w:tc>
        <w:tc>
          <w:tcPr>
            <w:tcW w:w="2551" w:type="dxa"/>
            <w:tcMar>
              <w:top w:w="70" w:type="dxa"/>
              <w:left w:w="70" w:type="dxa"/>
              <w:bottom w:w="70" w:type="dxa"/>
              <w:right w:w="70" w:type="dxa"/>
            </w:tcMar>
            <w:vAlign w:val="center"/>
          </w:tcPr>
          <w:p w14:paraId="11BF8D01" w14:textId="77777777" w:rsidR="0027748F" w:rsidRDefault="00000000">
            <w:r>
              <w:rPr>
                <w:sz w:val="16"/>
              </w:rPr>
              <w:t>Bagaimana siswa merespons kegagalan atau kesalahan?</w:t>
            </w:r>
          </w:p>
        </w:tc>
        <w:tc>
          <w:tcPr>
            <w:tcW w:w="4876" w:type="dxa"/>
            <w:tcMar>
              <w:top w:w="70" w:type="dxa"/>
              <w:left w:w="70" w:type="dxa"/>
              <w:bottom w:w="70" w:type="dxa"/>
              <w:right w:w="70" w:type="dxa"/>
            </w:tcMar>
            <w:vAlign w:val="center"/>
          </w:tcPr>
          <w:p w14:paraId="7C912172" w14:textId="77777777" w:rsidR="0027748F" w:rsidRDefault="00000000">
            <w:r>
              <w:rPr>
                <w:sz w:val="16"/>
              </w:rPr>
              <w:t>G1: Pada awalnya beberapa siswa meminta saya membetulkan. Setelah saya minta mereka menunjukkan bagian yang gagal dan alternatif yang tersedia, mereka lebih berani mencoba ulang. Suasana kelompok juga penting agar kesalahan tidak ditertawakan.</w:t>
            </w:r>
          </w:p>
        </w:tc>
        <w:tc>
          <w:tcPr>
            <w:tcW w:w="1474" w:type="dxa"/>
            <w:tcMar>
              <w:top w:w="70" w:type="dxa"/>
              <w:left w:w="70" w:type="dxa"/>
              <w:bottom w:w="70" w:type="dxa"/>
              <w:right w:w="70" w:type="dxa"/>
            </w:tcMar>
            <w:vAlign w:val="center"/>
          </w:tcPr>
          <w:p w14:paraId="66BD1A8F" w14:textId="77777777" w:rsidR="0027748F" w:rsidRDefault="00000000">
            <w:r>
              <w:rPr>
                <w:sz w:val="16"/>
              </w:rPr>
              <w:t>Ketahanan; budaya aman mencoba</w:t>
            </w:r>
          </w:p>
        </w:tc>
      </w:tr>
      <w:tr w:rsidR="0027748F" w14:paraId="267E0CF5" w14:textId="77777777">
        <w:trPr>
          <w:jc w:val="center"/>
        </w:trPr>
        <w:tc>
          <w:tcPr>
            <w:tcW w:w="510" w:type="dxa"/>
            <w:tcMar>
              <w:top w:w="70" w:type="dxa"/>
              <w:left w:w="70" w:type="dxa"/>
              <w:bottom w:w="70" w:type="dxa"/>
              <w:right w:w="70" w:type="dxa"/>
            </w:tcMar>
            <w:vAlign w:val="center"/>
          </w:tcPr>
          <w:p w14:paraId="3A138936" w14:textId="77777777" w:rsidR="0027748F" w:rsidRDefault="00000000">
            <w:pPr>
              <w:jc w:val="center"/>
            </w:pPr>
            <w:r>
              <w:rPr>
                <w:sz w:val="16"/>
              </w:rPr>
              <w:t>19</w:t>
            </w:r>
          </w:p>
        </w:tc>
        <w:tc>
          <w:tcPr>
            <w:tcW w:w="2551" w:type="dxa"/>
            <w:tcMar>
              <w:top w:w="70" w:type="dxa"/>
              <w:left w:w="70" w:type="dxa"/>
              <w:bottom w:w="70" w:type="dxa"/>
              <w:right w:w="70" w:type="dxa"/>
            </w:tcMar>
            <w:vAlign w:val="center"/>
          </w:tcPr>
          <w:p w14:paraId="1A83A813" w14:textId="77777777" w:rsidR="0027748F" w:rsidRDefault="00000000">
            <w:r>
              <w:rPr>
                <w:sz w:val="16"/>
              </w:rPr>
              <w:t>Bagaimana proses kreativitas didokumentasikan?</w:t>
            </w:r>
          </w:p>
        </w:tc>
        <w:tc>
          <w:tcPr>
            <w:tcW w:w="4876" w:type="dxa"/>
            <w:tcMar>
              <w:top w:w="70" w:type="dxa"/>
              <w:left w:w="70" w:type="dxa"/>
              <w:bottom w:w="70" w:type="dxa"/>
              <w:right w:w="70" w:type="dxa"/>
            </w:tcMar>
            <w:vAlign w:val="center"/>
          </w:tcPr>
          <w:p w14:paraId="47D39102" w14:textId="77777777" w:rsidR="0027748F" w:rsidRDefault="00000000">
            <w:r>
              <w:rPr>
                <w:sz w:val="16"/>
              </w:rPr>
              <w:t>G1: Kelompok mengisi lembar perencanaan, menuliskan perubahan, menyimpan draf, dan mengisi refleksi. Saya juga mencatat kutipan atau peristiwa penting. Dokumentasi ini membantu karena produk akhir saja tidak menunjukkan berapa kali mereka mengganti cara.</w:t>
            </w:r>
          </w:p>
        </w:tc>
        <w:tc>
          <w:tcPr>
            <w:tcW w:w="1474" w:type="dxa"/>
            <w:tcMar>
              <w:top w:w="70" w:type="dxa"/>
              <w:left w:w="70" w:type="dxa"/>
              <w:bottom w:w="70" w:type="dxa"/>
              <w:right w:w="70" w:type="dxa"/>
            </w:tcMar>
            <w:vAlign w:val="center"/>
          </w:tcPr>
          <w:p w14:paraId="1A6EC4BB" w14:textId="77777777" w:rsidR="0027748F" w:rsidRDefault="00000000">
            <w:r>
              <w:rPr>
                <w:sz w:val="16"/>
              </w:rPr>
              <w:t>Dokumentasi proses</w:t>
            </w:r>
          </w:p>
        </w:tc>
      </w:tr>
      <w:tr w:rsidR="0027748F" w14:paraId="10D3E2D4" w14:textId="77777777">
        <w:trPr>
          <w:jc w:val="center"/>
        </w:trPr>
        <w:tc>
          <w:tcPr>
            <w:tcW w:w="510" w:type="dxa"/>
            <w:tcMar>
              <w:top w:w="70" w:type="dxa"/>
              <w:left w:w="70" w:type="dxa"/>
              <w:bottom w:w="70" w:type="dxa"/>
              <w:right w:w="70" w:type="dxa"/>
            </w:tcMar>
            <w:vAlign w:val="center"/>
          </w:tcPr>
          <w:p w14:paraId="4CC3D05F" w14:textId="77777777" w:rsidR="0027748F" w:rsidRDefault="00000000">
            <w:pPr>
              <w:jc w:val="center"/>
            </w:pPr>
            <w:r>
              <w:rPr>
                <w:sz w:val="16"/>
              </w:rPr>
              <w:t>20</w:t>
            </w:r>
          </w:p>
        </w:tc>
        <w:tc>
          <w:tcPr>
            <w:tcW w:w="2551" w:type="dxa"/>
            <w:tcMar>
              <w:top w:w="70" w:type="dxa"/>
              <w:left w:w="70" w:type="dxa"/>
              <w:bottom w:w="70" w:type="dxa"/>
              <w:right w:w="70" w:type="dxa"/>
            </w:tcMar>
            <w:vAlign w:val="center"/>
          </w:tcPr>
          <w:p w14:paraId="0F1D9D4A" w14:textId="77777777" w:rsidR="0027748F" w:rsidRDefault="00000000">
            <w:r>
              <w:rPr>
                <w:sz w:val="16"/>
              </w:rPr>
              <w:t>Apa kendala utama selama pelaksanaan?</w:t>
            </w:r>
          </w:p>
        </w:tc>
        <w:tc>
          <w:tcPr>
            <w:tcW w:w="4876" w:type="dxa"/>
            <w:tcMar>
              <w:top w:w="70" w:type="dxa"/>
              <w:left w:w="70" w:type="dxa"/>
              <w:bottom w:w="70" w:type="dxa"/>
              <w:right w:w="70" w:type="dxa"/>
            </w:tcMar>
            <w:vAlign w:val="center"/>
          </w:tcPr>
          <w:p w14:paraId="7E27CC03" w14:textId="77777777" w:rsidR="0027748F" w:rsidRDefault="00000000">
            <w:r>
              <w:rPr>
                <w:sz w:val="16"/>
              </w:rPr>
              <w:t>G1: Kendala terbesar adalah perbedaan kecepatan kelompok dan waktu yang terbatas. Ada siswa yang cepat bekerja tetapi kurang berdiskusi, sedangkan kelompok lain terlalu lama memilih desain. Ketersediaan bahan juga memengaruhi bentuk produk.</w:t>
            </w:r>
          </w:p>
        </w:tc>
        <w:tc>
          <w:tcPr>
            <w:tcW w:w="1474" w:type="dxa"/>
            <w:tcMar>
              <w:top w:w="70" w:type="dxa"/>
              <w:left w:w="70" w:type="dxa"/>
              <w:bottom w:w="70" w:type="dxa"/>
              <w:right w:w="70" w:type="dxa"/>
            </w:tcMar>
            <w:vAlign w:val="center"/>
          </w:tcPr>
          <w:p w14:paraId="57CA8EC4" w14:textId="77777777" w:rsidR="0027748F" w:rsidRDefault="00000000">
            <w:r>
              <w:rPr>
                <w:sz w:val="16"/>
              </w:rPr>
              <w:t>Waktu; heterogenitas; bahan</w:t>
            </w:r>
          </w:p>
        </w:tc>
      </w:tr>
      <w:tr w:rsidR="0027748F" w14:paraId="2B6DB57D" w14:textId="77777777">
        <w:trPr>
          <w:jc w:val="center"/>
        </w:trPr>
        <w:tc>
          <w:tcPr>
            <w:tcW w:w="510" w:type="dxa"/>
            <w:tcMar>
              <w:top w:w="70" w:type="dxa"/>
              <w:left w:w="70" w:type="dxa"/>
              <w:bottom w:w="70" w:type="dxa"/>
              <w:right w:w="70" w:type="dxa"/>
            </w:tcMar>
            <w:vAlign w:val="center"/>
          </w:tcPr>
          <w:p w14:paraId="2BB18887" w14:textId="77777777" w:rsidR="0027748F" w:rsidRDefault="00000000">
            <w:pPr>
              <w:jc w:val="center"/>
            </w:pPr>
            <w:r>
              <w:rPr>
                <w:sz w:val="16"/>
              </w:rPr>
              <w:t>21</w:t>
            </w:r>
          </w:p>
        </w:tc>
        <w:tc>
          <w:tcPr>
            <w:tcW w:w="2551" w:type="dxa"/>
            <w:tcMar>
              <w:top w:w="70" w:type="dxa"/>
              <w:left w:w="70" w:type="dxa"/>
              <w:bottom w:w="70" w:type="dxa"/>
              <w:right w:w="70" w:type="dxa"/>
            </w:tcMar>
            <w:vAlign w:val="center"/>
          </w:tcPr>
          <w:p w14:paraId="54CF6EA5" w14:textId="77777777" w:rsidR="0027748F" w:rsidRDefault="00000000">
            <w:r>
              <w:rPr>
                <w:sz w:val="16"/>
              </w:rPr>
              <w:t>Bagaimana kendala waktu diatasi?</w:t>
            </w:r>
          </w:p>
        </w:tc>
        <w:tc>
          <w:tcPr>
            <w:tcW w:w="4876" w:type="dxa"/>
            <w:tcMar>
              <w:top w:w="70" w:type="dxa"/>
              <w:left w:w="70" w:type="dxa"/>
              <w:bottom w:w="70" w:type="dxa"/>
              <w:right w:w="70" w:type="dxa"/>
            </w:tcMar>
            <w:vAlign w:val="center"/>
          </w:tcPr>
          <w:p w14:paraId="34D49459" w14:textId="77777777" w:rsidR="0027748F" w:rsidRDefault="00000000">
            <w:r>
              <w:rPr>
                <w:sz w:val="16"/>
              </w:rPr>
              <w:t>G1: Saya membagi proyek menjadi target tiap pertemuan dan menuliskan waktu tersisa di papan. Kelompok harus menyelesaikan fungsi utama lebih dahulu, kemudian menambah hiasan jika waktu cukup. Cara ini membantu mereka menentukan prioritas.</w:t>
            </w:r>
          </w:p>
        </w:tc>
        <w:tc>
          <w:tcPr>
            <w:tcW w:w="1474" w:type="dxa"/>
            <w:tcMar>
              <w:top w:w="70" w:type="dxa"/>
              <w:left w:w="70" w:type="dxa"/>
              <w:bottom w:w="70" w:type="dxa"/>
              <w:right w:w="70" w:type="dxa"/>
            </w:tcMar>
            <w:vAlign w:val="center"/>
          </w:tcPr>
          <w:p w14:paraId="5A4BDD18" w14:textId="77777777" w:rsidR="0027748F" w:rsidRDefault="00000000">
            <w:r>
              <w:rPr>
                <w:sz w:val="16"/>
              </w:rPr>
              <w:t>Manajemen waktu; prioritas</w:t>
            </w:r>
          </w:p>
        </w:tc>
      </w:tr>
      <w:tr w:rsidR="0027748F" w14:paraId="098670F9" w14:textId="77777777">
        <w:trPr>
          <w:jc w:val="center"/>
        </w:trPr>
        <w:tc>
          <w:tcPr>
            <w:tcW w:w="510" w:type="dxa"/>
            <w:tcMar>
              <w:top w:w="70" w:type="dxa"/>
              <w:left w:w="70" w:type="dxa"/>
              <w:bottom w:w="70" w:type="dxa"/>
              <w:right w:w="70" w:type="dxa"/>
            </w:tcMar>
            <w:vAlign w:val="center"/>
          </w:tcPr>
          <w:p w14:paraId="2AD85919" w14:textId="77777777" w:rsidR="0027748F" w:rsidRDefault="00000000">
            <w:pPr>
              <w:jc w:val="center"/>
            </w:pPr>
            <w:r>
              <w:rPr>
                <w:sz w:val="16"/>
              </w:rPr>
              <w:t>22</w:t>
            </w:r>
          </w:p>
        </w:tc>
        <w:tc>
          <w:tcPr>
            <w:tcW w:w="2551" w:type="dxa"/>
            <w:tcMar>
              <w:top w:w="70" w:type="dxa"/>
              <w:left w:w="70" w:type="dxa"/>
              <w:bottom w:w="70" w:type="dxa"/>
              <w:right w:w="70" w:type="dxa"/>
            </w:tcMar>
            <w:vAlign w:val="center"/>
          </w:tcPr>
          <w:p w14:paraId="48DEE202" w14:textId="77777777" w:rsidR="0027748F" w:rsidRDefault="00000000">
            <w:r>
              <w:rPr>
                <w:sz w:val="16"/>
              </w:rPr>
              <w:t>Bagaimana siswa yang pasif dilibatkan?</w:t>
            </w:r>
          </w:p>
        </w:tc>
        <w:tc>
          <w:tcPr>
            <w:tcW w:w="4876" w:type="dxa"/>
            <w:tcMar>
              <w:top w:w="70" w:type="dxa"/>
              <w:left w:w="70" w:type="dxa"/>
              <w:bottom w:w="70" w:type="dxa"/>
              <w:right w:w="70" w:type="dxa"/>
            </w:tcMar>
            <w:vAlign w:val="center"/>
          </w:tcPr>
          <w:p w14:paraId="29913CF9" w14:textId="77777777" w:rsidR="0027748F" w:rsidRDefault="00000000">
            <w:r>
              <w:rPr>
                <w:sz w:val="16"/>
              </w:rPr>
              <w:t>G1: Saya meminta setiap anggota memiliki kontribusi yang dapat disebutkan saat refleksi. Tugas tidak harus sama sulit, tetapi harus bermakna. Saya juga bertanya langsung kepada siswa yang pasif tentang pilihan bahan atau bagian yang perlu diperbaiki.</w:t>
            </w:r>
          </w:p>
        </w:tc>
        <w:tc>
          <w:tcPr>
            <w:tcW w:w="1474" w:type="dxa"/>
            <w:tcMar>
              <w:top w:w="70" w:type="dxa"/>
              <w:left w:w="70" w:type="dxa"/>
              <w:bottom w:w="70" w:type="dxa"/>
              <w:right w:w="70" w:type="dxa"/>
            </w:tcMar>
            <w:vAlign w:val="center"/>
          </w:tcPr>
          <w:p w14:paraId="43DCD28E" w14:textId="77777777" w:rsidR="0027748F" w:rsidRDefault="00000000">
            <w:r>
              <w:rPr>
                <w:sz w:val="16"/>
              </w:rPr>
              <w:t>Inklusi; tanggung jawab individual</w:t>
            </w:r>
          </w:p>
        </w:tc>
      </w:tr>
      <w:tr w:rsidR="0027748F" w14:paraId="0456CBFF" w14:textId="77777777">
        <w:trPr>
          <w:jc w:val="center"/>
        </w:trPr>
        <w:tc>
          <w:tcPr>
            <w:tcW w:w="510" w:type="dxa"/>
            <w:tcMar>
              <w:top w:w="70" w:type="dxa"/>
              <w:left w:w="70" w:type="dxa"/>
              <w:bottom w:w="70" w:type="dxa"/>
              <w:right w:w="70" w:type="dxa"/>
            </w:tcMar>
            <w:vAlign w:val="center"/>
          </w:tcPr>
          <w:p w14:paraId="05A8BCB4" w14:textId="77777777" w:rsidR="0027748F" w:rsidRDefault="00000000">
            <w:pPr>
              <w:jc w:val="center"/>
            </w:pPr>
            <w:r>
              <w:rPr>
                <w:sz w:val="16"/>
              </w:rPr>
              <w:t>23</w:t>
            </w:r>
          </w:p>
        </w:tc>
        <w:tc>
          <w:tcPr>
            <w:tcW w:w="2551" w:type="dxa"/>
            <w:tcMar>
              <w:top w:w="70" w:type="dxa"/>
              <w:left w:w="70" w:type="dxa"/>
              <w:bottom w:w="70" w:type="dxa"/>
              <w:right w:w="70" w:type="dxa"/>
            </w:tcMar>
            <w:vAlign w:val="center"/>
          </w:tcPr>
          <w:p w14:paraId="355BFA5E" w14:textId="77777777" w:rsidR="0027748F" w:rsidRDefault="00000000">
            <w:r>
              <w:rPr>
                <w:sz w:val="16"/>
              </w:rPr>
              <w:t>Bagaimana asesmen dilakukan?</w:t>
            </w:r>
          </w:p>
        </w:tc>
        <w:tc>
          <w:tcPr>
            <w:tcW w:w="4876" w:type="dxa"/>
            <w:tcMar>
              <w:top w:w="70" w:type="dxa"/>
              <w:left w:w="70" w:type="dxa"/>
              <w:bottom w:w="70" w:type="dxa"/>
              <w:right w:w="70" w:type="dxa"/>
            </w:tcMar>
            <w:vAlign w:val="center"/>
          </w:tcPr>
          <w:p w14:paraId="24A0ABBC" w14:textId="77777777" w:rsidR="0027748F" w:rsidRDefault="00000000">
            <w:r>
              <w:rPr>
                <w:sz w:val="16"/>
              </w:rPr>
              <w:t>G1: Saya menggunakan catatan proses, lembar perencanaan, kualitas produk, presentasi, dan refleksi. Aspek kreativitas meliputi banyaknya alternatif yang relevan, kemampuan mengganti strategi, ciri khas pilihan, serta penyempurnaan berdasarkan umpan balik.</w:t>
            </w:r>
          </w:p>
        </w:tc>
        <w:tc>
          <w:tcPr>
            <w:tcW w:w="1474" w:type="dxa"/>
            <w:tcMar>
              <w:top w:w="70" w:type="dxa"/>
              <w:left w:w="70" w:type="dxa"/>
              <w:bottom w:w="70" w:type="dxa"/>
              <w:right w:w="70" w:type="dxa"/>
            </w:tcMar>
            <w:vAlign w:val="center"/>
          </w:tcPr>
          <w:p w14:paraId="42E91EFE" w14:textId="77777777" w:rsidR="0027748F" w:rsidRDefault="00000000">
            <w:r>
              <w:rPr>
                <w:sz w:val="16"/>
              </w:rPr>
              <w:t>Asesmen autentik; multimodal</w:t>
            </w:r>
          </w:p>
        </w:tc>
      </w:tr>
      <w:tr w:rsidR="0027748F" w14:paraId="65506BF1" w14:textId="77777777">
        <w:trPr>
          <w:jc w:val="center"/>
        </w:trPr>
        <w:tc>
          <w:tcPr>
            <w:tcW w:w="510" w:type="dxa"/>
            <w:tcMar>
              <w:top w:w="70" w:type="dxa"/>
              <w:left w:w="70" w:type="dxa"/>
              <w:bottom w:w="70" w:type="dxa"/>
              <w:right w:w="70" w:type="dxa"/>
            </w:tcMar>
            <w:vAlign w:val="center"/>
          </w:tcPr>
          <w:p w14:paraId="10DCA153" w14:textId="77777777" w:rsidR="0027748F" w:rsidRDefault="00000000">
            <w:pPr>
              <w:jc w:val="center"/>
            </w:pPr>
            <w:r>
              <w:rPr>
                <w:sz w:val="16"/>
              </w:rPr>
              <w:t>24</w:t>
            </w:r>
          </w:p>
        </w:tc>
        <w:tc>
          <w:tcPr>
            <w:tcW w:w="2551" w:type="dxa"/>
            <w:tcMar>
              <w:top w:w="70" w:type="dxa"/>
              <w:left w:w="70" w:type="dxa"/>
              <w:bottom w:w="70" w:type="dxa"/>
              <w:right w:w="70" w:type="dxa"/>
            </w:tcMar>
            <w:vAlign w:val="center"/>
          </w:tcPr>
          <w:p w14:paraId="7B259CA7" w14:textId="77777777" w:rsidR="0027748F" w:rsidRDefault="00000000">
            <w:r>
              <w:rPr>
                <w:sz w:val="16"/>
              </w:rPr>
              <w:t>Perubahan apa yang terlihat pada siswa?</w:t>
            </w:r>
          </w:p>
        </w:tc>
        <w:tc>
          <w:tcPr>
            <w:tcW w:w="4876" w:type="dxa"/>
            <w:tcMar>
              <w:top w:w="70" w:type="dxa"/>
              <w:left w:w="70" w:type="dxa"/>
              <w:bottom w:w="70" w:type="dxa"/>
              <w:right w:w="70" w:type="dxa"/>
            </w:tcMar>
            <w:vAlign w:val="center"/>
          </w:tcPr>
          <w:p w14:paraId="6CF7B903" w14:textId="77777777" w:rsidR="0027748F" w:rsidRDefault="00000000">
            <w:r>
              <w:rPr>
                <w:sz w:val="16"/>
              </w:rPr>
              <w:t>G1: Mereka lebih berani menyampaikan usulan dan tidak langsung berhenti saat cara pertama gagal. Beberapa siswa yang biasanya menunggu contoh mulai memberi alasan tentang pilihan bahan dan bentuk. Perubahan itu belum sama pada semua siswa, tetapi lebih tampak daripada tugas biasa.</w:t>
            </w:r>
          </w:p>
        </w:tc>
        <w:tc>
          <w:tcPr>
            <w:tcW w:w="1474" w:type="dxa"/>
            <w:tcMar>
              <w:top w:w="70" w:type="dxa"/>
              <w:left w:w="70" w:type="dxa"/>
              <w:bottom w:w="70" w:type="dxa"/>
              <w:right w:w="70" w:type="dxa"/>
            </w:tcMar>
            <w:vAlign w:val="center"/>
          </w:tcPr>
          <w:p w14:paraId="76819C27" w14:textId="77777777" w:rsidR="0027748F" w:rsidRDefault="00000000">
            <w:r>
              <w:rPr>
                <w:sz w:val="16"/>
              </w:rPr>
              <w:t>Dampak perilaku; keberanian</w:t>
            </w:r>
          </w:p>
        </w:tc>
      </w:tr>
      <w:tr w:rsidR="0027748F" w14:paraId="3615E8D3" w14:textId="77777777">
        <w:trPr>
          <w:jc w:val="center"/>
        </w:trPr>
        <w:tc>
          <w:tcPr>
            <w:tcW w:w="510" w:type="dxa"/>
            <w:tcMar>
              <w:top w:w="70" w:type="dxa"/>
              <w:left w:w="70" w:type="dxa"/>
              <w:bottom w:w="70" w:type="dxa"/>
              <w:right w:w="70" w:type="dxa"/>
            </w:tcMar>
            <w:vAlign w:val="center"/>
          </w:tcPr>
          <w:p w14:paraId="5949EC6B" w14:textId="77777777" w:rsidR="0027748F" w:rsidRDefault="00000000">
            <w:pPr>
              <w:jc w:val="center"/>
            </w:pPr>
            <w:r>
              <w:rPr>
                <w:sz w:val="16"/>
              </w:rPr>
              <w:t>25</w:t>
            </w:r>
          </w:p>
        </w:tc>
        <w:tc>
          <w:tcPr>
            <w:tcW w:w="2551" w:type="dxa"/>
            <w:tcMar>
              <w:top w:w="70" w:type="dxa"/>
              <w:left w:w="70" w:type="dxa"/>
              <w:bottom w:w="70" w:type="dxa"/>
              <w:right w:w="70" w:type="dxa"/>
            </w:tcMar>
            <w:vAlign w:val="center"/>
          </w:tcPr>
          <w:p w14:paraId="03FFA5FB" w14:textId="77777777" w:rsidR="0027748F" w:rsidRDefault="00000000">
            <w:r>
              <w:rPr>
                <w:sz w:val="16"/>
              </w:rPr>
              <w:t>Apa perbaikan untuk proyek berikutnya?</w:t>
            </w:r>
          </w:p>
        </w:tc>
        <w:tc>
          <w:tcPr>
            <w:tcW w:w="4876" w:type="dxa"/>
            <w:tcMar>
              <w:top w:w="70" w:type="dxa"/>
              <w:left w:w="70" w:type="dxa"/>
              <w:bottom w:w="70" w:type="dxa"/>
              <w:right w:w="70" w:type="dxa"/>
            </w:tcMar>
            <w:vAlign w:val="center"/>
          </w:tcPr>
          <w:p w14:paraId="018F5140" w14:textId="77777777" w:rsidR="0027748F" w:rsidRDefault="00000000">
            <w:r>
              <w:rPr>
                <w:sz w:val="16"/>
              </w:rPr>
              <w:t>G1: Saya akan menyiapkan contoh cara memberi komentar yang baik, memperjelas bukti proses yang harus dikumpulkan, dan memberi waktu refleksi lebih panjang. Saya juga ingin menggunakan lembar peran yang dapat berganti agar semua siswa mencoba tanggung jawab berbeda.</w:t>
            </w:r>
          </w:p>
        </w:tc>
        <w:tc>
          <w:tcPr>
            <w:tcW w:w="1474" w:type="dxa"/>
            <w:tcMar>
              <w:top w:w="70" w:type="dxa"/>
              <w:left w:w="70" w:type="dxa"/>
              <w:bottom w:w="70" w:type="dxa"/>
              <w:right w:w="70" w:type="dxa"/>
            </w:tcMar>
            <w:vAlign w:val="center"/>
          </w:tcPr>
          <w:p w14:paraId="722CA72A" w14:textId="77777777" w:rsidR="0027748F" w:rsidRDefault="00000000">
            <w:r>
              <w:rPr>
                <w:sz w:val="16"/>
              </w:rPr>
              <w:t>Refleksi guru; tindak lanjut</w:t>
            </w:r>
          </w:p>
        </w:tc>
      </w:tr>
    </w:tbl>
    <w:p w14:paraId="0191C1B2" w14:textId="77777777" w:rsidR="0027748F" w:rsidRDefault="0027748F">
      <w:pPr>
        <w:spacing w:after="0"/>
      </w:pPr>
    </w:p>
    <w:p w14:paraId="4FC07160" w14:textId="77777777" w:rsidR="0027748F" w:rsidRDefault="00000000">
      <w:pPr>
        <w:pStyle w:val="Heading2"/>
        <w:spacing w:before="120" w:after="80"/>
      </w:pPr>
      <w:r>
        <w:rPr>
          <w:rFonts w:ascii="Times New Roman" w:eastAsia="Times New Roman" w:hAnsi="Times New Roman"/>
        </w:rPr>
        <w:t>Catatan Nonverbal dan Refleksi Peneliti setelah Wawancara G1</w:t>
      </w:r>
    </w:p>
    <w:p w14:paraId="24CA540F" w14:textId="77777777" w:rsidR="0027748F" w:rsidRDefault="00000000">
      <w:pPr>
        <w:spacing w:after="80"/>
        <w:jc w:val="both"/>
      </w:pPr>
      <w:r>
        <w:t>Informan menjawab dengan lancar dan beberapa kali merujuk pada lembar perencanaan serta contoh produk. Nada bicara lebih tegas ketika menjelaskan pentingnya proses dan pemerataan partisipasi. Informan mengakui keterbatasan waktu serta belum konsistennya dokumentasi perubahan ide pada semua kelompok. Jawaban G1 perlu dibandingkan dengan O1-O3 dan D1-D4 agar tidak hanya mencerminkan persepsi guru.</w:t>
      </w:r>
    </w:p>
    <w:p w14:paraId="01077CC6" w14:textId="77777777" w:rsidR="0027748F" w:rsidRDefault="00000000">
      <w:r>
        <w:lastRenderedPageBreak/>
        <w:br w:type="page"/>
      </w:r>
    </w:p>
    <w:p w14:paraId="174A69AF" w14:textId="77777777" w:rsidR="0027748F" w:rsidRDefault="00000000">
      <w:pPr>
        <w:pStyle w:val="Heading1"/>
        <w:spacing w:before="160" w:after="80"/>
      </w:pPr>
      <w:r>
        <w:rPr>
          <w:rFonts w:ascii="Times New Roman" w:eastAsia="Times New Roman" w:hAnsi="Times New Roman"/>
        </w:rPr>
        <w:lastRenderedPageBreak/>
        <w:t>4. TRANSKRIP WAWANCARA KELOMPOK SISWA (S1-S6)</w:t>
      </w:r>
    </w:p>
    <w:tbl>
      <w:tblPr>
        <w:tblStyle w:val="TableGrid"/>
        <w:tblW w:w="0" w:type="auto"/>
        <w:jc w:val="center"/>
        <w:tblLayout w:type="fixed"/>
        <w:tblLook w:val="04A0" w:firstRow="1" w:lastRow="0" w:firstColumn="1" w:lastColumn="0" w:noHBand="0" w:noVBand="1"/>
      </w:tblPr>
      <w:tblGrid>
        <w:gridCol w:w="2268"/>
        <w:gridCol w:w="7200"/>
      </w:tblGrid>
      <w:tr w:rsidR="0027748F" w14:paraId="0B209C1F" w14:textId="77777777">
        <w:trPr>
          <w:tblHeader/>
          <w:jc w:val="center"/>
        </w:trPr>
        <w:tc>
          <w:tcPr>
            <w:tcW w:w="2268" w:type="dxa"/>
            <w:shd w:val="clear" w:color="auto" w:fill="D9EAF7"/>
            <w:tcMar>
              <w:top w:w="70" w:type="dxa"/>
              <w:left w:w="70" w:type="dxa"/>
              <w:bottom w:w="70" w:type="dxa"/>
              <w:right w:w="70" w:type="dxa"/>
            </w:tcMar>
            <w:vAlign w:val="center"/>
          </w:tcPr>
          <w:p w14:paraId="1CC5296E" w14:textId="77777777" w:rsidR="0027748F" w:rsidRDefault="00000000">
            <w:pPr>
              <w:jc w:val="center"/>
            </w:pPr>
            <w:r>
              <w:rPr>
                <w:b/>
                <w:sz w:val="19"/>
              </w:rPr>
              <w:t>Komponen</w:t>
            </w:r>
          </w:p>
        </w:tc>
        <w:tc>
          <w:tcPr>
            <w:tcW w:w="7200" w:type="dxa"/>
            <w:shd w:val="clear" w:color="auto" w:fill="D9EAF7"/>
            <w:tcMar>
              <w:top w:w="70" w:type="dxa"/>
              <w:left w:w="70" w:type="dxa"/>
              <w:bottom w:w="70" w:type="dxa"/>
              <w:right w:w="70" w:type="dxa"/>
            </w:tcMar>
            <w:vAlign w:val="center"/>
          </w:tcPr>
          <w:p w14:paraId="52D3318C" w14:textId="77777777" w:rsidR="0027748F" w:rsidRDefault="00000000">
            <w:pPr>
              <w:jc w:val="center"/>
            </w:pPr>
            <w:r>
              <w:rPr>
                <w:b/>
                <w:sz w:val="19"/>
              </w:rPr>
              <w:t>Keterangan</w:t>
            </w:r>
          </w:p>
        </w:tc>
      </w:tr>
      <w:tr w:rsidR="0027748F" w14:paraId="381B1A03" w14:textId="77777777">
        <w:trPr>
          <w:jc w:val="center"/>
        </w:trPr>
        <w:tc>
          <w:tcPr>
            <w:tcW w:w="2268" w:type="dxa"/>
            <w:tcMar>
              <w:top w:w="70" w:type="dxa"/>
              <w:left w:w="70" w:type="dxa"/>
              <w:bottom w:w="70" w:type="dxa"/>
              <w:right w:w="70" w:type="dxa"/>
            </w:tcMar>
            <w:vAlign w:val="center"/>
          </w:tcPr>
          <w:p w14:paraId="7D11FB5E" w14:textId="77777777" w:rsidR="0027748F" w:rsidRDefault="00000000">
            <w:r>
              <w:rPr>
                <w:sz w:val="19"/>
              </w:rPr>
              <w:t>Informan</w:t>
            </w:r>
          </w:p>
        </w:tc>
        <w:tc>
          <w:tcPr>
            <w:tcW w:w="7200" w:type="dxa"/>
            <w:tcMar>
              <w:top w:w="70" w:type="dxa"/>
              <w:left w:w="70" w:type="dxa"/>
              <w:bottom w:w="70" w:type="dxa"/>
              <w:right w:w="70" w:type="dxa"/>
            </w:tcMar>
            <w:vAlign w:val="center"/>
          </w:tcPr>
          <w:p w14:paraId="35E54880" w14:textId="77777777" w:rsidR="0027748F" w:rsidRDefault="00000000">
            <w:r>
              <w:rPr>
                <w:sz w:val="19"/>
              </w:rPr>
              <w:t>S1-S6, masing-masing satu perwakilan dari enam kelompok</w:t>
            </w:r>
          </w:p>
        </w:tc>
      </w:tr>
      <w:tr w:rsidR="0027748F" w14:paraId="4158C8E1" w14:textId="77777777">
        <w:trPr>
          <w:jc w:val="center"/>
        </w:trPr>
        <w:tc>
          <w:tcPr>
            <w:tcW w:w="2268" w:type="dxa"/>
            <w:tcMar>
              <w:top w:w="70" w:type="dxa"/>
              <w:left w:w="70" w:type="dxa"/>
              <w:bottom w:w="70" w:type="dxa"/>
              <w:right w:w="70" w:type="dxa"/>
            </w:tcMar>
            <w:vAlign w:val="center"/>
          </w:tcPr>
          <w:p w14:paraId="02C1B1D2" w14:textId="77777777" w:rsidR="0027748F" w:rsidRDefault="00000000">
            <w:r>
              <w:rPr>
                <w:sz w:val="19"/>
              </w:rPr>
              <w:t>Tanggal</w:t>
            </w:r>
          </w:p>
        </w:tc>
        <w:tc>
          <w:tcPr>
            <w:tcW w:w="7200" w:type="dxa"/>
            <w:tcMar>
              <w:top w:w="70" w:type="dxa"/>
              <w:left w:w="70" w:type="dxa"/>
              <w:bottom w:w="70" w:type="dxa"/>
              <w:right w:w="70" w:type="dxa"/>
            </w:tcMar>
            <w:vAlign w:val="center"/>
          </w:tcPr>
          <w:p w14:paraId="5BCF78C3" w14:textId="77777777" w:rsidR="0027748F" w:rsidRDefault="00000000">
            <w:r>
              <w:rPr>
                <w:sz w:val="19"/>
              </w:rPr>
              <w:t>22 April 2026 (simulasi)</w:t>
            </w:r>
          </w:p>
        </w:tc>
      </w:tr>
      <w:tr w:rsidR="0027748F" w14:paraId="273DBF26" w14:textId="77777777">
        <w:trPr>
          <w:jc w:val="center"/>
        </w:trPr>
        <w:tc>
          <w:tcPr>
            <w:tcW w:w="2268" w:type="dxa"/>
            <w:tcMar>
              <w:top w:w="70" w:type="dxa"/>
              <w:left w:w="70" w:type="dxa"/>
              <w:bottom w:w="70" w:type="dxa"/>
              <w:right w:w="70" w:type="dxa"/>
            </w:tcMar>
            <w:vAlign w:val="center"/>
          </w:tcPr>
          <w:p w14:paraId="061F29C5" w14:textId="77777777" w:rsidR="0027748F" w:rsidRDefault="00000000">
            <w:r>
              <w:rPr>
                <w:sz w:val="19"/>
              </w:rPr>
              <w:t>Lokasi</w:t>
            </w:r>
          </w:p>
        </w:tc>
        <w:tc>
          <w:tcPr>
            <w:tcW w:w="7200" w:type="dxa"/>
            <w:tcMar>
              <w:top w:w="70" w:type="dxa"/>
              <w:left w:w="70" w:type="dxa"/>
              <w:bottom w:w="70" w:type="dxa"/>
              <w:right w:w="70" w:type="dxa"/>
            </w:tcMar>
            <w:vAlign w:val="center"/>
          </w:tcPr>
          <w:p w14:paraId="74922FB9" w14:textId="77777777" w:rsidR="0027748F" w:rsidRDefault="00000000">
            <w:r>
              <w:rPr>
                <w:sz w:val="19"/>
              </w:rPr>
              <w:t>Perpustakaan sekolah</w:t>
            </w:r>
          </w:p>
        </w:tc>
      </w:tr>
      <w:tr w:rsidR="0027748F" w14:paraId="5D68A18B" w14:textId="77777777">
        <w:trPr>
          <w:jc w:val="center"/>
        </w:trPr>
        <w:tc>
          <w:tcPr>
            <w:tcW w:w="2268" w:type="dxa"/>
            <w:tcMar>
              <w:top w:w="70" w:type="dxa"/>
              <w:left w:w="70" w:type="dxa"/>
              <w:bottom w:w="70" w:type="dxa"/>
              <w:right w:w="70" w:type="dxa"/>
            </w:tcMar>
            <w:vAlign w:val="center"/>
          </w:tcPr>
          <w:p w14:paraId="06DAE0DC" w14:textId="77777777" w:rsidR="0027748F" w:rsidRDefault="00000000">
            <w:r>
              <w:rPr>
                <w:sz w:val="19"/>
              </w:rPr>
              <w:t>Durasi</w:t>
            </w:r>
          </w:p>
        </w:tc>
        <w:tc>
          <w:tcPr>
            <w:tcW w:w="7200" w:type="dxa"/>
            <w:tcMar>
              <w:top w:w="70" w:type="dxa"/>
              <w:left w:w="70" w:type="dxa"/>
              <w:bottom w:w="70" w:type="dxa"/>
              <w:right w:w="70" w:type="dxa"/>
            </w:tcMar>
            <w:vAlign w:val="center"/>
          </w:tcPr>
          <w:p w14:paraId="15F11969" w14:textId="77777777" w:rsidR="0027748F" w:rsidRDefault="00000000">
            <w:r>
              <w:rPr>
                <w:sz w:val="19"/>
              </w:rPr>
              <w:t>50 menit</w:t>
            </w:r>
          </w:p>
        </w:tc>
      </w:tr>
      <w:tr w:rsidR="0027748F" w14:paraId="0CF1F8FA" w14:textId="77777777">
        <w:trPr>
          <w:jc w:val="center"/>
        </w:trPr>
        <w:tc>
          <w:tcPr>
            <w:tcW w:w="2268" w:type="dxa"/>
            <w:tcMar>
              <w:top w:w="70" w:type="dxa"/>
              <w:left w:w="70" w:type="dxa"/>
              <w:bottom w:w="70" w:type="dxa"/>
              <w:right w:w="70" w:type="dxa"/>
            </w:tcMar>
            <w:vAlign w:val="center"/>
          </w:tcPr>
          <w:p w14:paraId="120A2784" w14:textId="77777777" w:rsidR="0027748F" w:rsidRDefault="00000000">
            <w:r>
              <w:rPr>
                <w:sz w:val="19"/>
              </w:rPr>
              <w:t>Bentuk</w:t>
            </w:r>
          </w:p>
        </w:tc>
        <w:tc>
          <w:tcPr>
            <w:tcW w:w="7200" w:type="dxa"/>
            <w:tcMar>
              <w:top w:w="70" w:type="dxa"/>
              <w:left w:w="70" w:type="dxa"/>
              <w:bottom w:w="70" w:type="dxa"/>
              <w:right w:w="70" w:type="dxa"/>
            </w:tcMar>
            <w:vAlign w:val="center"/>
          </w:tcPr>
          <w:p w14:paraId="2A9ABA83" w14:textId="77777777" w:rsidR="0027748F" w:rsidRDefault="00000000">
            <w:r>
              <w:rPr>
                <w:sz w:val="19"/>
              </w:rPr>
              <w:t>Wawancara kelompok semi-terstruktur</w:t>
            </w:r>
          </w:p>
        </w:tc>
      </w:tr>
      <w:tr w:rsidR="0027748F" w14:paraId="66ADE764" w14:textId="77777777">
        <w:trPr>
          <w:jc w:val="center"/>
        </w:trPr>
        <w:tc>
          <w:tcPr>
            <w:tcW w:w="2268" w:type="dxa"/>
            <w:tcMar>
              <w:top w:w="70" w:type="dxa"/>
              <w:left w:w="70" w:type="dxa"/>
              <w:bottom w:w="70" w:type="dxa"/>
              <w:right w:w="70" w:type="dxa"/>
            </w:tcMar>
            <w:vAlign w:val="center"/>
          </w:tcPr>
          <w:p w14:paraId="39E949F0" w14:textId="77777777" w:rsidR="0027748F" w:rsidRDefault="00000000">
            <w:r>
              <w:rPr>
                <w:sz w:val="19"/>
              </w:rPr>
              <w:t>Catatan etika</w:t>
            </w:r>
          </w:p>
        </w:tc>
        <w:tc>
          <w:tcPr>
            <w:tcW w:w="7200" w:type="dxa"/>
            <w:tcMar>
              <w:top w:w="70" w:type="dxa"/>
              <w:left w:w="70" w:type="dxa"/>
              <w:bottom w:w="70" w:type="dxa"/>
              <w:right w:w="70" w:type="dxa"/>
            </w:tcMar>
            <w:vAlign w:val="center"/>
          </w:tcPr>
          <w:p w14:paraId="45C66217" w14:textId="77777777" w:rsidR="0027748F" w:rsidRDefault="00000000">
            <w:r>
              <w:rPr>
                <w:sz w:val="19"/>
              </w:rPr>
              <w:t>Identitas siswa menggunakan kode; jawaban disajikan sebagai contoh simulasi</w:t>
            </w:r>
          </w:p>
        </w:tc>
      </w:tr>
    </w:tbl>
    <w:p w14:paraId="3892DBC4" w14:textId="77777777" w:rsidR="0027748F" w:rsidRDefault="0027748F">
      <w:pPr>
        <w:spacing w:after="0"/>
      </w:pPr>
    </w:p>
    <w:tbl>
      <w:tblPr>
        <w:tblStyle w:val="TableGrid"/>
        <w:tblW w:w="0" w:type="auto"/>
        <w:jc w:val="center"/>
        <w:tblLayout w:type="fixed"/>
        <w:tblLook w:val="04A0" w:firstRow="1" w:lastRow="0" w:firstColumn="1" w:lastColumn="0" w:noHBand="0" w:noVBand="1"/>
      </w:tblPr>
      <w:tblGrid>
        <w:gridCol w:w="510"/>
        <w:gridCol w:w="2381"/>
        <w:gridCol w:w="5102"/>
        <w:gridCol w:w="1417"/>
      </w:tblGrid>
      <w:tr w:rsidR="0027748F" w14:paraId="1F200579" w14:textId="77777777">
        <w:trPr>
          <w:tblHeader/>
          <w:jc w:val="center"/>
        </w:trPr>
        <w:tc>
          <w:tcPr>
            <w:tcW w:w="510" w:type="dxa"/>
            <w:shd w:val="clear" w:color="auto" w:fill="D9EAF7"/>
            <w:tcMar>
              <w:top w:w="70" w:type="dxa"/>
              <w:left w:w="70" w:type="dxa"/>
              <w:bottom w:w="70" w:type="dxa"/>
              <w:right w:w="70" w:type="dxa"/>
            </w:tcMar>
            <w:vAlign w:val="center"/>
          </w:tcPr>
          <w:p w14:paraId="7505D261" w14:textId="77777777" w:rsidR="0027748F" w:rsidRDefault="00000000">
            <w:pPr>
              <w:jc w:val="center"/>
            </w:pPr>
            <w:r>
              <w:rPr>
                <w:b/>
                <w:sz w:val="16"/>
              </w:rPr>
              <w:t>No.</w:t>
            </w:r>
          </w:p>
        </w:tc>
        <w:tc>
          <w:tcPr>
            <w:tcW w:w="2381" w:type="dxa"/>
            <w:shd w:val="clear" w:color="auto" w:fill="D9EAF7"/>
            <w:tcMar>
              <w:top w:w="70" w:type="dxa"/>
              <w:left w:w="70" w:type="dxa"/>
              <w:bottom w:w="70" w:type="dxa"/>
              <w:right w:w="70" w:type="dxa"/>
            </w:tcMar>
            <w:vAlign w:val="center"/>
          </w:tcPr>
          <w:p w14:paraId="7B64CDD1" w14:textId="77777777" w:rsidR="0027748F" w:rsidRDefault="00000000">
            <w:pPr>
              <w:jc w:val="center"/>
            </w:pPr>
            <w:r>
              <w:rPr>
                <w:b/>
                <w:sz w:val="16"/>
              </w:rPr>
              <w:t>Pertanyaan</w:t>
            </w:r>
          </w:p>
        </w:tc>
        <w:tc>
          <w:tcPr>
            <w:tcW w:w="5102" w:type="dxa"/>
            <w:shd w:val="clear" w:color="auto" w:fill="D9EAF7"/>
            <w:tcMar>
              <w:top w:w="70" w:type="dxa"/>
              <w:left w:w="70" w:type="dxa"/>
              <w:bottom w:w="70" w:type="dxa"/>
              <w:right w:w="70" w:type="dxa"/>
            </w:tcMar>
            <w:vAlign w:val="center"/>
          </w:tcPr>
          <w:p w14:paraId="6538D16C" w14:textId="77777777" w:rsidR="0027748F" w:rsidRDefault="00000000">
            <w:pPr>
              <w:jc w:val="center"/>
            </w:pPr>
            <w:r>
              <w:rPr>
                <w:b/>
                <w:sz w:val="16"/>
              </w:rPr>
              <w:t>Transkrip Verbatim Simulasi</w:t>
            </w:r>
          </w:p>
        </w:tc>
        <w:tc>
          <w:tcPr>
            <w:tcW w:w="1417" w:type="dxa"/>
            <w:shd w:val="clear" w:color="auto" w:fill="D9EAF7"/>
            <w:tcMar>
              <w:top w:w="70" w:type="dxa"/>
              <w:left w:w="70" w:type="dxa"/>
              <w:bottom w:w="70" w:type="dxa"/>
              <w:right w:w="70" w:type="dxa"/>
            </w:tcMar>
            <w:vAlign w:val="center"/>
          </w:tcPr>
          <w:p w14:paraId="4FC6F7DF" w14:textId="77777777" w:rsidR="0027748F" w:rsidRDefault="00000000">
            <w:pPr>
              <w:jc w:val="center"/>
            </w:pPr>
            <w:r>
              <w:rPr>
                <w:b/>
                <w:sz w:val="16"/>
              </w:rPr>
              <w:t>Kode Awal/Memo</w:t>
            </w:r>
          </w:p>
        </w:tc>
      </w:tr>
      <w:tr w:rsidR="0027748F" w14:paraId="240183D0" w14:textId="77777777">
        <w:trPr>
          <w:jc w:val="center"/>
        </w:trPr>
        <w:tc>
          <w:tcPr>
            <w:tcW w:w="510" w:type="dxa"/>
            <w:tcMar>
              <w:top w:w="70" w:type="dxa"/>
              <w:left w:w="70" w:type="dxa"/>
              <w:bottom w:w="70" w:type="dxa"/>
              <w:right w:w="70" w:type="dxa"/>
            </w:tcMar>
            <w:vAlign w:val="center"/>
          </w:tcPr>
          <w:p w14:paraId="2A7EB62B" w14:textId="77777777" w:rsidR="0027748F" w:rsidRDefault="00000000">
            <w:pPr>
              <w:jc w:val="center"/>
            </w:pPr>
            <w:r>
              <w:rPr>
                <w:sz w:val="16"/>
              </w:rPr>
              <w:t>1</w:t>
            </w:r>
          </w:p>
        </w:tc>
        <w:tc>
          <w:tcPr>
            <w:tcW w:w="2381" w:type="dxa"/>
            <w:tcMar>
              <w:top w:w="70" w:type="dxa"/>
              <w:left w:w="70" w:type="dxa"/>
              <w:bottom w:w="70" w:type="dxa"/>
              <w:right w:w="70" w:type="dxa"/>
            </w:tcMar>
            <w:vAlign w:val="center"/>
          </w:tcPr>
          <w:p w14:paraId="5A1F66D6" w14:textId="77777777" w:rsidR="0027748F" w:rsidRDefault="00000000">
            <w:r>
              <w:rPr>
                <w:sz w:val="16"/>
              </w:rPr>
              <w:t>Apa yang kalian pikirkan ketika guru menunjukkan masalah sampah di sekolah?</w:t>
            </w:r>
          </w:p>
        </w:tc>
        <w:tc>
          <w:tcPr>
            <w:tcW w:w="5102" w:type="dxa"/>
            <w:tcMar>
              <w:top w:w="70" w:type="dxa"/>
              <w:left w:w="70" w:type="dxa"/>
              <w:bottom w:w="70" w:type="dxa"/>
              <w:right w:w="70" w:type="dxa"/>
            </w:tcMar>
            <w:vAlign w:val="center"/>
          </w:tcPr>
          <w:p w14:paraId="01B90A12" w14:textId="77777777" w:rsidR="0027748F" w:rsidRDefault="00000000">
            <w:r>
              <w:rPr>
                <w:sz w:val="16"/>
              </w:rPr>
              <w:t>S1: Saya langsung ingat tempat sampah dekat kantin karena semuanya dicampur.</w:t>
            </w:r>
            <w:r>
              <w:rPr>
                <w:sz w:val="16"/>
              </w:rPr>
              <w:br/>
              <w:t>S3: Saya berpikir harus ada tanda yang lebih jelas.</w:t>
            </w:r>
            <w:r>
              <w:rPr>
                <w:sz w:val="16"/>
              </w:rPr>
              <w:br/>
              <w:t>S5: Saya ingin membuat ajakan yang tidak hanya tulisan panjang.</w:t>
            </w:r>
          </w:p>
        </w:tc>
        <w:tc>
          <w:tcPr>
            <w:tcW w:w="1417" w:type="dxa"/>
            <w:tcMar>
              <w:top w:w="70" w:type="dxa"/>
              <w:left w:w="70" w:type="dxa"/>
              <w:bottom w:w="70" w:type="dxa"/>
              <w:right w:w="70" w:type="dxa"/>
            </w:tcMar>
            <w:vAlign w:val="center"/>
          </w:tcPr>
          <w:p w14:paraId="32C3FE5A" w14:textId="77777777" w:rsidR="0027748F" w:rsidRDefault="00000000">
            <w:r>
              <w:rPr>
                <w:sz w:val="16"/>
              </w:rPr>
              <w:t>Konteks dekat; aktivasi pengalaman</w:t>
            </w:r>
          </w:p>
        </w:tc>
      </w:tr>
      <w:tr w:rsidR="0027748F" w14:paraId="2EFC82FF" w14:textId="77777777">
        <w:trPr>
          <w:jc w:val="center"/>
        </w:trPr>
        <w:tc>
          <w:tcPr>
            <w:tcW w:w="510" w:type="dxa"/>
            <w:tcMar>
              <w:top w:w="70" w:type="dxa"/>
              <w:left w:w="70" w:type="dxa"/>
              <w:bottom w:w="70" w:type="dxa"/>
              <w:right w:w="70" w:type="dxa"/>
            </w:tcMar>
            <w:vAlign w:val="center"/>
          </w:tcPr>
          <w:p w14:paraId="692A871F" w14:textId="77777777" w:rsidR="0027748F" w:rsidRDefault="00000000">
            <w:pPr>
              <w:jc w:val="center"/>
            </w:pPr>
            <w:r>
              <w:rPr>
                <w:sz w:val="16"/>
              </w:rPr>
              <w:t>2</w:t>
            </w:r>
          </w:p>
        </w:tc>
        <w:tc>
          <w:tcPr>
            <w:tcW w:w="2381" w:type="dxa"/>
            <w:tcMar>
              <w:top w:w="70" w:type="dxa"/>
              <w:left w:w="70" w:type="dxa"/>
              <w:bottom w:w="70" w:type="dxa"/>
              <w:right w:w="70" w:type="dxa"/>
            </w:tcMar>
            <w:vAlign w:val="center"/>
          </w:tcPr>
          <w:p w14:paraId="1F8E91D2" w14:textId="77777777" w:rsidR="0027748F" w:rsidRDefault="00000000">
            <w:r>
              <w:rPr>
                <w:sz w:val="16"/>
              </w:rPr>
              <w:t>Ide apa saja yang muncul di kelompok kalian?</w:t>
            </w:r>
          </w:p>
        </w:tc>
        <w:tc>
          <w:tcPr>
            <w:tcW w:w="5102" w:type="dxa"/>
            <w:tcMar>
              <w:top w:w="70" w:type="dxa"/>
              <w:left w:w="70" w:type="dxa"/>
              <w:bottom w:w="70" w:type="dxa"/>
              <w:right w:w="70" w:type="dxa"/>
            </w:tcMar>
            <w:vAlign w:val="center"/>
          </w:tcPr>
          <w:p w14:paraId="3B7CEBCC" w14:textId="77777777" w:rsidR="0027748F" w:rsidRDefault="00000000">
            <w:r>
              <w:rPr>
                <w:sz w:val="16"/>
              </w:rPr>
              <w:t>S1: Kelompok kami menulis poster, papan putar, dan kartu gambar.</w:t>
            </w:r>
            <w:r>
              <w:rPr>
                <w:sz w:val="16"/>
              </w:rPr>
              <w:br/>
              <w:t>S2: Kami punya ide tempat sampah mini, poster tiga warna, dan kotak contoh.</w:t>
            </w:r>
            <w:r>
              <w:rPr>
                <w:sz w:val="16"/>
              </w:rPr>
              <w:br/>
              <w:t>S4: Ada yang ingin papan lipat, ada yang ingin komik pendek.</w:t>
            </w:r>
          </w:p>
        </w:tc>
        <w:tc>
          <w:tcPr>
            <w:tcW w:w="1417" w:type="dxa"/>
            <w:tcMar>
              <w:top w:w="70" w:type="dxa"/>
              <w:left w:w="70" w:type="dxa"/>
              <w:bottom w:w="70" w:type="dxa"/>
              <w:right w:w="70" w:type="dxa"/>
            </w:tcMar>
            <w:vAlign w:val="center"/>
          </w:tcPr>
          <w:p w14:paraId="426EC807" w14:textId="77777777" w:rsidR="0027748F" w:rsidRDefault="00000000">
            <w:r>
              <w:rPr>
                <w:sz w:val="16"/>
              </w:rPr>
              <w:t>Kelancaran gagasan</w:t>
            </w:r>
          </w:p>
        </w:tc>
      </w:tr>
      <w:tr w:rsidR="0027748F" w14:paraId="01A003F5" w14:textId="77777777">
        <w:trPr>
          <w:jc w:val="center"/>
        </w:trPr>
        <w:tc>
          <w:tcPr>
            <w:tcW w:w="510" w:type="dxa"/>
            <w:tcMar>
              <w:top w:w="70" w:type="dxa"/>
              <w:left w:w="70" w:type="dxa"/>
              <w:bottom w:w="70" w:type="dxa"/>
              <w:right w:w="70" w:type="dxa"/>
            </w:tcMar>
            <w:vAlign w:val="center"/>
          </w:tcPr>
          <w:p w14:paraId="283A2AEF" w14:textId="77777777" w:rsidR="0027748F" w:rsidRDefault="00000000">
            <w:pPr>
              <w:jc w:val="center"/>
            </w:pPr>
            <w:r>
              <w:rPr>
                <w:sz w:val="16"/>
              </w:rPr>
              <w:t>3</w:t>
            </w:r>
          </w:p>
        </w:tc>
        <w:tc>
          <w:tcPr>
            <w:tcW w:w="2381" w:type="dxa"/>
            <w:tcMar>
              <w:top w:w="70" w:type="dxa"/>
              <w:left w:w="70" w:type="dxa"/>
              <w:bottom w:w="70" w:type="dxa"/>
              <w:right w:w="70" w:type="dxa"/>
            </w:tcMar>
            <w:vAlign w:val="center"/>
          </w:tcPr>
          <w:p w14:paraId="5A8DD270" w14:textId="77777777" w:rsidR="0027748F" w:rsidRDefault="00000000">
            <w:r>
              <w:rPr>
                <w:sz w:val="16"/>
              </w:rPr>
              <w:t>Bagaimana kelompok memilih satu ide?</w:t>
            </w:r>
          </w:p>
        </w:tc>
        <w:tc>
          <w:tcPr>
            <w:tcW w:w="5102" w:type="dxa"/>
            <w:tcMar>
              <w:top w:w="70" w:type="dxa"/>
              <w:left w:w="70" w:type="dxa"/>
              <w:bottom w:w="70" w:type="dxa"/>
              <w:right w:w="70" w:type="dxa"/>
            </w:tcMar>
            <w:vAlign w:val="center"/>
          </w:tcPr>
          <w:p w14:paraId="0DCEF4B2" w14:textId="77777777" w:rsidR="0027748F" w:rsidRDefault="00000000">
            <w:r>
              <w:rPr>
                <w:sz w:val="16"/>
              </w:rPr>
              <w:t>S2: Kami lihat bahannya ada atau tidak dan bisa selesai atau tidak.</w:t>
            </w:r>
            <w:r>
              <w:rPr>
                <w:sz w:val="16"/>
              </w:rPr>
              <w:br/>
              <w:t>S5: Kami memilih kartu ajakan karena video butuh telepon dan waktu lebih lama.</w:t>
            </w:r>
            <w:r>
              <w:rPr>
                <w:sz w:val="16"/>
              </w:rPr>
              <w:br/>
              <w:t>S6: Kami juga melihat apakah orang lain mudah mengerti.</w:t>
            </w:r>
          </w:p>
        </w:tc>
        <w:tc>
          <w:tcPr>
            <w:tcW w:w="1417" w:type="dxa"/>
            <w:tcMar>
              <w:top w:w="70" w:type="dxa"/>
              <w:left w:w="70" w:type="dxa"/>
              <w:bottom w:w="70" w:type="dxa"/>
              <w:right w:w="70" w:type="dxa"/>
            </w:tcMar>
            <w:vAlign w:val="center"/>
          </w:tcPr>
          <w:p w14:paraId="578E1A9E" w14:textId="77777777" w:rsidR="0027748F" w:rsidRDefault="00000000">
            <w:r>
              <w:rPr>
                <w:sz w:val="16"/>
              </w:rPr>
              <w:t>Pengambilan keputusan; kriteria</w:t>
            </w:r>
          </w:p>
        </w:tc>
      </w:tr>
      <w:tr w:rsidR="0027748F" w14:paraId="05727136" w14:textId="77777777">
        <w:trPr>
          <w:jc w:val="center"/>
        </w:trPr>
        <w:tc>
          <w:tcPr>
            <w:tcW w:w="510" w:type="dxa"/>
            <w:tcMar>
              <w:top w:w="70" w:type="dxa"/>
              <w:left w:w="70" w:type="dxa"/>
              <w:bottom w:w="70" w:type="dxa"/>
              <w:right w:w="70" w:type="dxa"/>
            </w:tcMar>
            <w:vAlign w:val="center"/>
          </w:tcPr>
          <w:p w14:paraId="72C47856" w14:textId="77777777" w:rsidR="0027748F" w:rsidRDefault="00000000">
            <w:pPr>
              <w:jc w:val="center"/>
            </w:pPr>
            <w:r>
              <w:rPr>
                <w:sz w:val="16"/>
              </w:rPr>
              <w:t>4</w:t>
            </w:r>
          </w:p>
        </w:tc>
        <w:tc>
          <w:tcPr>
            <w:tcW w:w="2381" w:type="dxa"/>
            <w:tcMar>
              <w:top w:w="70" w:type="dxa"/>
              <w:left w:w="70" w:type="dxa"/>
              <w:bottom w:w="70" w:type="dxa"/>
              <w:right w:w="70" w:type="dxa"/>
            </w:tcMar>
            <w:vAlign w:val="center"/>
          </w:tcPr>
          <w:p w14:paraId="76496D22" w14:textId="77777777" w:rsidR="0027748F" w:rsidRDefault="00000000">
            <w:r>
              <w:rPr>
                <w:sz w:val="16"/>
              </w:rPr>
              <w:t>Apakah pernah ada perbedaan pendapat?</w:t>
            </w:r>
          </w:p>
        </w:tc>
        <w:tc>
          <w:tcPr>
            <w:tcW w:w="5102" w:type="dxa"/>
            <w:tcMar>
              <w:top w:w="70" w:type="dxa"/>
              <w:left w:w="70" w:type="dxa"/>
              <w:bottom w:w="70" w:type="dxa"/>
              <w:right w:w="70" w:type="dxa"/>
            </w:tcMar>
            <w:vAlign w:val="center"/>
          </w:tcPr>
          <w:p w14:paraId="79EC9A53" w14:textId="77777777" w:rsidR="0027748F" w:rsidRDefault="00000000">
            <w:r>
              <w:rPr>
                <w:sz w:val="16"/>
              </w:rPr>
              <w:t>S4: Ada, saya ingin gambar besar, teman ingin banyak tulisan. Kami gabungkan, gambarnya besar tetapi keterangannya dibuat pendek.</w:t>
            </w:r>
            <w:r>
              <w:rPr>
                <w:sz w:val="16"/>
              </w:rPr>
              <w:br/>
              <w:t>S1: Kami memilih dengan melihat mana yang paling jelas, bukan siapa yang paling banyak teman.</w:t>
            </w:r>
          </w:p>
        </w:tc>
        <w:tc>
          <w:tcPr>
            <w:tcW w:w="1417" w:type="dxa"/>
            <w:tcMar>
              <w:top w:w="70" w:type="dxa"/>
              <w:left w:w="70" w:type="dxa"/>
              <w:bottom w:w="70" w:type="dxa"/>
              <w:right w:w="70" w:type="dxa"/>
            </w:tcMar>
            <w:vAlign w:val="center"/>
          </w:tcPr>
          <w:p w14:paraId="04E94E6D" w14:textId="77777777" w:rsidR="0027748F" w:rsidRDefault="00000000">
            <w:r>
              <w:rPr>
                <w:sz w:val="16"/>
              </w:rPr>
              <w:t>Negosiasi; kombinasi ide</w:t>
            </w:r>
          </w:p>
        </w:tc>
      </w:tr>
      <w:tr w:rsidR="0027748F" w14:paraId="48A52CF4" w14:textId="77777777">
        <w:trPr>
          <w:jc w:val="center"/>
        </w:trPr>
        <w:tc>
          <w:tcPr>
            <w:tcW w:w="510" w:type="dxa"/>
            <w:tcMar>
              <w:top w:w="70" w:type="dxa"/>
              <w:left w:w="70" w:type="dxa"/>
              <w:bottom w:w="70" w:type="dxa"/>
              <w:right w:w="70" w:type="dxa"/>
            </w:tcMar>
            <w:vAlign w:val="center"/>
          </w:tcPr>
          <w:p w14:paraId="126DCE48" w14:textId="77777777" w:rsidR="0027748F" w:rsidRDefault="00000000">
            <w:pPr>
              <w:jc w:val="center"/>
            </w:pPr>
            <w:r>
              <w:rPr>
                <w:sz w:val="16"/>
              </w:rPr>
              <w:t>5</w:t>
            </w:r>
          </w:p>
        </w:tc>
        <w:tc>
          <w:tcPr>
            <w:tcW w:w="2381" w:type="dxa"/>
            <w:tcMar>
              <w:top w:w="70" w:type="dxa"/>
              <w:left w:w="70" w:type="dxa"/>
              <w:bottom w:w="70" w:type="dxa"/>
              <w:right w:w="70" w:type="dxa"/>
            </w:tcMar>
            <w:vAlign w:val="center"/>
          </w:tcPr>
          <w:p w14:paraId="198F5356" w14:textId="77777777" w:rsidR="0027748F" w:rsidRDefault="00000000">
            <w:r>
              <w:rPr>
                <w:sz w:val="16"/>
              </w:rPr>
              <w:t>Apa tugas kalian masing-masing?</w:t>
            </w:r>
          </w:p>
        </w:tc>
        <w:tc>
          <w:tcPr>
            <w:tcW w:w="5102" w:type="dxa"/>
            <w:tcMar>
              <w:top w:w="70" w:type="dxa"/>
              <w:left w:w="70" w:type="dxa"/>
              <w:bottom w:w="70" w:type="dxa"/>
              <w:right w:w="70" w:type="dxa"/>
            </w:tcMar>
            <w:vAlign w:val="center"/>
          </w:tcPr>
          <w:p w14:paraId="2A7CC00B" w14:textId="77777777" w:rsidR="0027748F" w:rsidRDefault="00000000">
            <w:r>
              <w:rPr>
                <w:sz w:val="16"/>
              </w:rPr>
              <w:t>S1: Saya menulis slogan dan membantu memilih gambar.</w:t>
            </w:r>
            <w:r>
              <w:rPr>
                <w:sz w:val="16"/>
              </w:rPr>
              <w:br/>
              <w:t>S2: Saya mencatat bahan dan mengingatkan waktu.</w:t>
            </w:r>
            <w:r>
              <w:rPr>
                <w:sz w:val="16"/>
              </w:rPr>
              <w:br/>
              <w:t>S3: Saya merakit bagian yang bisa dibuka.</w:t>
            </w:r>
            <w:r>
              <w:rPr>
                <w:sz w:val="16"/>
              </w:rPr>
              <w:br/>
              <w:t>S4: Saya menggambar.</w:t>
            </w:r>
            <w:r>
              <w:rPr>
                <w:sz w:val="16"/>
              </w:rPr>
              <w:br/>
              <w:t>S5: Saya menyiapkan penjelasan.</w:t>
            </w:r>
            <w:r>
              <w:rPr>
                <w:sz w:val="16"/>
              </w:rPr>
              <w:br/>
              <w:t>S6: Saya mengecek tulisan dan bagian yang mudah lepas.</w:t>
            </w:r>
          </w:p>
        </w:tc>
        <w:tc>
          <w:tcPr>
            <w:tcW w:w="1417" w:type="dxa"/>
            <w:tcMar>
              <w:top w:w="70" w:type="dxa"/>
              <w:left w:w="70" w:type="dxa"/>
              <w:bottom w:w="70" w:type="dxa"/>
              <w:right w:w="70" w:type="dxa"/>
            </w:tcMar>
            <w:vAlign w:val="center"/>
          </w:tcPr>
          <w:p w14:paraId="0EE02983" w14:textId="77777777" w:rsidR="0027748F" w:rsidRDefault="00000000">
            <w:r>
              <w:rPr>
                <w:sz w:val="16"/>
              </w:rPr>
              <w:t>Peran; kontribusi</w:t>
            </w:r>
          </w:p>
        </w:tc>
      </w:tr>
      <w:tr w:rsidR="0027748F" w14:paraId="3F9D761E" w14:textId="77777777">
        <w:trPr>
          <w:jc w:val="center"/>
        </w:trPr>
        <w:tc>
          <w:tcPr>
            <w:tcW w:w="510" w:type="dxa"/>
            <w:tcMar>
              <w:top w:w="70" w:type="dxa"/>
              <w:left w:w="70" w:type="dxa"/>
              <w:bottom w:w="70" w:type="dxa"/>
              <w:right w:w="70" w:type="dxa"/>
            </w:tcMar>
            <w:vAlign w:val="center"/>
          </w:tcPr>
          <w:p w14:paraId="03BA667C" w14:textId="77777777" w:rsidR="0027748F" w:rsidRDefault="00000000">
            <w:pPr>
              <w:jc w:val="center"/>
            </w:pPr>
            <w:r>
              <w:rPr>
                <w:sz w:val="16"/>
              </w:rPr>
              <w:t>6</w:t>
            </w:r>
          </w:p>
        </w:tc>
        <w:tc>
          <w:tcPr>
            <w:tcW w:w="2381" w:type="dxa"/>
            <w:tcMar>
              <w:top w:w="70" w:type="dxa"/>
              <w:left w:w="70" w:type="dxa"/>
              <w:bottom w:w="70" w:type="dxa"/>
              <w:right w:w="70" w:type="dxa"/>
            </w:tcMar>
            <w:vAlign w:val="center"/>
          </w:tcPr>
          <w:p w14:paraId="20FA4E5C" w14:textId="77777777" w:rsidR="0027748F" w:rsidRDefault="00000000">
            <w:r>
              <w:rPr>
                <w:sz w:val="16"/>
              </w:rPr>
              <w:t>Apakah semua anggota ikut bekerja?</w:t>
            </w:r>
          </w:p>
        </w:tc>
        <w:tc>
          <w:tcPr>
            <w:tcW w:w="5102" w:type="dxa"/>
            <w:tcMar>
              <w:top w:w="70" w:type="dxa"/>
              <w:left w:w="70" w:type="dxa"/>
              <w:bottom w:w="70" w:type="dxa"/>
              <w:right w:w="70" w:type="dxa"/>
            </w:tcMar>
            <w:vAlign w:val="center"/>
          </w:tcPr>
          <w:p w14:paraId="3D9CD273" w14:textId="77777777" w:rsidR="0027748F" w:rsidRDefault="00000000">
            <w:r>
              <w:rPr>
                <w:sz w:val="16"/>
              </w:rPr>
              <w:t>S2: Awalnya satu teman hanya melihat, lalu guru meminta kami memberi tugas memilih kartu contoh sampah.</w:t>
            </w:r>
            <w:r>
              <w:rPr>
                <w:sz w:val="16"/>
              </w:rPr>
              <w:br/>
              <w:t>S4: Ada teman yang tidak suka menggambar, jadi dia memotong dan menempel.</w:t>
            </w:r>
            <w:r>
              <w:rPr>
                <w:sz w:val="16"/>
              </w:rPr>
              <w:br/>
              <w:t>S6: Tidak semua tugas sama, tetapi semua punya bagian.</w:t>
            </w:r>
          </w:p>
        </w:tc>
        <w:tc>
          <w:tcPr>
            <w:tcW w:w="1417" w:type="dxa"/>
            <w:tcMar>
              <w:top w:w="70" w:type="dxa"/>
              <w:left w:w="70" w:type="dxa"/>
              <w:bottom w:w="70" w:type="dxa"/>
              <w:right w:w="70" w:type="dxa"/>
            </w:tcMar>
            <w:vAlign w:val="center"/>
          </w:tcPr>
          <w:p w14:paraId="44425401" w14:textId="77777777" w:rsidR="0027748F" w:rsidRDefault="00000000">
            <w:r>
              <w:rPr>
                <w:sz w:val="16"/>
              </w:rPr>
              <w:t>Pemerataan partisipasi</w:t>
            </w:r>
          </w:p>
        </w:tc>
      </w:tr>
      <w:tr w:rsidR="0027748F" w14:paraId="538466BC" w14:textId="77777777">
        <w:trPr>
          <w:jc w:val="center"/>
        </w:trPr>
        <w:tc>
          <w:tcPr>
            <w:tcW w:w="510" w:type="dxa"/>
            <w:tcMar>
              <w:top w:w="70" w:type="dxa"/>
              <w:left w:w="70" w:type="dxa"/>
              <w:bottom w:w="70" w:type="dxa"/>
              <w:right w:w="70" w:type="dxa"/>
            </w:tcMar>
            <w:vAlign w:val="center"/>
          </w:tcPr>
          <w:p w14:paraId="16C928E1" w14:textId="77777777" w:rsidR="0027748F" w:rsidRDefault="00000000">
            <w:pPr>
              <w:jc w:val="center"/>
            </w:pPr>
            <w:r>
              <w:rPr>
                <w:sz w:val="16"/>
              </w:rPr>
              <w:t>7</w:t>
            </w:r>
          </w:p>
        </w:tc>
        <w:tc>
          <w:tcPr>
            <w:tcW w:w="2381" w:type="dxa"/>
            <w:tcMar>
              <w:top w:w="70" w:type="dxa"/>
              <w:left w:w="70" w:type="dxa"/>
              <w:bottom w:w="70" w:type="dxa"/>
              <w:right w:w="70" w:type="dxa"/>
            </w:tcMar>
            <w:vAlign w:val="center"/>
          </w:tcPr>
          <w:p w14:paraId="3E31FA42" w14:textId="77777777" w:rsidR="0027748F" w:rsidRDefault="00000000">
            <w:r>
              <w:rPr>
                <w:sz w:val="16"/>
              </w:rPr>
              <w:t>Apa percobaan yang tidak berhasil?</w:t>
            </w:r>
          </w:p>
        </w:tc>
        <w:tc>
          <w:tcPr>
            <w:tcW w:w="5102" w:type="dxa"/>
            <w:tcMar>
              <w:top w:w="70" w:type="dxa"/>
              <w:left w:w="70" w:type="dxa"/>
              <w:bottom w:w="70" w:type="dxa"/>
              <w:right w:w="70" w:type="dxa"/>
            </w:tcMar>
            <w:vAlign w:val="center"/>
          </w:tcPr>
          <w:p w14:paraId="1E5A8A80" w14:textId="77777777" w:rsidR="0027748F" w:rsidRDefault="00000000">
            <w:r>
              <w:rPr>
                <w:sz w:val="16"/>
              </w:rPr>
              <w:t>S3: Tali yang kami pasang mudah lepas karena kartonnya tipis.</w:t>
            </w:r>
            <w:r>
              <w:rPr>
                <w:sz w:val="16"/>
              </w:rPr>
              <w:br/>
              <w:t>S6: Susunan tulisan kami terlalu rapat sehingga dari jauh tidak terbaca.</w:t>
            </w:r>
            <w:r>
              <w:rPr>
                <w:sz w:val="16"/>
              </w:rPr>
              <w:br/>
              <w:t>S1: Lem membuat kertas berkerut.</w:t>
            </w:r>
          </w:p>
        </w:tc>
        <w:tc>
          <w:tcPr>
            <w:tcW w:w="1417" w:type="dxa"/>
            <w:tcMar>
              <w:top w:w="70" w:type="dxa"/>
              <w:left w:w="70" w:type="dxa"/>
              <w:bottom w:w="70" w:type="dxa"/>
              <w:right w:w="70" w:type="dxa"/>
            </w:tcMar>
            <w:vAlign w:val="center"/>
          </w:tcPr>
          <w:p w14:paraId="127FFFC8" w14:textId="77777777" w:rsidR="0027748F" w:rsidRDefault="00000000">
            <w:r>
              <w:rPr>
                <w:sz w:val="16"/>
              </w:rPr>
              <w:t>Kegagalan produktif</w:t>
            </w:r>
          </w:p>
        </w:tc>
      </w:tr>
      <w:tr w:rsidR="0027748F" w14:paraId="59E962E1" w14:textId="77777777">
        <w:trPr>
          <w:jc w:val="center"/>
        </w:trPr>
        <w:tc>
          <w:tcPr>
            <w:tcW w:w="510" w:type="dxa"/>
            <w:tcMar>
              <w:top w:w="70" w:type="dxa"/>
              <w:left w:w="70" w:type="dxa"/>
              <w:bottom w:w="70" w:type="dxa"/>
              <w:right w:w="70" w:type="dxa"/>
            </w:tcMar>
            <w:vAlign w:val="center"/>
          </w:tcPr>
          <w:p w14:paraId="1966144A" w14:textId="77777777" w:rsidR="0027748F" w:rsidRDefault="00000000">
            <w:pPr>
              <w:jc w:val="center"/>
            </w:pPr>
            <w:r>
              <w:rPr>
                <w:sz w:val="16"/>
              </w:rPr>
              <w:t>8</w:t>
            </w:r>
          </w:p>
        </w:tc>
        <w:tc>
          <w:tcPr>
            <w:tcW w:w="2381" w:type="dxa"/>
            <w:tcMar>
              <w:top w:w="70" w:type="dxa"/>
              <w:left w:w="70" w:type="dxa"/>
              <w:bottom w:w="70" w:type="dxa"/>
              <w:right w:w="70" w:type="dxa"/>
            </w:tcMar>
            <w:vAlign w:val="center"/>
          </w:tcPr>
          <w:p w14:paraId="7C251420" w14:textId="77777777" w:rsidR="0027748F" w:rsidRDefault="00000000">
            <w:r>
              <w:rPr>
                <w:sz w:val="16"/>
              </w:rPr>
              <w:t>Apa yang dilakukan setelah cara pertama tidak berhasil?</w:t>
            </w:r>
          </w:p>
        </w:tc>
        <w:tc>
          <w:tcPr>
            <w:tcW w:w="5102" w:type="dxa"/>
            <w:tcMar>
              <w:top w:w="70" w:type="dxa"/>
              <w:left w:w="70" w:type="dxa"/>
              <w:bottom w:w="70" w:type="dxa"/>
              <w:right w:w="70" w:type="dxa"/>
            </w:tcMar>
            <w:vAlign w:val="center"/>
          </w:tcPr>
          <w:p w14:paraId="35820723" w14:textId="77777777" w:rsidR="0027748F" w:rsidRDefault="00000000">
            <w:r>
              <w:rPr>
                <w:sz w:val="16"/>
              </w:rPr>
              <w:t>S3: Kami ganti tali dengan lipatan karton dan perekat.</w:t>
            </w:r>
            <w:r>
              <w:rPr>
                <w:sz w:val="16"/>
              </w:rPr>
              <w:br/>
              <w:t>S6: Kami kurangi kalimat dan membesarkan huruf.</w:t>
            </w:r>
            <w:r>
              <w:rPr>
                <w:sz w:val="16"/>
              </w:rPr>
              <w:br/>
              <w:t>S1: Kami pakai lem lebih sedikit dan menindihnya sampai kering.</w:t>
            </w:r>
          </w:p>
        </w:tc>
        <w:tc>
          <w:tcPr>
            <w:tcW w:w="1417" w:type="dxa"/>
            <w:tcMar>
              <w:top w:w="70" w:type="dxa"/>
              <w:left w:w="70" w:type="dxa"/>
              <w:bottom w:w="70" w:type="dxa"/>
              <w:right w:w="70" w:type="dxa"/>
            </w:tcMar>
            <w:vAlign w:val="center"/>
          </w:tcPr>
          <w:p w14:paraId="585898C3" w14:textId="77777777" w:rsidR="0027748F" w:rsidRDefault="00000000">
            <w:r>
              <w:rPr>
                <w:sz w:val="16"/>
              </w:rPr>
              <w:t>Keluwesan; perubahan strategi</w:t>
            </w:r>
          </w:p>
        </w:tc>
      </w:tr>
      <w:tr w:rsidR="0027748F" w14:paraId="367B2ABE" w14:textId="77777777">
        <w:trPr>
          <w:jc w:val="center"/>
        </w:trPr>
        <w:tc>
          <w:tcPr>
            <w:tcW w:w="510" w:type="dxa"/>
            <w:tcMar>
              <w:top w:w="70" w:type="dxa"/>
              <w:left w:w="70" w:type="dxa"/>
              <w:bottom w:w="70" w:type="dxa"/>
              <w:right w:w="70" w:type="dxa"/>
            </w:tcMar>
            <w:vAlign w:val="center"/>
          </w:tcPr>
          <w:p w14:paraId="69833D1C" w14:textId="77777777" w:rsidR="0027748F" w:rsidRDefault="00000000">
            <w:pPr>
              <w:jc w:val="center"/>
            </w:pPr>
            <w:r>
              <w:rPr>
                <w:sz w:val="16"/>
              </w:rPr>
              <w:t>9</w:t>
            </w:r>
          </w:p>
        </w:tc>
        <w:tc>
          <w:tcPr>
            <w:tcW w:w="2381" w:type="dxa"/>
            <w:tcMar>
              <w:top w:w="70" w:type="dxa"/>
              <w:left w:w="70" w:type="dxa"/>
              <w:bottom w:w="70" w:type="dxa"/>
              <w:right w:w="70" w:type="dxa"/>
            </w:tcMar>
            <w:vAlign w:val="center"/>
          </w:tcPr>
          <w:p w14:paraId="6ACC402C" w14:textId="77777777" w:rsidR="0027748F" w:rsidRDefault="00000000">
            <w:r>
              <w:rPr>
                <w:sz w:val="16"/>
              </w:rPr>
              <w:t>Siapa yang memberi solusi?</w:t>
            </w:r>
          </w:p>
        </w:tc>
        <w:tc>
          <w:tcPr>
            <w:tcW w:w="5102" w:type="dxa"/>
            <w:tcMar>
              <w:top w:w="70" w:type="dxa"/>
              <w:left w:w="70" w:type="dxa"/>
              <w:bottom w:w="70" w:type="dxa"/>
              <w:right w:w="70" w:type="dxa"/>
            </w:tcMar>
            <w:vAlign w:val="center"/>
          </w:tcPr>
          <w:p w14:paraId="38C6D27E" w14:textId="77777777" w:rsidR="0027748F" w:rsidRDefault="00000000">
            <w:r>
              <w:rPr>
                <w:sz w:val="16"/>
              </w:rPr>
              <w:t>S3: Awalnya teman memberi ide staples, tetapi guru bertanya apakah aman. Setelah itu kami mencari cara lain.</w:t>
            </w:r>
            <w:r>
              <w:rPr>
                <w:sz w:val="16"/>
              </w:rPr>
              <w:br/>
              <w:t>S4: Kadang solusi datang dari dua ide yang digabung.</w:t>
            </w:r>
            <w:r>
              <w:rPr>
                <w:sz w:val="16"/>
              </w:rPr>
              <w:br/>
              <w:t>S5: Guru tidak langsung memberi jawaban.</w:t>
            </w:r>
          </w:p>
        </w:tc>
        <w:tc>
          <w:tcPr>
            <w:tcW w:w="1417" w:type="dxa"/>
            <w:tcMar>
              <w:top w:w="70" w:type="dxa"/>
              <w:left w:w="70" w:type="dxa"/>
              <w:bottom w:w="70" w:type="dxa"/>
              <w:right w:w="70" w:type="dxa"/>
            </w:tcMar>
            <w:vAlign w:val="center"/>
          </w:tcPr>
          <w:p w14:paraId="3E860503" w14:textId="77777777" w:rsidR="0027748F" w:rsidRDefault="00000000">
            <w:r>
              <w:rPr>
                <w:sz w:val="16"/>
              </w:rPr>
              <w:t>Kolaborasi; scaffolding</w:t>
            </w:r>
          </w:p>
        </w:tc>
      </w:tr>
      <w:tr w:rsidR="0027748F" w14:paraId="59642357" w14:textId="77777777">
        <w:trPr>
          <w:jc w:val="center"/>
        </w:trPr>
        <w:tc>
          <w:tcPr>
            <w:tcW w:w="510" w:type="dxa"/>
            <w:tcMar>
              <w:top w:w="70" w:type="dxa"/>
              <w:left w:w="70" w:type="dxa"/>
              <w:bottom w:w="70" w:type="dxa"/>
              <w:right w:w="70" w:type="dxa"/>
            </w:tcMar>
            <w:vAlign w:val="center"/>
          </w:tcPr>
          <w:p w14:paraId="2E238F05" w14:textId="77777777" w:rsidR="0027748F" w:rsidRDefault="00000000">
            <w:pPr>
              <w:jc w:val="center"/>
            </w:pPr>
            <w:r>
              <w:rPr>
                <w:sz w:val="16"/>
              </w:rPr>
              <w:t>10</w:t>
            </w:r>
          </w:p>
        </w:tc>
        <w:tc>
          <w:tcPr>
            <w:tcW w:w="2381" w:type="dxa"/>
            <w:tcMar>
              <w:top w:w="70" w:type="dxa"/>
              <w:left w:w="70" w:type="dxa"/>
              <w:bottom w:w="70" w:type="dxa"/>
              <w:right w:w="70" w:type="dxa"/>
            </w:tcMar>
            <w:vAlign w:val="center"/>
          </w:tcPr>
          <w:p w14:paraId="25327E0C" w14:textId="77777777" w:rsidR="0027748F" w:rsidRDefault="00000000">
            <w:r>
              <w:rPr>
                <w:sz w:val="16"/>
              </w:rPr>
              <w:t>Apakah produk akhir sama dengan rencana awal?</w:t>
            </w:r>
          </w:p>
        </w:tc>
        <w:tc>
          <w:tcPr>
            <w:tcW w:w="5102" w:type="dxa"/>
            <w:tcMar>
              <w:top w:w="70" w:type="dxa"/>
              <w:left w:w="70" w:type="dxa"/>
              <w:bottom w:w="70" w:type="dxa"/>
              <w:right w:w="70" w:type="dxa"/>
            </w:tcMar>
            <w:vAlign w:val="center"/>
          </w:tcPr>
          <w:p w14:paraId="1D1A53ED" w14:textId="77777777" w:rsidR="0027748F" w:rsidRDefault="00000000">
            <w:r>
              <w:rPr>
                <w:sz w:val="16"/>
              </w:rPr>
              <w:t>S2: Tidak sama. Modelnya dibuat lebih kecil dan labelnya ditambah.</w:t>
            </w:r>
            <w:r>
              <w:rPr>
                <w:sz w:val="16"/>
              </w:rPr>
              <w:br/>
              <w:t>S5: Kartu awal hanya berisi ajakan, lalu kami tambah contoh sampah.</w:t>
            </w:r>
            <w:r>
              <w:rPr>
                <w:sz w:val="16"/>
              </w:rPr>
              <w:br/>
              <w:t>S6: Bentuknya sama, tetapi tata letak dan ukuran huruf berubah.</w:t>
            </w:r>
          </w:p>
        </w:tc>
        <w:tc>
          <w:tcPr>
            <w:tcW w:w="1417" w:type="dxa"/>
            <w:tcMar>
              <w:top w:w="70" w:type="dxa"/>
              <w:left w:w="70" w:type="dxa"/>
              <w:bottom w:w="70" w:type="dxa"/>
              <w:right w:w="70" w:type="dxa"/>
            </w:tcMar>
            <w:vAlign w:val="center"/>
          </w:tcPr>
          <w:p w14:paraId="16125C1B" w14:textId="77777777" w:rsidR="0027748F" w:rsidRDefault="00000000">
            <w:r>
              <w:rPr>
                <w:sz w:val="16"/>
              </w:rPr>
              <w:t>Evolusi produk; elaborasi</w:t>
            </w:r>
          </w:p>
        </w:tc>
      </w:tr>
      <w:tr w:rsidR="0027748F" w14:paraId="176E5966" w14:textId="77777777">
        <w:trPr>
          <w:jc w:val="center"/>
        </w:trPr>
        <w:tc>
          <w:tcPr>
            <w:tcW w:w="510" w:type="dxa"/>
            <w:tcMar>
              <w:top w:w="70" w:type="dxa"/>
              <w:left w:w="70" w:type="dxa"/>
              <w:bottom w:w="70" w:type="dxa"/>
              <w:right w:w="70" w:type="dxa"/>
            </w:tcMar>
            <w:vAlign w:val="center"/>
          </w:tcPr>
          <w:p w14:paraId="71ACAEE6" w14:textId="77777777" w:rsidR="0027748F" w:rsidRDefault="00000000">
            <w:pPr>
              <w:jc w:val="center"/>
            </w:pPr>
            <w:r>
              <w:rPr>
                <w:sz w:val="16"/>
              </w:rPr>
              <w:t>11</w:t>
            </w:r>
          </w:p>
        </w:tc>
        <w:tc>
          <w:tcPr>
            <w:tcW w:w="2381" w:type="dxa"/>
            <w:tcMar>
              <w:top w:w="70" w:type="dxa"/>
              <w:left w:w="70" w:type="dxa"/>
              <w:bottom w:w="70" w:type="dxa"/>
              <w:right w:w="70" w:type="dxa"/>
            </w:tcMar>
            <w:vAlign w:val="center"/>
          </w:tcPr>
          <w:p w14:paraId="08BE95C9" w14:textId="77777777" w:rsidR="0027748F" w:rsidRDefault="00000000">
            <w:r>
              <w:rPr>
                <w:sz w:val="16"/>
              </w:rPr>
              <w:t>Bagian apa yang menurut kalian paling berbeda dari kelompok lain?</w:t>
            </w:r>
          </w:p>
        </w:tc>
        <w:tc>
          <w:tcPr>
            <w:tcW w:w="5102" w:type="dxa"/>
            <w:tcMar>
              <w:top w:w="70" w:type="dxa"/>
              <w:left w:w="70" w:type="dxa"/>
              <w:bottom w:w="70" w:type="dxa"/>
              <w:right w:w="70" w:type="dxa"/>
            </w:tcMar>
            <w:vAlign w:val="center"/>
          </w:tcPr>
          <w:p w14:paraId="1284E69C" w14:textId="77777777" w:rsidR="0027748F" w:rsidRDefault="00000000">
            <w:r>
              <w:rPr>
                <w:sz w:val="16"/>
              </w:rPr>
              <w:t>S1: Poster kami bisa dibuka per bagian.</w:t>
            </w:r>
            <w:r>
              <w:rPr>
                <w:sz w:val="16"/>
              </w:rPr>
              <w:br/>
              <w:t>S2: Kami membuat tempat sampah mini dengan kartu sampah.</w:t>
            </w:r>
            <w:r>
              <w:rPr>
                <w:sz w:val="16"/>
              </w:rPr>
              <w:br/>
              <w:t>S4: Papan kami dilipat dan ada gambar buatan kelompok.</w:t>
            </w:r>
            <w:r>
              <w:rPr>
                <w:sz w:val="16"/>
              </w:rPr>
              <w:br/>
              <w:t>S5: Kartu kami bisa dibagikan kepada kelas lain.</w:t>
            </w:r>
          </w:p>
        </w:tc>
        <w:tc>
          <w:tcPr>
            <w:tcW w:w="1417" w:type="dxa"/>
            <w:tcMar>
              <w:top w:w="70" w:type="dxa"/>
              <w:left w:w="70" w:type="dxa"/>
              <w:bottom w:w="70" w:type="dxa"/>
              <w:right w:w="70" w:type="dxa"/>
            </w:tcMar>
            <w:vAlign w:val="center"/>
          </w:tcPr>
          <w:p w14:paraId="0F8FB70E" w14:textId="77777777" w:rsidR="0027748F" w:rsidRDefault="00000000">
            <w:r>
              <w:rPr>
                <w:sz w:val="16"/>
              </w:rPr>
              <w:t>Keaslian kontekstual</w:t>
            </w:r>
          </w:p>
        </w:tc>
      </w:tr>
      <w:tr w:rsidR="0027748F" w14:paraId="7C3A92F0" w14:textId="77777777">
        <w:trPr>
          <w:jc w:val="center"/>
        </w:trPr>
        <w:tc>
          <w:tcPr>
            <w:tcW w:w="510" w:type="dxa"/>
            <w:tcMar>
              <w:top w:w="70" w:type="dxa"/>
              <w:left w:w="70" w:type="dxa"/>
              <w:bottom w:w="70" w:type="dxa"/>
              <w:right w:w="70" w:type="dxa"/>
            </w:tcMar>
            <w:vAlign w:val="center"/>
          </w:tcPr>
          <w:p w14:paraId="7F685234" w14:textId="77777777" w:rsidR="0027748F" w:rsidRDefault="00000000">
            <w:pPr>
              <w:jc w:val="center"/>
            </w:pPr>
            <w:r>
              <w:rPr>
                <w:sz w:val="16"/>
              </w:rPr>
              <w:t>12</w:t>
            </w:r>
          </w:p>
        </w:tc>
        <w:tc>
          <w:tcPr>
            <w:tcW w:w="2381" w:type="dxa"/>
            <w:tcMar>
              <w:top w:w="70" w:type="dxa"/>
              <w:left w:w="70" w:type="dxa"/>
              <w:bottom w:w="70" w:type="dxa"/>
              <w:right w:w="70" w:type="dxa"/>
            </w:tcMar>
            <w:vAlign w:val="center"/>
          </w:tcPr>
          <w:p w14:paraId="60267EEA" w14:textId="77777777" w:rsidR="0027748F" w:rsidRDefault="00000000">
            <w:r>
              <w:rPr>
                <w:sz w:val="16"/>
              </w:rPr>
              <w:t>Komentar apa yang kalian terima saat presentasi?</w:t>
            </w:r>
          </w:p>
        </w:tc>
        <w:tc>
          <w:tcPr>
            <w:tcW w:w="5102" w:type="dxa"/>
            <w:tcMar>
              <w:top w:w="70" w:type="dxa"/>
              <w:left w:w="70" w:type="dxa"/>
              <w:bottom w:w="70" w:type="dxa"/>
              <w:right w:w="70" w:type="dxa"/>
            </w:tcMar>
            <w:vAlign w:val="center"/>
          </w:tcPr>
          <w:p w14:paraId="3FDFB1BF" w14:textId="77777777" w:rsidR="0027748F" w:rsidRDefault="00000000">
            <w:r>
              <w:rPr>
                <w:sz w:val="16"/>
              </w:rPr>
              <w:t>S2: Teman bilang label organik dan anorganik belum terlihat.</w:t>
            </w:r>
            <w:r>
              <w:rPr>
                <w:sz w:val="16"/>
              </w:rPr>
              <w:br/>
              <w:t>S3: Sambungan kami dianggap mudah lepas.</w:t>
            </w:r>
            <w:r>
              <w:rPr>
                <w:sz w:val="16"/>
              </w:rPr>
              <w:br/>
              <w:t>S5: Tulisan di kartu terlalu kecil.</w:t>
            </w:r>
            <w:r>
              <w:rPr>
                <w:sz w:val="16"/>
              </w:rPr>
              <w:br/>
              <w:t>S6: Warna judul dan isi hampir sama.</w:t>
            </w:r>
          </w:p>
        </w:tc>
        <w:tc>
          <w:tcPr>
            <w:tcW w:w="1417" w:type="dxa"/>
            <w:tcMar>
              <w:top w:w="70" w:type="dxa"/>
              <w:left w:w="70" w:type="dxa"/>
              <w:bottom w:w="70" w:type="dxa"/>
              <w:right w:w="70" w:type="dxa"/>
            </w:tcMar>
            <w:vAlign w:val="center"/>
          </w:tcPr>
          <w:p w14:paraId="03B2C4F5" w14:textId="77777777" w:rsidR="0027748F" w:rsidRDefault="00000000">
            <w:r>
              <w:rPr>
                <w:sz w:val="16"/>
              </w:rPr>
              <w:t>Kritik teman sebaya</w:t>
            </w:r>
          </w:p>
        </w:tc>
      </w:tr>
      <w:tr w:rsidR="0027748F" w14:paraId="3F620B1F" w14:textId="77777777">
        <w:trPr>
          <w:jc w:val="center"/>
        </w:trPr>
        <w:tc>
          <w:tcPr>
            <w:tcW w:w="510" w:type="dxa"/>
            <w:tcMar>
              <w:top w:w="70" w:type="dxa"/>
              <w:left w:w="70" w:type="dxa"/>
              <w:bottom w:w="70" w:type="dxa"/>
              <w:right w:w="70" w:type="dxa"/>
            </w:tcMar>
            <w:vAlign w:val="center"/>
          </w:tcPr>
          <w:p w14:paraId="6E23FA45" w14:textId="77777777" w:rsidR="0027748F" w:rsidRDefault="00000000">
            <w:pPr>
              <w:jc w:val="center"/>
            </w:pPr>
            <w:r>
              <w:rPr>
                <w:sz w:val="16"/>
              </w:rPr>
              <w:t>13</w:t>
            </w:r>
          </w:p>
        </w:tc>
        <w:tc>
          <w:tcPr>
            <w:tcW w:w="2381" w:type="dxa"/>
            <w:tcMar>
              <w:top w:w="70" w:type="dxa"/>
              <w:left w:w="70" w:type="dxa"/>
              <w:bottom w:w="70" w:type="dxa"/>
              <w:right w:w="70" w:type="dxa"/>
            </w:tcMar>
            <w:vAlign w:val="center"/>
          </w:tcPr>
          <w:p w14:paraId="75451748" w14:textId="77777777" w:rsidR="0027748F" w:rsidRDefault="00000000">
            <w:r>
              <w:rPr>
                <w:sz w:val="16"/>
              </w:rPr>
              <w:t>Apakah semua komentar digunakan?</w:t>
            </w:r>
          </w:p>
        </w:tc>
        <w:tc>
          <w:tcPr>
            <w:tcW w:w="5102" w:type="dxa"/>
            <w:tcMar>
              <w:top w:w="70" w:type="dxa"/>
              <w:left w:w="70" w:type="dxa"/>
              <w:bottom w:w="70" w:type="dxa"/>
              <w:right w:w="70" w:type="dxa"/>
            </w:tcMar>
            <w:vAlign w:val="center"/>
          </w:tcPr>
          <w:p w14:paraId="769B2CD9" w14:textId="77777777" w:rsidR="0027748F" w:rsidRDefault="00000000">
            <w:r>
              <w:rPr>
                <w:sz w:val="16"/>
              </w:rPr>
              <w:t>S5: Tidak, kami pilih yang bisa dikerjakan dan membuat pesan lebih jelas.</w:t>
            </w:r>
            <w:r>
              <w:rPr>
                <w:sz w:val="16"/>
              </w:rPr>
              <w:br/>
              <w:t xml:space="preserve">S3: Ada saran menambah banyak hiasan, tetapi kami tidak pakai karena </w:t>
            </w:r>
            <w:r>
              <w:rPr>
                <w:sz w:val="16"/>
              </w:rPr>
              <w:lastRenderedPageBreak/>
              <w:t>sambungan lebih penting.</w:t>
            </w:r>
            <w:r>
              <w:rPr>
                <w:sz w:val="16"/>
              </w:rPr>
              <w:br/>
              <w:t>S2: Guru membantu menentukan yang harus diperbaiki dulu.</w:t>
            </w:r>
          </w:p>
        </w:tc>
        <w:tc>
          <w:tcPr>
            <w:tcW w:w="1417" w:type="dxa"/>
            <w:tcMar>
              <w:top w:w="70" w:type="dxa"/>
              <w:left w:w="70" w:type="dxa"/>
              <w:bottom w:w="70" w:type="dxa"/>
              <w:right w:w="70" w:type="dxa"/>
            </w:tcMar>
            <w:vAlign w:val="center"/>
          </w:tcPr>
          <w:p w14:paraId="3A147F3D" w14:textId="77777777" w:rsidR="0027748F" w:rsidRDefault="00000000">
            <w:r>
              <w:rPr>
                <w:sz w:val="16"/>
              </w:rPr>
              <w:lastRenderedPageBreak/>
              <w:t>Seleksi umpan balik; prioritas</w:t>
            </w:r>
          </w:p>
        </w:tc>
      </w:tr>
      <w:tr w:rsidR="0027748F" w14:paraId="74CC3152" w14:textId="77777777">
        <w:trPr>
          <w:jc w:val="center"/>
        </w:trPr>
        <w:tc>
          <w:tcPr>
            <w:tcW w:w="510" w:type="dxa"/>
            <w:tcMar>
              <w:top w:w="70" w:type="dxa"/>
              <w:left w:w="70" w:type="dxa"/>
              <w:bottom w:w="70" w:type="dxa"/>
              <w:right w:w="70" w:type="dxa"/>
            </w:tcMar>
            <w:vAlign w:val="center"/>
          </w:tcPr>
          <w:p w14:paraId="2F517470" w14:textId="77777777" w:rsidR="0027748F" w:rsidRDefault="00000000">
            <w:pPr>
              <w:jc w:val="center"/>
            </w:pPr>
            <w:r>
              <w:rPr>
                <w:sz w:val="16"/>
              </w:rPr>
              <w:t>14</w:t>
            </w:r>
          </w:p>
        </w:tc>
        <w:tc>
          <w:tcPr>
            <w:tcW w:w="2381" w:type="dxa"/>
            <w:tcMar>
              <w:top w:w="70" w:type="dxa"/>
              <w:left w:w="70" w:type="dxa"/>
              <w:bottom w:w="70" w:type="dxa"/>
              <w:right w:w="70" w:type="dxa"/>
            </w:tcMar>
            <w:vAlign w:val="center"/>
          </w:tcPr>
          <w:p w14:paraId="62ECADCC" w14:textId="77777777" w:rsidR="0027748F" w:rsidRDefault="00000000">
            <w:r>
              <w:rPr>
                <w:sz w:val="16"/>
              </w:rPr>
              <w:t>Apa perbaikan yang dilakukan?</w:t>
            </w:r>
          </w:p>
        </w:tc>
        <w:tc>
          <w:tcPr>
            <w:tcW w:w="5102" w:type="dxa"/>
            <w:tcMar>
              <w:top w:w="70" w:type="dxa"/>
              <w:left w:w="70" w:type="dxa"/>
              <w:bottom w:w="70" w:type="dxa"/>
              <w:right w:w="70" w:type="dxa"/>
            </w:tcMar>
            <w:vAlign w:val="center"/>
          </w:tcPr>
          <w:p w14:paraId="2CD46565" w14:textId="77777777" w:rsidR="0027748F" w:rsidRDefault="00000000">
            <w:r>
              <w:rPr>
                <w:sz w:val="16"/>
              </w:rPr>
              <w:t>S2: Kami menambah label dan contoh kartu sampah.</w:t>
            </w:r>
            <w:r>
              <w:rPr>
                <w:sz w:val="16"/>
              </w:rPr>
              <w:br/>
              <w:t>S3: Kami memperkuat sambungan dan menambah petunjuk membuka.</w:t>
            </w:r>
            <w:r>
              <w:rPr>
                <w:sz w:val="16"/>
              </w:rPr>
              <w:br/>
              <w:t>S5: Kami memperbesar huruf dan mengurangi kalimat.</w:t>
            </w:r>
            <w:r>
              <w:rPr>
                <w:sz w:val="16"/>
              </w:rPr>
              <w:br/>
              <w:t>S6: Kami mengatur ulang warna dan jarak.</w:t>
            </w:r>
          </w:p>
        </w:tc>
        <w:tc>
          <w:tcPr>
            <w:tcW w:w="1417" w:type="dxa"/>
            <w:tcMar>
              <w:top w:w="70" w:type="dxa"/>
              <w:left w:w="70" w:type="dxa"/>
              <w:bottom w:w="70" w:type="dxa"/>
              <w:right w:w="70" w:type="dxa"/>
            </w:tcMar>
            <w:vAlign w:val="center"/>
          </w:tcPr>
          <w:p w14:paraId="6B4297F3" w14:textId="77777777" w:rsidR="0027748F" w:rsidRDefault="00000000">
            <w:r>
              <w:rPr>
                <w:sz w:val="16"/>
              </w:rPr>
              <w:t>Elaborasi; perbaikan fungsi</w:t>
            </w:r>
          </w:p>
        </w:tc>
      </w:tr>
      <w:tr w:rsidR="0027748F" w14:paraId="73324CFB" w14:textId="77777777">
        <w:trPr>
          <w:jc w:val="center"/>
        </w:trPr>
        <w:tc>
          <w:tcPr>
            <w:tcW w:w="510" w:type="dxa"/>
            <w:tcMar>
              <w:top w:w="70" w:type="dxa"/>
              <w:left w:w="70" w:type="dxa"/>
              <w:bottom w:w="70" w:type="dxa"/>
              <w:right w:w="70" w:type="dxa"/>
            </w:tcMar>
            <w:vAlign w:val="center"/>
          </w:tcPr>
          <w:p w14:paraId="588D144B" w14:textId="77777777" w:rsidR="0027748F" w:rsidRDefault="00000000">
            <w:pPr>
              <w:jc w:val="center"/>
            </w:pPr>
            <w:r>
              <w:rPr>
                <w:sz w:val="16"/>
              </w:rPr>
              <w:t>15</w:t>
            </w:r>
          </w:p>
        </w:tc>
        <w:tc>
          <w:tcPr>
            <w:tcW w:w="2381" w:type="dxa"/>
            <w:tcMar>
              <w:top w:w="70" w:type="dxa"/>
              <w:left w:w="70" w:type="dxa"/>
              <w:bottom w:w="70" w:type="dxa"/>
              <w:right w:w="70" w:type="dxa"/>
            </w:tcMar>
            <w:vAlign w:val="center"/>
          </w:tcPr>
          <w:p w14:paraId="375064AD" w14:textId="77777777" w:rsidR="0027748F" w:rsidRDefault="00000000">
            <w:r>
              <w:rPr>
                <w:sz w:val="16"/>
              </w:rPr>
              <w:t>Bagaimana perasaan kalian ketika ide berubah?</w:t>
            </w:r>
          </w:p>
        </w:tc>
        <w:tc>
          <w:tcPr>
            <w:tcW w:w="5102" w:type="dxa"/>
            <w:tcMar>
              <w:top w:w="70" w:type="dxa"/>
              <w:left w:w="70" w:type="dxa"/>
              <w:bottom w:w="70" w:type="dxa"/>
              <w:right w:w="70" w:type="dxa"/>
            </w:tcMar>
            <w:vAlign w:val="center"/>
          </w:tcPr>
          <w:p w14:paraId="22331C1D" w14:textId="77777777" w:rsidR="0027748F" w:rsidRDefault="00000000">
            <w:r>
              <w:rPr>
                <w:sz w:val="16"/>
              </w:rPr>
              <w:t>S1: Awalnya sayang karena desain pertama sudah dibuat, tetapi hasil baru lebih jelas.</w:t>
            </w:r>
            <w:r>
              <w:rPr>
                <w:sz w:val="16"/>
              </w:rPr>
              <w:br/>
              <w:t>S3: Saya tidak merasa gagal, karena kami menemukan cara yang lebih kuat.</w:t>
            </w:r>
            <w:r>
              <w:rPr>
                <w:sz w:val="16"/>
              </w:rPr>
              <w:br/>
              <w:t>S4: Saya senang karena gambar saya tetap dipakai dan digabung dengan ide teman.</w:t>
            </w:r>
          </w:p>
        </w:tc>
        <w:tc>
          <w:tcPr>
            <w:tcW w:w="1417" w:type="dxa"/>
            <w:tcMar>
              <w:top w:w="70" w:type="dxa"/>
              <w:left w:w="70" w:type="dxa"/>
              <w:bottom w:w="70" w:type="dxa"/>
              <w:right w:w="70" w:type="dxa"/>
            </w:tcMar>
            <w:vAlign w:val="center"/>
          </w:tcPr>
          <w:p w14:paraId="1DCA4128" w14:textId="77777777" w:rsidR="0027748F" w:rsidRDefault="00000000">
            <w:r>
              <w:rPr>
                <w:sz w:val="16"/>
              </w:rPr>
              <w:t>Sikap terhadap revisi</w:t>
            </w:r>
          </w:p>
        </w:tc>
      </w:tr>
      <w:tr w:rsidR="0027748F" w14:paraId="791A3D79" w14:textId="77777777">
        <w:trPr>
          <w:jc w:val="center"/>
        </w:trPr>
        <w:tc>
          <w:tcPr>
            <w:tcW w:w="510" w:type="dxa"/>
            <w:tcMar>
              <w:top w:w="70" w:type="dxa"/>
              <w:left w:w="70" w:type="dxa"/>
              <w:bottom w:w="70" w:type="dxa"/>
              <w:right w:w="70" w:type="dxa"/>
            </w:tcMar>
            <w:vAlign w:val="center"/>
          </w:tcPr>
          <w:p w14:paraId="6BC034E3" w14:textId="77777777" w:rsidR="0027748F" w:rsidRDefault="00000000">
            <w:pPr>
              <w:jc w:val="center"/>
            </w:pPr>
            <w:r>
              <w:rPr>
                <w:sz w:val="16"/>
              </w:rPr>
              <w:t>16</w:t>
            </w:r>
          </w:p>
        </w:tc>
        <w:tc>
          <w:tcPr>
            <w:tcW w:w="2381" w:type="dxa"/>
            <w:tcMar>
              <w:top w:w="70" w:type="dxa"/>
              <w:left w:w="70" w:type="dxa"/>
              <w:bottom w:w="70" w:type="dxa"/>
              <w:right w:w="70" w:type="dxa"/>
            </w:tcMar>
            <w:vAlign w:val="center"/>
          </w:tcPr>
          <w:p w14:paraId="47B9E479" w14:textId="77777777" w:rsidR="0027748F" w:rsidRDefault="00000000">
            <w:r>
              <w:rPr>
                <w:sz w:val="16"/>
              </w:rPr>
              <w:t>Apa yang paling sulit dalam proyek?</w:t>
            </w:r>
          </w:p>
        </w:tc>
        <w:tc>
          <w:tcPr>
            <w:tcW w:w="5102" w:type="dxa"/>
            <w:tcMar>
              <w:top w:w="70" w:type="dxa"/>
              <w:left w:w="70" w:type="dxa"/>
              <w:bottom w:w="70" w:type="dxa"/>
              <w:right w:w="70" w:type="dxa"/>
            </w:tcMar>
            <w:vAlign w:val="center"/>
          </w:tcPr>
          <w:p w14:paraId="417EC11C" w14:textId="77777777" w:rsidR="0027748F" w:rsidRDefault="00000000">
            <w:r>
              <w:rPr>
                <w:sz w:val="16"/>
              </w:rPr>
              <w:t>S2: Membagi waktu dan memilih ide.</w:t>
            </w:r>
            <w:r>
              <w:rPr>
                <w:sz w:val="16"/>
              </w:rPr>
              <w:br/>
              <w:t>S4: Menyatukan pendapat supaya tidak bertengkar.</w:t>
            </w:r>
            <w:r>
              <w:rPr>
                <w:sz w:val="16"/>
              </w:rPr>
              <w:br/>
              <w:t>S6: Membuat tulisan singkat tetapi tetap jelas.</w:t>
            </w:r>
            <w:r>
              <w:rPr>
                <w:sz w:val="16"/>
              </w:rPr>
              <w:br/>
              <w:t>S3: Mencari bahan pengganti.</w:t>
            </w:r>
          </w:p>
        </w:tc>
        <w:tc>
          <w:tcPr>
            <w:tcW w:w="1417" w:type="dxa"/>
            <w:tcMar>
              <w:top w:w="70" w:type="dxa"/>
              <w:left w:w="70" w:type="dxa"/>
              <w:bottom w:w="70" w:type="dxa"/>
              <w:right w:w="70" w:type="dxa"/>
            </w:tcMar>
            <w:vAlign w:val="center"/>
          </w:tcPr>
          <w:p w14:paraId="36C33021" w14:textId="77777777" w:rsidR="0027748F" w:rsidRDefault="00000000">
            <w:r>
              <w:rPr>
                <w:sz w:val="16"/>
              </w:rPr>
              <w:t>Hambatan</w:t>
            </w:r>
          </w:p>
        </w:tc>
      </w:tr>
      <w:tr w:rsidR="0027748F" w14:paraId="63BD321A" w14:textId="77777777">
        <w:trPr>
          <w:jc w:val="center"/>
        </w:trPr>
        <w:tc>
          <w:tcPr>
            <w:tcW w:w="510" w:type="dxa"/>
            <w:tcMar>
              <w:top w:w="70" w:type="dxa"/>
              <w:left w:w="70" w:type="dxa"/>
              <w:bottom w:w="70" w:type="dxa"/>
              <w:right w:w="70" w:type="dxa"/>
            </w:tcMar>
            <w:vAlign w:val="center"/>
          </w:tcPr>
          <w:p w14:paraId="7EB542D7" w14:textId="77777777" w:rsidR="0027748F" w:rsidRDefault="00000000">
            <w:pPr>
              <w:jc w:val="center"/>
            </w:pPr>
            <w:r>
              <w:rPr>
                <w:sz w:val="16"/>
              </w:rPr>
              <w:t>17</w:t>
            </w:r>
          </w:p>
        </w:tc>
        <w:tc>
          <w:tcPr>
            <w:tcW w:w="2381" w:type="dxa"/>
            <w:tcMar>
              <w:top w:w="70" w:type="dxa"/>
              <w:left w:w="70" w:type="dxa"/>
              <w:bottom w:w="70" w:type="dxa"/>
              <w:right w:w="70" w:type="dxa"/>
            </w:tcMar>
            <w:vAlign w:val="center"/>
          </w:tcPr>
          <w:p w14:paraId="0AD223ED" w14:textId="77777777" w:rsidR="0027748F" w:rsidRDefault="00000000">
            <w:r>
              <w:rPr>
                <w:sz w:val="16"/>
              </w:rPr>
              <w:t>Apa yang kalian pelajari selain tentang sampah?</w:t>
            </w:r>
          </w:p>
        </w:tc>
        <w:tc>
          <w:tcPr>
            <w:tcW w:w="5102" w:type="dxa"/>
            <w:tcMar>
              <w:top w:w="70" w:type="dxa"/>
              <w:left w:w="70" w:type="dxa"/>
              <w:bottom w:w="70" w:type="dxa"/>
              <w:right w:w="70" w:type="dxa"/>
            </w:tcMar>
            <w:vAlign w:val="center"/>
          </w:tcPr>
          <w:p w14:paraId="3AB8EB47" w14:textId="77777777" w:rsidR="0027748F" w:rsidRDefault="00000000">
            <w:r>
              <w:rPr>
                <w:sz w:val="16"/>
              </w:rPr>
              <w:t>S1: Belajar menyampaikan ide.</w:t>
            </w:r>
            <w:r>
              <w:rPr>
                <w:sz w:val="16"/>
              </w:rPr>
              <w:br/>
              <w:t>S2: Belajar memilih yang bisa dilakukan.</w:t>
            </w:r>
            <w:r>
              <w:rPr>
                <w:sz w:val="16"/>
              </w:rPr>
              <w:br/>
              <w:t>S3: Belajar mencoba lagi.</w:t>
            </w:r>
            <w:r>
              <w:rPr>
                <w:sz w:val="16"/>
              </w:rPr>
              <w:br/>
              <w:t>S4: Belajar menggabungkan ide.</w:t>
            </w:r>
            <w:r>
              <w:rPr>
                <w:sz w:val="16"/>
              </w:rPr>
              <w:br/>
              <w:t>S5: Belajar menerima komentar.</w:t>
            </w:r>
            <w:r>
              <w:rPr>
                <w:sz w:val="16"/>
              </w:rPr>
              <w:br/>
              <w:t>S6: Belajar memeriksa hasil sebelum selesai.</w:t>
            </w:r>
          </w:p>
        </w:tc>
        <w:tc>
          <w:tcPr>
            <w:tcW w:w="1417" w:type="dxa"/>
            <w:tcMar>
              <w:top w:w="70" w:type="dxa"/>
              <w:left w:w="70" w:type="dxa"/>
              <w:bottom w:w="70" w:type="dxa"/>
              <w:right w:w="70" w:type="dxa"/>
            </w:tcMar>
            <w:vAlign w:val="center"/>
          </w:tcPr>
          <w:p w14:paraId="6326D4C3" w14:textId="77777777" w:rsidR="0027748F" w:rsidRDefault="00000000">
            <w:r>
              <w:rPr>
                <w:sz w:val="16"/>
              </w:rPr>
              <w:t>Pembelajaran proses kreatif</w:t>
            </w:r>
          </w:p>
        </w:tc>
      </w:tr>
      <w:tr w:rsidR="0027748F" w14:paraId="18CFCDBE" w14:textId="77777777">
        <w:trPr>
          <w:jc w:val="center"/>
        </w:trPr>
        <w:tc>
          <w:tcPr>
            <w:tcW w:w="510" w:type="dxa"/>
            <w:tcMar>
              <w:top w:w="70" w:type="dxa"/>
              <w:left w:w="70" w:type="dxa"/>
              <w:bottom w:w="70" w:type="dxa"/>
              <w:right w:w="70" w:type="dxa"/>
            </w:tcMar>
            <w:vAlign w:val="center"/>
          </w:tcPr>
          <w:p w14:paraId="6C37F38C" w14:textId="77777777" w:rsidR="0027748F" w:rsidRDefault="00000000">
            <w:pPr>
              <w:jc w:val="center"/>
            </w:pPr>
            <w:r>
              <w:rPr>
                <w:sz w:val="16"/>
              </w:rPr>
              <w:t>18</w:t>
            </w:r>
          </w:p>
        </w:tc>
        <w:tc>
          <w:tcPr>
            <w:tcW w:w="2381" w:type="dxa"/>
            <w:tcMar>
              <w:top w:w="70" w:type="dxa"/>
              <w:left w:w="70" w:type="dxa"/>
              <w:bottom w:w="70" w:type="dxa"/>
              <w:right w:w="70" w:type="dxa"/>
            </w:tcMar>
            <w:vAlign w:val="center"/>
          </w:tcPr>
          <w:p w14:paraId="39873579" w14:textId="77777777" w:rsidR="0027748F" w:rsidRDefault="00000000">
            <w:r>
              <w:rPr>
                <w:sz w:val="16"/>
              </w:rPr>
              <w:t>Apa yang akan kalian lakukan berbeda pada proyek berikutnya?</w:t>
            </w:r>
          </w:p>
        </w:tc>
        <w:tc>
          <w:tcPr>
            <w:tcW w:w="5102" w:type="dxa"/>
            <w:tcMar>
              <w:top w:w="70" w:type="dxa"/>
              <w:left w:w="70" w:type="dxa"/>
              <w:bottom w:w="70" w:type="dxa"/>
              <w:right w:w="70" w:type="dxa"/>
            </w:tcMar>
            <w:vAlign w:val="center"/>
          </w:tcPr>
          <w:p w14:paraId="131B474A" w14:textId="77777777" w:rsidR="0027748F" w:rsidRDefault="00000000">
            <w:r>
              <w:rPr>
                <w:sz w:val="16"/>
              </w:rPr>
              <w:t>S1: Menulis beberapa ide lebih cepat.</w:t>
            </w:r>
            <w:r>
              <w:rPr>
                <w:sz w:val="16"/>
              </w:rPr>
              <w:br/>
              <w:t>S2: Membagi tugas sejak awal.</w:t>
            </w:r>
            <w:r>
              <w:rPr>
                <w:sz w:val="16"/>
              </w:rPr>
              <w:br/>
              <w:t>S3: Mencoba kekuatan bahan sebelum dirakit.</w:t>
            </w:r>
            <w:r>
              <w:rPr>
                <w:sz w:val="16"/>
              </w:rPr>
              <w:br/>
              <w:t>S4: Membuat sketsa bersama.</w:t>
            </w:r>
            <w:r>
              <w:rPr>
                <w:sz w:val="16"/>
              </w:rPr>
              <w:br/>
              <w:t>S5: Menyiapkan tulisan yang lebih singkat.</w:t>
            </w:r>
            <w:r>
              <w:rPr>
                <w:sz w:val="16"/>
              </w:rPr>
              <w:br/>
              <w:t>S6: Menyisakan waktu untuk mengecek dan memperbaiki.</w:t>
            </w:r>
          </w:p>
        </w:tc>
        <w:tc>
          <w:tcPr>
            <w:tcW w:w="1417" w:type="dxa"/>
            <w:tcMar>
              <w:top w:w="70" w:type="dxa"/>
              <w:left w:w="70" w:type="dxa"/>
              <w:bottom w:w="70" w:type="dxa"/>
              <w:right w:w="70" w:type="dxa"/>
            </w:tcMar>
            <w:vAlign w:val="center"/>
          </w:tcPr>
          <w:p w14:paraId="188A9DAE" w14:textId="77777777" w:rsidR="0027748F" w:rsidRDefault="00000000">
            <w:r>
              <w:rPr>
                <w:sz w:val="16"/>
              </w:rPr>
              <w:t>Refleksi; rencana perbaikan</w:t>
            </w:r>
          </w:p>
        </w:tc>
      </w:tr>
    </w:tbl>
    <w:p w14:paraId="7714A7F8" w14:textId="77777777" w:rsidR="0027748F" w:rsidRDefault="0027748F">
      <w:pPr>
        <w:spacing w:after="0"/>
      </w:pPr>
    </w:p>
    <w:p w14:paraId="6E7CCCE7" w14:textId="77777777" w:rsidR="0027748F" w:rsidRDefault="00000000">
      <w:pPr>
        <w:pStyle w:val="Heading2"/>
        <w:spacing w:before="120" w:after="80"/>
      </w:pPr>
      <w:r>
        <w:rPr>
          <w:rFonts w:ascii="Times New Roman" w:eastAsia="Times New Roman" w:hAnsi="Times New Roman"/>
        </w:rPr>
        <w:t>Catatan Dinamika Wawancara Siswa</w:t>
      </w:r>
    </w:p>
    <w:p w14:paraId="44CDA4D7" w14:textId="77777777" w:rsidR="0027748F" w:rsidRDefault="00000000">
      <w:pPr>
        <w:spacing w:after="80"/>
        <w:jc w:val="both"/>
      </w:pPr>
      <w:r>
        <w:t>S3 dan S5 paling cepat merespons pertanyaan tentang kegagalan dan umpan balik. S6 lebih banyak menjawab setelah diberi waktu berpikir. S4 terlihat antusias ketika membahas penggabungan gambar dengan ide teman. Peneliti perlu berhati-hati karena jawaban dalam wawancara kelompok dapat dipengaruhi oleh respons teman; bukti individual harus dibandingkan dengan kontribusi yang teramati dan lembar refleksi D4.</w:t>
      </w:r>
    </w:p>
    <w:p w14:paraId="2039ADBD" w14:textId="77777777" w:rsidR="0027748F" w:rsidRDefault="00000000">
      <w:r>
        <w:br w:type="page"/>
      </w:r>
    </w:p>
    <w:p w14:paraId="5FCAF922" w14:textId="77777777" w:rsidR="0027748F" w:rsidRDefault="00000000">
      <w:pPr>
        <w:pStyle w:val="Heading1"/>
        <w:spacing w:before="160" w:after="80"/>
      </w:pPr>
      <w:r>
        <w:rPr>
          <w:rFonts w:ascii="Times New Roman" w:eastAsia="Times New Roman" w:hAnsi="Times New Roman"/>
        </w:rPr>
        <w:lastRenderedPageBreak/>
        <w:t>5. HASIL TELAAH DOKUMENTASI DAN ARTEFAK (D1-D4)</w:t>
      </w:r>
    </w:p>
    <w:p w14:paraId="08C48684" w14:textId="77777777" w:rsidR="0027748F" w:rsidRDefault="00000000">
      <w:pPr>
        <w:pStyle w:val="Heading2"/>
        <w:spacing w:before="120" w:after="80"/>
      </w:pPr>
      <w:r>
        <w:rPr>
          <w:rFonts w:ascii="Times New Roman" w:eastAsia="Times New Roman" w:hAnsi="Times New Roman"/>
        </w:rPr>
        <w:t>A. D1 - Lembar Perencanaan Proyek</w:t>
      </w:r>
    </w:p>
    <w:tbl>
      <w:tblPr>
        <w:tblStyle w:val="TableGrid"/>
        <w:tblW w:w="0" w:type="auto"/>
        <w:jc w:val="center"/>
        <w:tblLayout w:type="fixed"/>
        <w:tblLook w:val="04A0" w:firstRow="1" w:lastRow="0" w:firstColumn="1" w:lastColumn="0" w:noHBand="0" w:noVBand="1"/>
      </w:tblPr>
      <w:tblGrid>
        <w:gridCol w:w="567"/>
        <w:gridCol w:w="2665"/>
        <w:gridCol w:w="964"/>
        <w:gridCol w:w="5216"/>
      </w:tblGrid>
      <w:tr w:rsidR="0027748F" w14:paraId="70852226" w14:textId="77777777">
        <w:trPr>
          <w:tblHeader/>
          <w:jc w:val="center"/>
        </w:trPr>
        <w:tc>
          <w:tcPr>
            <w:tcW w:w="567" w:type="dxa"/>
            <w:shd w:val="clear" w:color="auto" w:fill="D9EAF7"/>
            <w:tcMar>
              <w:top w:w="70" w:type="dxa"/>
              <w:left w:w="70" w:type="dxa"/>
              <w:bottom w:w="70" w:type="dxa"/>
              <w:right w:w="70" w:type="dxa"/>
            </w:tcMar>
            <w:vAlign w:val="center"/>
          </w:tcPr>
          <w:p w14:paraId="76691E69" w14:textId="77777777" w:rsidR="0027748F" w:rsidRDefault="00000000">
            <w:pPr>
              <w:jc w:val="center"/>
            </w:pPr>
            <w:r>
              <w:rPr>
                <w:b/>
                <w:sz w:val="17"/>
              </w:rPr>
              <w:t>No.</w:t>
            </w:r>
          </w:p>
        </w:tc>
        <w:tc>
          <w:tcPr>
            <w:tcW w:w="2665" w:type="dxa"/>
            <w:shd w:val="clear" w:color="auto" w:fill="D9EAF7"/>
            <w:tcMar>
              <w:top w:w="70" w:type="dxa"/>
              <w:left w:w="70" w:type="dxa"/>
              <w:bottom w:w="70" w:type="dxa"/>
              <w:right w:w="70" w:type="dxa"/>
            </w:tcMar>
            <w:vAlign w:val="center"/>
          </w:tcPr>
          <w:p w14:paraId="39C0A5A5" w14:textId="77777777" w:rsidR="0027748F" w:rsidRDefault="00000000">
            <w:pPr>
              <w:jc w:val="center"/>
            </w:pPr>
            <w:r>
              <w:rPr>
                <w:b/>
                <w:sz w:val="17"/>
              </w:rPr>
              <w:t>Aspek</w:t>
            </w:r>
          </w:p>
        </w:tc>
        <w:tc>
          <w:tcPr>
            <w:tcW w:w="964" w:type="dxa"/>
            <w:shd w:val="clear" w:color="auto" w:fill="D9EAF7"/>
            <w:tcMar>
              <w:top w:w="70" w:type="dxa"/>
              <w:left w:w="70" w:type="dxa"/>
              <w:bottom w:w="70" w:type="dxa"/>
              <w:right w:w="70" w:type="dxa"/>
            </w:tcMar>
            <w:vAlign w:val="center"/>
          </w:tcPr>
          <w:p w14:paraId="2E9F7C64" w14:textId="77777777" w:rsidR="0027748F" w:rsidRDefault="00000000">
            <w:pPr>
              <w:jc w:val="center"/>
            </w:pPr>
            <w:r>
              <w:rPr>
                <w:b/>
                <w:sz w:val="17"/>
              </w:rPr>
              <w:t>Kategori</w:t>
            </w:r>
          </w:p>
        </w:tc>
        <w:tc>
          <w:tcPr>
            <w:tcW w:w="5216" w:type="dxa"/>
            <w:shd w:val="clear" w:color="auto" w:fill="D9EAF7"/>
            <w:tcMar>
              <w:top w:w="70" w:type="dxa"/>
              <w:left w:w="70" w:type="dxa"/>
              <w:bottom w:w="70" w:type="dxa"/>
              <w:right w:w="70" w:type="dxa"/>
            </w:tcMar>
            <w:vAlign w:val="center"/>
          </w:tcPr>
          <w:p w14:paraId="3773CCD0" w14:textId="77777777" w:rsidR="0027748F" w:rsidRDefault="00000000">
            <w:pPr>
              <w:jc w:val="center"/>
            </w:pPr>
            <w:r>
              <w:rPr>
                <w:b/>
                <w:sz w:val="17"/>
              </w:rPr>
              <w:t>Bukti/Kutipan Dokumen</w:t>
            </w:r>
          </w:p>
        </w:tc>
      </w:tr>
      <w:tr w:rsidR="0027748F" w14:paraId="7C24226C" w14:textId="77777777">
        <w:trPr>
          <w:jc w:val="center"/>
        </w:trPr>
        <w:tc>
          <w:tcPr>
            <w:tcW w:w="567" w:type="dxa"/>
            <w:tcMar>
              <w:top w:w="70" w:type="dxa"/>
              <w:left w:w="70" w:type="dxa"/>
              <w:bottom w:w="70" w:type="dxa"/>
              <w:right w:w="70" w:type="dxa"/>
            </w:tcMar>
            <w:vAlign w:val="center"/>
          </w:tcPr>
          <w:p w14:paraId="3E7BFCCC" w14:textId="77777777" w:rsidR="0027748F" w:rsidRDefault="00000000">
            <w:pPr>
              <w:jc w:val="center"/>
            </w:pPr>
            <w:r>
              <w:rPr>
                <w:sz w:val="17"/>
              </w:rPr>
              <w:t>1</w:t>
            </w:r>
          </w:p>
        </w:tc>
        <w:tc>
          <w:tcPr>
            <w:tcW w:w="2665" w:type="dxa"/>
            <w:tcMar>
              <w:top w:w="70" w:type="dxa"/>
              <w:left w:w="70" w:type="dxa"/>
              <w:bottom w:w="70" w:type="dxa"/>
              <w:right w:w="70" w:type="dxa"/>
            </w:tcMar>
            <w:vAlign w:val="center"/>
          </w:tcPr>
          <w:p w14:paraId="359DF4A7" w14:textId="77777777" w:rsidR="0027748F" w:rsidRDefault="00000000">
            <w:r>
              <w:rPr>
                <w:sz w:val="17"/>
              </w:rPr>
              <w:t>Daftar alternatif produk</w:t>
            </w:r>
          </w:p>
        </w:tc>
        <w:tc>
          <w:tcPr>
            <w:tcW w:w="964" w:type="dxa"/>
            <w:tcMar>
              <w:top w:w="70" w:type="dxa"/>
              <w:left w:w="70" w:type="dxa"/>
              <w:bottom w:w="70" w:type="dxa"/>
              <w:right w:w="70" w:type="dxa"/>
            </w:tcMar>
            <w:vAlign w:val="center"/>
          </w:tcPr>
          <w:p w14:paraId="07BF7CA5" w14:textId="77777777" w:rsidR="0027748F" w:rsidRDefault="00000000">
            <w:r>
              <w:rPr>
                <w:sz w:val="17"/>
              </w:rPr>
              <w:t>AJ</w:t>
            </w:r>
          </w:p>
        </w:tc>
        <w:tc>
          <w:tcPr>
            <w:tcW w:w="5216" w:type="dxa"/>
            <w:tcMar>
              <w:top w:w="70" w:type="dxa"/>
              <w:left w:w="70" w:type="dxa"/>
              <w:bottom w:w="70" w:type="dxa"/>
              <w:right w:w="70" w:type="dxa"/>
            </w:tcMar>
            <w:vAlign w:val="center"/>
          </w:tcPr>
          <w:p w14:paraId="581D6E7A" w14:textId="77777777" w:rsidR="0027748F" w:rsidRDefault="00000000">
            <w:r>
              <w:rPr>
                <w:sz w:val="17"/>
              </w:rPr>
              <w:t>Semua kelompok mencatat 3-5 alternatif; terdapat poster, model, papan lipat, kartu ajakan, dan media presentasi.</w:t>
            </w:r>
          </w:p>
        </w:tc>
      </w:tr>
      <w:tr w:rsidR="0027748F" w14:paraId="63688D58" w14:textId="77777777">
        <w:trPr>
          <w:jc w:val="center"/>
        </w:trPr>
        <w:tc>
          <w:tcPr>
            <w:tcW w:w="567" w:type="dxa"/>
            <w:tcMar>
              <w:top w:w="70" w:type="dxa"/>
              <w:left w:w="70" w:type="dxa"/>
              <w:bottom w:w="70" w:type="dxa"/>
              <w:right w:w="70" w:type="dxa"/>
            </w:tcMar>
            <w:vAlign w:val="center"/>
          </w:tcPr>
          <w:p w14:paraId="11497CDA" w14:textId="77777777" w:rsidR="0027748F" w:rsidRDefault="00000000">
            <w:pPr>
              <w:jc w:val="center"/>
            </w:pPr>
            <w:r>
              <w:rPr>
                <w:sz w:val="17"/>
              </w:rPr>
              <w:t>2</w:t>
            </w:r>
          </w:p>
        </w:tc>
        <w:tc>
          <w:tcPr>
            <w:tcW w:w="2665" w:type="dxa"/>
            <w:tcMar>
              <w:top w:w="70" w:type="dxa"/>
              <w:left w:w="70" w:type="dxa"/>
              <w:bottom w:w="70" w:type="dxa"/>
              <w:right w:w="70" w:type="dxa"/>
            </w:tcMar>
            <w:vAlign w:val="center"/>
          </w:tcPr>
          <w:p w14:paraId="4B477529" w14:textId="77777777" w:rsidR="0027748F" w:rsidRDefault="00000000">
            <w:r>
              <w:rPr>
                <w:sz w:val="17"/>
              </w:rPr>
              <w:t>Alasan pemilihan produk</w:t>
            </w:r>
          </w:p>
        </w:tc>
        <w:tc>
          <w:tcPr>
            <w:tcW w:w="964" w:type="dxa"/>
            <w:tcMar>
              <w:top w:w="70" w:type="dxa"/>
              <w:left w:w="70" w:type="dxa"/>
              <w:bottom w:w="70" w:type="dxa"/>
              <w:right w:w="70" w:type="dxa"/>
            </w:tcMar>
            <w:vAlign w:val="center"/>
          </w:tcPr>
          <w:p w14:paraId="0F66880E" w14:textId="77777777" w:rsidR="0027748F" w:rsidRDefault="00000000">
            <w:r>
              <w:rPr>
                <w:sz w:val="17"/>
              </w:rPr>
              <w:t>AJ</w:t>
            </w:r>
          </w:p>
        </w:tc>
        <w:tc>
          <w:tcPr>
            <w:tcW w:w="5216" w:type="dxa"/>
            <w:tcMar>
              <w:top w:w="70" w:type="dxa"/>
              <w:left w:w="70" w:type="dxa"/>
              <w:bottom w:w="70" w:type="dxa"/>
              <w:right w:w="70" w:type="dxa"/>
            </w:tcMar>
            <w:vAlign w:val="center"/>
          </w:tcPr>
          <w:p w14:paraId="6B7E329C" w14:textId="77777777" w:rsidR="0027748F" w:rsidRDefault="00000000">
            <w:r>
              <w:rPr>
                <w:sz w:val="17"/>
              </w:rPr>
              <w:t>Lima kelompok menuliskan fungsi, bahan, dan waktu; satu kelompok hanya menulis “menarik” dan kemudian diperjelas secara lisan.</w:t>
            </w:r>
          </w:p>
        </w:tc>
      </w:tr>
      <w:tr w:rsidR="0027748F" w14:paraId="448FA64B" w14:textId="77777777">
        <w:trPr>
          <w:jc w:val="center"/>
        </w:trPr>
        <w:tc>
          <w:tcPr>
            <w:tcW w:w="567" w:type="dxa"/>
            <w:tcMar>
              <w:top w:w="70" w:type="dxa"/>
              <w:left w:w="70" w:type="dxa"/>
              <w:bottom w:w="70" w:type="dxa"/>
              <w:right w:w="70" w:type="dxa"/>
            </w:tcMar>
            <w:vAlign w:val="center"/>
          </w:tcPr>
          <w:p w14:paraId="3D0360C8" w14:textId="77777777" w:rsidR="0027748F" w:rsidRDefault="00000000">
            <w:pPr>
              <w:jc w:val="center"/>
            </w:pPr>
            <w:r>
              <w:rPr>
                <w:sz w:val="17"/>
              </w:rPr>
              <w:t>3</w:t>
            </w:r>
          </w:p>
        </w:tc>
        <w:tc>
          <w:tcPr>
            <w:tcW w:w="2665" w:type="dxa"/>
            <w:tcMar>
              <w:top w:w="70" w:type="dxa"/>
              <w:left w:w="70" w:type="dxa"/>
              <w:bottom w:w="70" w:type="dxa"/>
              <w:right w:w="70" w:type="dxa"/>
            </w:tcMar>
            <w:vAlign w:val="center"/>
          </w:tcPr>
          <w:p w14:paraId="45A49D24" w14:textId="77777777" w:rsidR="0027748F" w:rsidRDefault="00000000">
            <w:r>
              <w:rPr>
                <w:sz w:val="17"/>
              </w:rPr>
              <w:t>Daftar bahan dan alat</w:t>
            </w:r>
          </w:p>
        </w:tc>
        <w:tc>
          <w:tcPr>
            <w:tcW w:w="964" w:type="dxa"/>
            <w:tcMar>
              <w:top w:w="70" w:type="dxa"/>
              <w:left w:w="70" w:type="dxa"/>
              <w:bottom w:w="70" w:type="dxa"/>
              <w:right w:w="70" w:type="dxa"/>
            </w:tcMar>
            <w:vAlign w:val="center"/>
          </w:tcPr>
          <w:p w14:paraId="572D48AA" w14:textId="77777777" w:rsidR="0027748F" w:rsidRDefault="00000000">
            <w:r>
              <w:rPr>
                <w:sz w:val="17"/>
              </w:rPr>
              <w:t>AJ</w:t>
            </w:r>
          </w:p>
        </w:tc>
        <w:tc>
          <w:tcPr>
            <w:tcW w:w="5216" w:type="dxa"/>
            <w:tcMar>
              <w:top w:w="70" w:type="dxa"/>
              <w:left w:w="70" w:type="dxa"/>
              <w:bottom w:w="70" w:type="dxa"/>
              <w:right w:w="70" w:type="dxa"/>
            </w:tcMar>
            <w:vAlign w:val="center"/>
          </w:tcPr>
          <w:p w14:paraId="7F4992BF" w14:textId="77777777" w:rsidR="0027748F" w:rsidRDefault="00000000">
            <w:r>
              <w:rPr>
                <w:sz w:val="17"/>
              </w:rPr>
              <w:t>Bahan utama tercantum; dua kelompok belum memiliki bahan cadangan.</w:t>
            </w:r>
          </w:p>
        </w:tc>
      </w:tr>
      <w:tr w:rsidR="0027748F" w14:paraId="07963149" w14:textId="77777777">
        <w:trPr>
          <w:jc w:val="center"/>
        </w:trPr>
        <w:tc>
          <w:tcPr>
            <w:tcW w:w="567" w:type="dxa"/>
            <w:tcMar>
              <w:top w:w="70" w:type="dxa"/>
              <w:left w:w="70" w:type="dxa"/>
              <w:bottom w:w="70" w:type="dxa"/>
              <w:right w:w="70" w:type="dxa"/>
            </w:tcMar>
            <w:vAlign w:val="center"/>
          </w:tcPr>
          <w:p w14:paraId="55EB5D4B" w14:textId="77777777" w:rsidR="0027748F" w:rsidRDefault="00000000">
            <w:pPr>
              <w:jc w:val="center"/>
            </w:pPr>
            <w:r>
              <w:rPr>
                <w:sz w:val="17"/>
              </w:rPr>
              <w:t>4</w:t>
            </w:r>
          </w:p>
        </w:tc>
        <w:tc>
          <w:tcPr>
            <w:tcW w:w="2665" w:type="dxa"/>
            <w:tcMar>
              <w:top w:w="70" w:type="dxa"/>
              <w:left w:w="70" w:type="dxa"/>
              <w:bottom w:w="70" w:type="dxa"/>
              <w:right w:w="70" w:type="dxa"/>
            </w:tcMar>
            <w:vAlign w:val="center"/>
          </w:tcPr>
          <w:p w14:paraId="4166DC1D" w14:textId="77777777" w:rsidR="0027748F" w:rsidRDefault="00000000">
            <w:r>
              <w:rPr>
                <w:sz w:val="17"/>
              </w:rPr>
              <w:t>Pembagian peran</w:t>
            </w:r>
          </w:p>
        </w:tc>
        <w:tc>
          <w:tcPr>
            <w:tcW w:w="964" w:type="dxa"/>
            <w:tcMar>
              <w:top w:w="70" w:type="dxa"/>
              <w:left w:w="70" w:type="dxa"/>
              <w:bottom w:w="70" w:type="dxa"/>
              <w:right w:w="70" w:type="dxa"/>
            </w:tcMar>
            <w:vAlign w:val="center"/>
          </w:tcPr>
          <w:p w14:paraId="22172485" w14:textId="77777777" w:rsidR="0027748F" w:rsidRDefault="00000000">
            <w:r>
              <w:rPr>
                <w:sz w:val="17"/>
              </w:rPr>
              <w:t>AJ</w:t>
            </w:r>
          </w:p>
        </w:tc>
        <w:tc>
          <w:tcPr>
            <w:tcW w:w="5216" w:type="dxa"/>
            <w:tcMar>
              <w:top w:w="70" w:type="dxa"/>
              <w:left w:w="70" w:type="dxa"/>
              <w:bottom w:w="70" w:type="dxa"/>
              <w:right w:w="70" w:type="dxa"/>
            </w:tcMar>
            <w:vAlign w:val="center"/>
          </w:tcPr>
          <w:p w14:paraId="6CE0CFF1" w14:textId="77777777" w:rsidR="0027748F" w:rsidRDefault="00000000">
            <w:r>
              <w:rPr>
                <w:sz w:val="17"/>
              </w:rPr>
              <w:t>Peran tercatat pada semua kelompok, tetapi dua kelompok melakukan revisi pembagian setelah observasi O2.</w:t>
            </w:r>
          </w:p>
        </w:tc>
      </w:tr>
      <w:tr w:rsidR="0027748F" w14:paraId="69DB8658" w14:textId="77777777">
        <w:trPr>
          <w:jc w:val="center"/>
        </w:trPr>
        <w:tc>
          <w:tcPr>
            <w:tcW w:w="567" w:type="dxa"/>
            <w:tcMar>
              <w:top w:w="70" w:type="dxa"/>
              <w:left w:w="70" w:type="dxa"/>
              <w:bottom w:w="70" w:type="dxa"/>
              <w:right w:w="70" w:type="dxa"/>
            </w:tcMar>
            <w:vAlign w:val="center"/>
          </w:tcPr>
          <w:p w14:paraId="27ED842E" w14:textId="77777777" w:rsidR="0027748F" w:rsidRDefault="00000000">
            <w:pPr>
              <w:jc w:val="center"/>
            </w:pPr>
            <w:r>
              <w:rPr>
                <w:sz w:val="17"/>
              </w:rPr>
              <w:t>5</w:t>
            </w:r>
          </w:p>
        </w:tc>
        <w:tc>
          <w:tcPr>
            <w:tcW w:w="2665" w:type="dxa"/>
            <w:tcMar>
              <w:top w:w="70" w:type="dxa"/>
              <w:left w:w="70" w:type="dxa"/>
              <w:bottom w:w="70" w:type="dxa"/>
              <w:right w:w="70" w:type="dxa"/>
            </w:tcMar>
            <w:vAlign w:val="center"/>
          </w:tcPr>
          <w:p w14:paraId="5DF49733" w14:textId="77777777" w:rsidR="0027748F" w:rsidRDefault="00000000">
            <w:r>
              <w:rPr>
                <w:sz w:val="17"/>
              </w:rPr>
              <w:t>Urutan langkah kerja</w:t>
            </w:r>
          </w:p>
        </w:tc>
        <w:tc>
          <w:tcPr>
            <w:tcW w:w="964" w:type="dxa"/>
            <w:tcMar>
              <w:top w:w="70" w:type="dxa"/>
              <w:left w:w="70" w:type="dxa"/>
              <w:bottom w:w="70" w:type="dxa"/>
              <w:right w:w="70" w:type="dxa"/>
            </w:tcMar>
            <w:vAlign w:val="center"/>
          </w:tcPr>
          <w:p w14:paraId="0B596C1A" w14:textId="77777777" w:rsidR="0027748F" w:rsidRDefault="00000000">
            <w:r>
              <w:rPr>
                <w:sz w:val="17"/>
              </w:rPr>
              <w:t>ABJ</w:t>
            </w:r>
          </w:p>
        </w:tc>
        <w:tc>
          <w:tcPr>
            <w:tcW w:w="5216" w:type="dxa"/>
            <w:tcMar>
              <w:top w:w="70" w:type="dxa"/>
              <w:left w:w="70" w:type="dxa"/>
              <w:bottom w:w="70" w:type="dxa"/>
              <w:right w:w="70" w:type="dxa"/>
            </w:tcMar>
            <w:vAlign w:val="center"/>
          </w:tcPr>
          <w:p w14:paraId="0094DC7E" w14:textId="77777777" w:rsidR="0027748F" w:rsidRDefault="00000000">
            <w:r>
              <w:rPr>
                <w:sz w:val="17"/>
              </w:rPr>
              <w:t>Empat kelompok menulis urutan rinci; dua kelompok menggunakan daftar umum tanpa estimasi waktu.</w:t>
            </w:r>
          </w:p>
        </w:tc>
      </w:tr>
      <w:tr w:rsidR="0027748F" w14:paraId="5DC631C9" w14:textId="77777777">
        <w:trPr>
          <w:jc w:val="center"/>
        </w:trPr>
        <w:tc>
          <w:tcPr>
            <w:tcW w:w="567" w:type="dxa"/>
            <w:tcMar>
              <w:top w:w="70" w:type="dxa"/>
              <w:left w:w="70" w:type="dxa"/>
              <w:bottom w:w="70" w:type="dxa"/>
              <w:right w:w="70" w:type="dxa"/>
            </w:tcMar>
            <w:vAlign w:val="center"/>
          </w:tcPr>
          <w:p w14:paraId="25BDBD21" w14:textId="77777777" w:rsidR="0027748F" w:rsidRDefault="00000000">
            <w:pPr>
              <w:jc w:val="center"/>
            </w:pPr>
            <w:r>
              <w:rPr>
                <w:sz w:val="17"/>
              </w:rPr>
              <w:t>6</w:t>
            </w:r>
          </w:p>
        </w:tc>
        <w:tc>
          <w:tcPr>
            <w:tcW w:w="2665" w:type="dxa"/>
            <w:tcMar>
              <w:top w:w="70" w:type="dxa"/>
              <w:left w:w="70" w:type="dxa"/>
              <w:bottom w:w="70" w:type="dxa"/>
              <w:right w:w="70" w:type="dxa"/>
            </w:tcMar>
            <w:vAlign w:val="center"/>
          </w:tcPr>
          <w:p w14:paraId="7B0D7426" w14:textId="77777777" w:rsidR="0027748F" w:rsidRDefault="00000000">
            <w:r>
              <w:rPr>
                <w:sz w:val="17"/>
              </w:rPr>
              <w:t>Catatan perubahan ide</w:t>
            </w:r>
          </w:p>
        </w:tc>
        <w:tc>
          <w:tcPr>
            <w:tcW w:w="964" w:type="dxa"/>
            <w:tcMar>
              <w:top w:w="70" w:type="dxa"/>
              <w:left w:w="70" w:type="dxa"/>
              <w:bottom w:w="70" w:type="dxa"/>
              <w:right w:w="70" w:type="dxa"/>
            </w:tcMar>
            <w:vAlign w:val="center"/>
          </w:tcPr>
          <w:p w14:paraId="4E2DDBDA" w14:textId="77777777" w:rsidR="0027748F" w:rsidRDefault="00000000">
            <w:r>
              <w:rPr>
                <w:sz w:val="17"/>
              </w:rPr>
              <w:t>ABJ</w:t>
            </w:r>
          </w:p>
        </w:tc>
        <w:tc>
          <w:tcPr>
            <w:tcW w:w="5216" w:type="dxa"/>
            <w:tcMar>
              <w:top w:w="70" w:type="dxa"/>
              <w:left w:w="70" w:type="dxa"/>
              <w:bottom w:w="70" w:type="dxa"/>
              <w:right w:w="70" w:type="dxa"/>
            </w:tcMar>
            <w:vAlign w:val="center"/>
          </w:tcPr>
          <w:p w14:paraId="50581263" w14:textId="77777777" w:rsidR="0027748F" w:rsidRDefault="00000000">
            <w:r>
              <w:rPr>
                <w:sz w:val="17"/>
              </w:rPr>
              <w:t>Empat kelompok mencatat perubahan secara mandiri; dua kelompok baru melengkapi setelah diingatkan.</w:t>
            </w:r>
          </w:p>
        </w:tc>
      </w:tr>
      <w:tr w:rsidR="0027748F" w14:paraId="1598C9BB" w14:textId="77777777">
        <w:trPr>
          <w:jc w:val="center"/>
        </w:trPr>
        <w:tc>
          <w:tcPr>
            <w:tcW w:w="567" w:type="dxa"/>
            <w:tcMar>
              <w:top w:w="70" w:type="dxa"/>
              <w:left w:w="70" w:type="dxa"/>
              <w:bottom w:w="70" w:type="dxa"/>
              <w:right w:w="70" w:type="dxa"/>
            </w:tcMar>
            <w:vAlign w:val="center"/>
          </w:tcPr>
          <w:p w14:paraId="1770D359" w14:textId="77777777" w:rsidR="0027748F" w:rsidRDefault="00000000">
            <w:pPr>
              <w:jc w:val="center"/>
            </w:pPr>
            <w:r>
              <w:rPr>
                <w:sz w:val="17"/>
              </w:rPr>
              <w:t>7</w:t>
            </w:r>
          </w:p>
        </w:tc>
        <w:tc>
          <w:tcPr>
            <w:tcW w:w="2665" w:type="dxa"/>
            <w:tcMar>
              <w:top w:w="70" w:type="dxa"/>
              <w:left w:w="70" w:type="dxa"/>
              <w:bottom w:w="70" w:type="dxa"/>
              <w:right w:w="70" w:type="dxa"/>
            </w:tcMar>
            <w:vAlign w:val="center"/>
          </w:tcPr>
          <w:p w14:paraId="5E68C350" w14:textId="77777777" w:rsidR="0027748F" w:rsidRDefault="00000000">
            <w:r>
              <w:rPr>
                <w:sz w:val="17"/>
              </w:rPr>
              <w:t>Kriteria keberhasilan</w:t>
            </w:r>
          </w:p>
        </w:tc>
        <w:tc>
          <w:tcPr>
            <w:tcW w:w="964" w:type="dxa"/>
            <w:tcMar>
              <w:top w:w="70" w:type="dxa"/>
              <w:left w:w="70" w:type="dxa"/>
              <w:bottom w:w="70" w:type="dxa"/>
              <w:right w:w="70" w:type="dxa"/>
            </w:tcMar>
            <w:vAlign w:val="center"/>
          </w:tcPr>
          <w:p w14:paraId="7419C6ED" w14:textId="77777777" w:rsidR="0027748F" w:rsidRDefault="00000000">
            <w:r>
              <w:rPr>
                <w:sz w:val="17"/>
              </w:rPr>
              <w:t>AJ</w:t>
            </w:r>
          </w:p>
        </w:tc>
        <w:tc>
          <w:tcPr>
            <w:tcW w:w="5216" w:type="dxa"/>
            <w:tcMar>
              <w:top w:w="70" w:type="dxa"/>
              <w:left w:w="70" w:type="dxa"/>
              <w:bottom w:w="70" w:type="dxa"/>
              <w:right w:w="70" w:type="dxa"/>
            </w:tcMar>
            <w:vAlign w:val="center"/>
          </w:tcPr>
          <w:p w14:paraId="1BF15D66" w14:textId="77777777" w:rsidR="0027748F" w:rsidRDefault="00000000">
            <w:r>
              <w:rPr>
                <w:sz w:val="17"/>
              </w:rPr>
              <w:t>Produk harus benar secara isi, jelas, aman, dapat digunakan, dan selesai sesuai waktu.</w:t>
            </w:r>
          </w:p>
        </w:tc>
      </w:tr>
      <w:tr w:rsidR="0027748F" w14:paraId="2DA956AC" w14:textId="77777777">
        <w:trPr>
          <w:jc w:val="center"/>
        </w:trPr>
        <w:tc>
          <w:tcPr>
            <w:tcW w:w="567" w:type="dxa"/>
            <w:tcMar>
              <w:top w:w="70" w:type="dxa"/>
              <w:left w:w="70" w:type="dxa"/>
              <w:bottom w:w="70" w:type="dxa"/>
              <w:right w:w="70" w:type="dxa"/>
            </w:tcMar>
            <w:vAlign w:val="center"/>
          </w:tcPr>
          <w:p w14:paraId="217FBCD7" w14:textId="77777777" w:rsidR="0027748F" w:rsidRDefault="00000000">
            <w:pPr>
              <w:jc w:val="center"/>
            </w:pPr>
            <w:r>
              <w:rPr>
                <w:sz w:val="17"/>
              </w:rPr>
              <w:t>8</w:t>
            </w:r>
          </w:p>
        </w:tc>
        <w:tc>
          <w:tcPr>
            <w:tcW w:w="2665" w:type="dxa"/>
            <w:tcMar>
              <w:top w:w="70" w:type="dxa"/>
              <w:left w:w="70" w:type="dxa"/>
              <w:bottom w:w="70" w:type="dxa"/>
              <w:right w:w="70" w:type="dxa"/>
            </w:tcMar>
            <w:vAlign w:val="center"/>
          </w:tcPr>
          <w:p w14:paraId="3C7C3688" w14:textId="77777777" w:rsidR="0027748F" w:rsidRDefault="00000000">
            <w:r>
              <w:rPr>
                <w:sz w:val="17"/>
              </w:rPr>
              <w:t>Bukti kelancaran dan keluwesan</w:t>
            </w:r>
          </w:p>
        </w:tc>
        <w:tc>
          <w:tcPr>
            <w:tcW w:w="964" w:type="dxa"/>
            <w:tcMar>
              <w:top w:w="70" w:type="dxa"/>
              <w:left w:w="70" w:type="dxa"/>
              <w:bottom w:w="70" w:type="dxa"/>
              <w:right w:w="70" w:type="dxa"/>
            </w:tcMar>
            <w:vAlign w:val="center"/>
          </w:tcPr>
          <w:p w14:paraId="0444E29E" w14:textId="77777777" w:rsidR="0027748F" w:rsidRDefault="00000000">
            <w:r>
              <w:rPr>
                <w:sz w:val="17"/>
              </w:rPr>
              <w:t>AJ</w:t>
            </w:r>
          </w:p>
        </w:tc>
        <w:tc>
          <w:tcPr>
            <w:tcW w:w="5216" w:type="dxa"/>
            <w:tcMar>
              <w:top w:w="70" w:type="dxa"/>
              <w:left w:w="70" w:type="dxa"/>
              <w:bottom w:w="70" w:type="dxa"/>
              <w:right w:w="70" w:type="dxa"/>
            </w:tcMar>
            <w:vAlign w:val="center"/>
          </w:tcPr>
          <w:p w14:paraId="61B66764" w14:textId="77777777" w:rsidR="0027748F" w:rsidRDefault="00000000">
            <w:r>
              <w:rPr>
                <w:sz w:val="17"/>
              </w:rPr>
              <w:t>Alternatif ide serta perubahan bahan/ukuran tercatat dan konsisten dengan O1-O2.</w:t>
            </w:r>
          </w:p>
        </w:tc>
      </w:tr>
    </w:tbl>
    <w:p w14:paraId="546EDB2D" w14:textId="77777777" w:rsidR="0027748F" w:rsidRDefault="0027748F">
      <w:pPr>
        <w:spacing w:after="0"/>
      </w:pPr>
    </w:p>
    <w:p w14:paraId="3BDB2D42" w14:textId="77777777" w:rsidR="0027748F" w:rsidRDefault="00000000">
      <w:pPr>
        <w:pStyle w:val="Heading2"/>
        <w:spacing w:before="120" w:after="80"/>
      </w:pPr>
      <w:r>
        <w:rPr>
          <w:rFonts w:ascii="Times New Roman" w:eastAsia="Times New Roman" w:hAnsi="Times New Roman"/>
        </w:rPr>
        <w:t>B. D2 - Draf Produk</w:t>
      </w:r>
    </w:p>
    <w:tbl>
      <w:tblPr>
        <w:tblStyle w:val="TableGrid"/>
        <w:tblW w:w="0" w:type="auto"/>
        <w:jc w:val="center"/>
        <w:tblLayout w:type="fixed"/>
        <w:tblLook w:val="04A0" w:firstRow="1" w:lastRow="0" w:firstColumn="1" w:lastColumn="0" w:noHBand="0" w:noVBand="1"/>
      </w:tblPr>
      <w:tblGrid>
        <w:gridCol w:w="567"/>
        <w:gridCol w:w="2665"/>
        <w:gridCol w:w="964"/>
        <w:gridCol w:w="5216"/>
      </w:tblGrid>
      <w:tr w:rsidR="0027748F" w14:paraId="7301A7DC" w14:textId="77777777">
        <w:trPr>
          <w:tblHeader/>
          <w:jc w:val="center"/>
        </w:trPr>
        <w:tc>
          <w:tcPr>
            <w:tcW w:w="567" w:type="dxa"/>
            <w:shd w:val="clear" w:color="auto" w:fill="D9EAF7"/>
            <w:tcMar>
              <w:top w:w="70" w:type="dxa"/>
              <w:left w:w="70" w:type="dxa"/>
              <w:bottom w:w="70" w:type="dxa"/>
              <w:right w:w="70" w:type="dxa"/>
            </w:tcMar>
            <w:vAlign w:val="center"/>
          </w:tcPr>
          <w:p w14:paraId="626403A2" w14:textId="77777777" w:rsidR="0027748F" w:rsidRDefault="00000000">
            <w:pPr>
              <w:jc w:val="center"/>
            </w:pPr>
            <w:r>
              <w:rPr>
                <w:b/>
                <w:sz w:val="17"/>
              </w:rPr>
              <w:t>No.</w:t>
            </w:r>
          </w:p>
        </w:tc>
        <w:tc>
          <w:tcPr>
            <w:tcW w:w="2665" w:type="dxa"/>
            <w:shd w:val="clear" w:color="auto" w:fill="D9EAF7"/>
            <w:tcMar>
              <w:top w:w="70" w:type="dxa"/>
              <w:left w:w="70" w:type="dxa"/>
              <w:bottom w:w="70" w:type="dxa"/>
              <w:right w:w="70" w:type="dxa"/>
            </w:tcMar>
            <w:vAlign w:val="center"/>
          </w:tcPr>
          <w:p w14:paraId="31EC42B5" w14:textId="77777777" w:rsidR="0027748F" w:rsidRDefault="00000000">
            <w:pPr>
              <w:jc w:val="center"/>
            </w:pPr>
            <w:r>
              <w:rPr>
                <w:b/>
                <w:sz w:val="17"/>
              </w:rPr>
              <w:t>Aspek</w:t>
            </w:r>
          </w:p>
        </w:tc>
        <w:tc>
          <w:tcPr>
            <w:tcW w:w="964" w:type="dxa"/>
            <w:shd w:val="clear" w:color="auto" w:fill="D9EAF7"/>
            <w:tcMar>
              <w:top w:w="70" w:type="dxa"/>
              <w:left w:w="70" w:type="dxa"/>
              <w:bottom w:w="70" w:type="dxa"/>
              <w:right w:w="70" w:type="dxa"/>
            </w:tcMar>
            <w:vAlign w:val="center"/>
          </w:tcPr>
          <w:p w14:paraId="4FC7DFF6" w14:textId="77777777" w:rsidR="0027748F" w:rsidRDefault="00000000">
            <w:pPr>
              <w:jc w:val="center"/>
            </w:pPr>
            <w:r>
              <w:rPr>
                <w:b/>
                <w:sz w:val="17"/>
              </w:rPr>
              <w:t>Kategori</w:t>
            </w:r>
          </w:p>
        </w:tc>
        <w:tc>
          <w:tcPr>
            <w:tcW w:w="5216" w:type="dxa"/>
            <w:shd w:val="clear" w:color="auto" w:fill="D9EAF7"/>
            <w:tcMar>
              <w:top w:w="70" w:type="dxa"/>
              <w:left w:w="70" w:type="dxa"/>
              <w:bottom w:w="70" w:type="dxa"/>
              <w:right w:w="70" w:type="dxa"/>
            </w:tcMar>
            <w:vAlign w:val="center"/>
          </w:tcPr>
          <w:p w14:paraId="41E7C1C6" w14:textId="77777777" w:rsidR="0027748F" w:rsidRDefault="00000000">
            <w:pPr>
              <w:jc w:val="center"/>
            </w:pPr>
            <w:r>
              <w:rPr>
                <w:b/>
                <w:sz w:val="17"/>
              </w:rPr>
              <w:t>Bukti/Kutipan Dokumen</w:t>
            </w:r>
          </w:p>
        </w:tc>
      </w:tr>
      <w:tr w:rsidR="0027748F" w14:paraId="7216772A" w14:textId="77777777">
        <w:trPr>
          <w:jc w:val="center"/>
        </w:trPr>
        <w:tc>
          <w:tcPr>
            <w:tcW w:w="567" w:type="dxa"/>
            <w:tcMar>
              <w:top w:w="70" w:type="dxa"/>
              <w:left w:w="70" w:type="dxa"/>
              <w:bottom w:w="70" w:type="dxa"/>
              <w:right w:w="70" w:type="dxa"/>
            </w:tcMar>
            <w:vAlign w:val="center"/>
          </w:tcPr>
          <w:p w14:paraId="2191A872" w14:textId="77777777" w:rsidR="0027748F" w:rsidRDefault="00000000">
            <w:pPr>
              <w:jc w:val="center"/>
            </w:pPr>
            <w:r>
              <w:rPr>
                <w:sz w:val="17"/>
              </w:rPr>
              <w:t>1</w:t>
            </w:r>
          </w:p>
        </w:tc>
        <w:tc>
          <w:tcPr>
            <w:tcW w:w="2665" w:type="dxa"/>
            <w:tcMar>
              <w:top w:w="70" w:type="dxa"/>
              <w:left w:w="70" w:type="dxa"/>
              <w:bottom w:w="70" w:type="dxa"/>
              <w:right w:w="70" w:type="dxa"/>
            </w:tcMar>
            <w:vAlign w:val="center"/>
          </w:tcPr>
          <w:p w14:paraId="6BF7EB43" w14:textId="77777777" w:rsidR="0027748F" w:rsidRDefault="00000000">
            <w:r>
              <w:rPr>
                <w:sz w:val="17"/>
              </w:rPr>
              <w:t>Kelengkapan isi awal</w:t>
            </w:r>
          </w:p>
        </w:tc>
        <w:tc>
          <w:tcPr>
            <w:tcW w:w="964" w:type="dxa"/>
            <w:tcMar>
              <w:top w:w="70" w:type="dxa"/>
              <w:left w:w="70" w:type="dxa"/>
              <w:bottom w:w="70" w:type="dxa"/>
              <w:right w:w="70" w:type="dxa"/>
            </w:tcMar>
            <w:vAlign w:val="center"/>
          </w:tcPr>
          <w:p w14:paraId="21095EFB" w14:textId="77777777" w:rsidR="0027748F" w:rsidRDefault="00000000">
            <w:r>
              <w:rPr>
                <w:sz w:val="17"/>
              </w:rPr>
              <w:t>ABJ</w:t>
            </w:r>
          </w:p>
        </w:tc>
        <w:tc>
          <w:tcPr>
            <w:tcW w:w="5216" w:type="dxa"/>
            <w:tcMar>
              <w:top w:w="70" w:type="dxa"/>
              <w:left w:w="70" w:type="dxa"/>
              <w:bottom w:w="70" w:type="dxa"/>
              <w:right w:w="70" w:type="dxa"/>
            </w:tcMar>
            <w:vAlign w:val="center"/>
          </w:tcPr>
          <w:p w14:paraId="7F8D7D8D" w14:textId="77777777" w:rsidR="0027748F" w:rsidRDefault="00000000">
            <w:r>
              <w:rPr>
                <w:sz w:val="17"/>
              </w:rPr>
              <w:t>Empat draf belum memiliki petunjuk atau contoh jenis sampah.</w:t>
            </w:r>
          </w:p>
        </w:tc>
      </w:tr>
      <w:tr w:rsidR="0027748F" w14:paraId="2EDCFBFA" w14:textId="77777777">
        <w:trPr>
          <w:jc w:val="center"/>
        </w:trPr>
        <w:tc>
          <w:tcPr>
            <w:tcW w:w="567" w:type="dxa"/>
            <w:tcMar>
              <w:top w:w="70" w:type="dxa"/>
              <w:left w:w="70" w:type="dxa"/>
              <w:bottom w:w="70" w:type="dxa"/>
              <w:right w:w="70" w:type="dxa"/>
            </w:tcMar>
            <w:vAlign w:val="center"/>
          </w:tcPr>
          <w:p w14:paraId="62E68AA8" w14:textId="77777777" w:rsidR="0027748F" w:rsidRDefault="00000000">
            <w:pPr>
              <w:jc w:val="center"/>
            </w:pPr>
            <w:r>
              <w:rPr>
                <w:sz w:val="17"/>
              </w:rPr>
              <w:t>2</w:t>
            </w:r>
          </w:p>
        </w:tc>
        <w:tc>
          <w:tcPr>
            <w:tcW w:w="2665" w:type="dxa"/>
            <w:tcMar>
              <w:top w:w="70" w:type="dxa"/>
              <w:left w:w="70" w:type="dxa"/>
              <w:bottom w:w="70" w:type="dxa"/>
              <w:right w:w="70" w:type="dxa"/>
            </w:tcMar>
            <w:vAlign w:val="center"/>
          </w:tcPr>
          <w:p w14:paraId="4162275F" w14:textId="77777777" w:rsidR="0027748F" w:rsidRDefault="00000000">
            <w:r>
              <w:rPr>
                <w:sz w:val="17"/>
              </w:rPr>
              <w:t>Keterbacaan</w:t>
            </w:r>
          </w:p>
        </w:tc>
        <w:tc>
          <w:tcPr>
            <w:tcW w:w="964" w:type="dxa"/>
            <w:tcMar>
              <w:top w:w="70" w:type="dxa"/>
              <w:left w:w="70" w:type="dxa"/>
              <w:bottom w:w="70" w:type="dxa"/>
              <w:right w:w="70" w:type="dxa"/>
            </w:tcMar>
            <w:vAlign w:val="center"/>
          </w:tcPr>
          <w:p w14:paraId="6D8D4745" w14:textId="77777777" w:rsidR="0027748F" w:rsidRDefault="00000000">
            <w:r>
              <w:rPr>
                <w:sz w:val="17"/>
              </w:rPr>
              <w:t>ABJ</w:t>
            </w:r>
          </w:p>
        </w:tc>
        <w:tc>
          <w:tcPr>
            <w:tcW w:w="5216" w:type="dxa"/>
            <w:tcMar>
              <w:top w:w="70" w:type="dxa"/>
              <w:left w:w="70" w:type="dxa"/>
              <w:bottom w:w="70" w:type="dxa"/>
              <w:right w:w="70" w:type="dxa"/>
            </w:tcMar>
            <w:vAlign w:val="center"/>
          </w:tcPr>
          <w:p w14:paraId="5FF40126" w14:textId="77777777" w:rsidR="0027748F" w:rsidRDefault="00000000">
            <w:r>
              <w:rPr>
                <w:sz w:val="17"/>
              </w:rPr>
              <w:t>Tiga draf menggunakan huruf terlalu kecil atau susunan terlalu rapat.</w:t>
            </w:r>
          </w:p>
        </w:tc>
      </w:tr>
      <w:tr w:rsidR="0027748F" w14:paraId="65345982" w14:textId="77777777">
        <w:trPr>
          <w:jc w:val="center"/>
        </w:trPr>
        <w:tc>
          <w:tcPr>
            <w:tcW w:w="567" w:type="dxa"/>
            <w:tcMar>
              <w:top w:w="70" w:type="dxa"/>
              <w:left w:w="70" w:type="dxa"/>
              <w:bottom w:w="70" w:type="dxa"/>
              <w:right w:w="70" w:type="dxa"/>
            </w:tcMar>
            <w:vAlign w:val="center"/>
          </w:tcPr>
          <w:p w14:paraId="6EBB723F" w14:textId="77777777" w:rsidR="0027748F" w:rsidRDefault="00000000">
            <w:pPr>
              <w:jc w:val="center"/>
            </w:pPr>
            <w:r>
              <w:rPr>
                <w:sz w:val="17"/>
              </w:rPr>
              <w:t>3</w:t>
            </w:r>
          </w:p>
        </w:tc>
        <w:tc>
          <w:tcPr>
            <w:tcW w:w="2665" w:type="dxa"/>
            <w:tcMar>
              <w:top w:w="70" w:type="dxa"/>
              <w:left w:w="70" w:type="dxa"/>
              <w:bottom w:w="70" w:type="dxa"/>
              <w:right w:w="70" w:type="dxa"/>
            </w:tcMar>
            <w:vAlign w:val="center"/>
          </w:tcPr>
          <w:p w14:paraId="281ABF38" w14:textId="77777777" w:rsidR="0027748F" w:rsidRDefault="00000000">
            <w:r>
              <w:rPr>
                <w:sz w:val="17"/>
              </w:rPr>
              <w:t>Kekuatan struktur</w:t>
            </w:r>
          </w:p>
        </w:tc>
        <w:tc>
          <w:tcPr>
            <w:tcW w:w="964" w:type="dxa"/>
            <w:tcMar>
              <w:top w:w="70" w:type="dxa"/>
              <w:left w:w="70" w:type="dxa"/>
              <w:bottom w:w="70" w:type="dxa"/>
              <w:right w:w="70" w:type="dxa"/>
            </w:tcMar>
            <w:vAlign w:val="center"/>
          </w:tcPr>
          <w:p w14:paraId="25268337" w14:textId="77777777" w:rsidR="0027748F" w:rsidRDefault="00000000">
            <w:r>
              <w:rPr>
                <w:sz w:val="17"/>
              </w:rPr>
              <w:t>ABJ</w:t>
            </w:r>
          </w:p>
        </w:tc>
        <w:tc>
          <w:tcPr>
            <w:tcW w:w="5216" w:type="dxa"/>
            <w:tcMar>
              <w:top w:w="70" w:type="dxa"/>
              <w:left w:w="70" w:type="dxa"/>
              <w:bottom w:w="70" w:type="dxa"/>
              <w:right w:w="70" w:type="dxa"/>
            </w:tcMar>
            <w:vAlign w:val="center"/>
          </w:tcPr>
          <w:p w14:paraId="51848D7A" w14:textId="77777777" w:rsidR="0027748F" w:rsidRDefault="00000000">
            <w:r>
              <w:rPr>
                <w:sz w:val="17"/>
              </w:rPr>
              <w:t>Dua produk memiliki sambungan lemah; satu model belum dapat berdiri stabil.</w:t>
            </w:r>
          </w:p>
        </w:tc>
      </w:tr>
      <w:tr w:rsidR="0027748F" w14:paraId="27DAB619" w14:textId="77777777">
        <w:trPr>
          <w:jc w:val="center"/>
        </w:trPr>
        <w:tc>
          <w:tcPr>
            <w:tcW w:w="567" w:type="dxa"/>
            <w:tcMar>
              <w:top w:w="70" w:type="dxa"/>
              <w:left w:w="70" w:type="dxa"/>
              <w:bottom w:w="70" w:type="dxa"/>
              <w:right w:w="70" w:type="dxa"/>
            </w:tcMar>
            <w:vAlign w:val="center"/>
          </w:tcPr>
          <w:p w14:paraId="245AC86A" w14:textId="77777777" w:rsidR="0027748F" w:rsidRDefault="00000000">
            <w:pPr>
              <w:jc w:val="center"/>
            </w:pPr>
            <w:r>
              <w:rPr>
                <w:sz w:val="17"/>
              </w:rPr>
              <w:t>4</w:t>
            </w:r>
          </w:p>
        </w:tc>
        <w:tc>
          <w:tcPr>
            <w:tcW w:w="2665" w:type="dxa"/>
            <w:tcMar>
              <w:top w:w="70" w:type="dxa"/>
              <w:left w:w="70" w:type="dxa"/>
              <w:bottom w:w="70" w:type="dxa"/>
              <w:right w:w="70" w:type="dxa"/>
            </w:tcMar>
            <w:vAlign w:val="center"/>
          </w:tcPr>
          <w:p w14:paraId="49C74B78" w14:textId="77777777" w:rsidR="0027748F" w:rsidRDefault="00000000">
            <w:r>
              <w:rPr>
                <w:sz w:val="17"/>
              </w:rPr>
              <w:t>Ciri bentuk</w:t>
            </w:r>
          </w:p>
        </w:tc>
        <w:tc>
          <w:tcPr>
            <w:tcW w:w="964" w:type="dxa"/>
            <w:tcMar>
              <w:top w:w="70" w:type="dxa"/>
              <w:left w:w="70" w:type="dxa"/>
              <w:bottom w:w="70" w:type="dxa"/>
              <w:right w:w="70" w:type="dxa"/>
            </w:tcMar>
            <w:vAlign w:val="center"/>
          </w:tcPr>
          <w:p w14:paraId="7DA726F0" w14:textId="77777777" w:rsidR="0027748F" w:rsidRDefault="00000000">
            <w:r>
              <w:rPr>
                <w:sz w:val="17"/>
              </w:rPr>
              <w:t>AJ</w:t>
            </w:r>
          </w:p>
        </w:tc>
        <w:tc>
          <w:tcPr>
            <w:tcW w:w="5216" w:type="dxa"/>
            <w:tcMar>
              <w:top w:w="70" w:type="dxa"/>
              <w:left w:w="70" w:type="dxa"/>
              <w:bottom w:w="70" w:type="dxa"/>
              <w:right w:w="70" w:type="dxa"/>
            </w:tcMar>
            <w:vAlign w:val="center"/>
          </w:tcPr>
          <w:p w14:paraId="108DB80E" w14:textId="77777777" w:rsidR="0027748F" w:rsidRDefault="00000000">
            <w:r>
              <w:rPr>
                <w:sz w:val="17"/>
              </w:rPr>
              <w:t>Variasi bentuk antarkelompok sudah tampak meskipun detail belum lengkap.</w:t>
            </w:r>
          </w:p>
        </w:tc>
      </w:tr>
      <w:tr w:rsidR="0027748F" w14:paraId="6AFEF62A" w14:textId="77777777">
        <w:trPr>
          <w:jc w:val="center"/>
        </w:trPr>
        <w:tc>
          <w:tcPr>
            <w:tcW w:w="567" w:type="dxa"/>
            <w:tcMar>
              <w:top w:w="70" w:type="dxa"/>
              <w:left w:w="70" w:type="dxa"/>
              <w:bottom w:w="70" w:type="dxa"/>
              <w:right w:w="70" w:type="dxa"/>
            </w:tcMar>
            <w:vAlign w:val="center"/>
          </w:tcPr>
          <w:p w14:paraId="0C889BBA" w14:textId="77777777" w:rsidR="0027748F" w:rsidRDefault="00000000">
            <w:pPr>
              <w:jc w:val="center"/>
            </w:pPr>
            <w:r>
              <w:rPr>
                <w:sz w:val="17"/>
              </w:rPr>
              <w:t>5</w:t>
            </w:r>
          </w:p>
        </w:tc>
        <w:tc>
          <w:tcPr>
            <w:tcW w:w="2665" w:type="dxa"/>
            <w:tcMar>
              <w:top w:w="70" w:type="dxa"/>
              <w:left w:w="70" w:type="dxa"/>
              <w:bottom w:w="70" w:type="dxa"/>
              <w:right w:w="70" w:type="dxa"/>
            </w:tcMar>
            <w:vAlign w:val="center"/>
          </w:tcPr>
          <w:p w14:paraId="6FCADC59" w14:textId="77777777" w:rsidR="0027748F" w:rsidRDefault="00000000">
            <w:r>
              <w:rPr>
                <w:sz w:val="17"/>
              </w:rPr>
              <w:t>Hubungan dengan tujuan proyek</w:t>
            </w:r>
          </w:p>
        </w:tc>
        <w:tc>
          <w:tcPr>
            <w:tcW w:w="964" w:type="dxa"/>
            <w:tcMar>
              <w:top w:w="70" w:type="dxa"/>
              <w:left w:w="70" w:type="dxa"/>
              <w:bottom w:w="70" w:type="dxa"/>
              <w:right w:w="70" w:type="dxa"/>
            </w:tcMar>
            <w:vAlign w:val="center"/>
          </w:tcPr>
          <w:p w14:paraId="547441DC" w14:textId="77777777" w:rsidR="0027748F" w:rsidRDefault="00000000">
            <w:r>
              <w:rPr>
                <w:sz w:val="17"/>
              </w:rPr>
              <w:t>AJ</w:t>
            </w:r>
          </w:p>
        </w:tc>
        <w:tc>
          <w:tcPr>
            <w:tcW w:w="5216" w:type="dxa"/>
            <w:tcMar>
              <w:top w:w="70" w:type="dxa"/>
              <w:left w:w="70" w:type="dxa"/>
              <w:bottom w:w="70" w:type="dxa"/>
              <w:right w:w="70" w:type="dxa"/>
            </w:tcMar>
            <w:vAlign w:val="center"/>
          </w:tcPr>
          <w:p w14:paraId="0B0F74C2" w14:textId="77777777" w:rsidR="0027748F" w:rsidRDefault="00000000">
            <w:r>
              <w:rPr>
                <w:sz w:val="17"/>
              </w:rPr>
              <w:t>Semua draf memuat pesan pemilahan sampah, tetapi tingkat kejelasan berbeda.</w:t>
            </w:r>
          </w:p>
        </w:tc>
      </w:tr>
      <w:tr w:rsidR="0027748F" w14:paraId="336AA5ED" w14:textId="77777777">
        <w:trPr>
          <w:jc w:val="center"/>
        </w:trPr>
        <w:tc>
          <w:tcPr>
            <w:tcW w:w="567" w:type="dxa"/>
            <w:tcMar>
              <w:top w:w="70" w:type="dxa"/>
              <w:left w:w="70" w:type="dxa"/>
              <w:bottom w:w="70" w:type="dxa"/>
              <w:right w:w="70" w:type="dxa"/>
            </w:tcMar>
            <w:vAlign w:val="center"/>
          </w:tcPr>
          <w:p w14:paraId="5236923B" w14:textId="77777777" w:rsidR="0027748F" w:rsidRDefault="00000000">
            <w:pPr>
              <w:jc w:val="center"/>
            </w:pPr>
            <w:r>
              <w:rPr>
                <w:sz w:val="17"/>
              </w:rPr>
              <w:t>6</w:t>
            </w:r>
          </w:p>
        </w:tc>
        <w:tc>
          <w:tcPr>
            <w:tcW w:w="2665" w:type="dxa"/>
            <w:tcMar>
              <w:top w:w="70" w:type="dxa"/>
              <w:left w:w="70" w:type="dxa"/>
              <w:bottom w:w="70" w:type="dxa"/>
              <w:right w:w="70" w:type="dxa"/>
            </w:tcMar>
            <w:vAlign w:val="center"/>
          </w:tcPr>
          <w:p w14:paraId="1294CDB5" w14:textId="77777777" w:rsidR="0027748F" w:rsidRDefault="00000000">
            <w:r>
              <w:rPr>
                <w:sz w:val="17"/>
              </w:rPr>
              <w:t>Jejak masalah yang memicu revisi</w:t>
            </w:r>
          </w:p>
        </w:tc>
        <w:tc>
          <w:tcPr>
            <w:tcW w:w="964" w:type="dxa"/>
            <w:tcMar>
              <w:top w:w="70" w:type="dxa"/>
              <w:left w:w="70" w:type="dxa"/>
              <w:bottom w:w="70" w:type="dxa"/>
              <w:right w:w="70" w:type="dxa"/>
            </w:tcMar>
            <w:vAlign w:val="center"/>
          </w:tcPr>
          <w:p w14:paraId="71A45E49" w14:textId="77777777" w:rsidR="0027748F" w:rsidRDefault="00000000">
            <w:r>
              <w:rPr>
                <w:sz w:val="17"/>
              </w:rPr>
              <w:t>AJ</w:t>
            </w:r>
          </w:p>
        </w:tc>
        <w:tc>
          <w:tcPr>
            <w:tcW w:w="5216" w:type="dxa"/>
            <w:tcMar>
              <w:top w:w="70" w:type="dxa"/>
              <w:left w:w="70" w:type="dxa"/>
              <w:bottom w:w="70" w:type="dxa"/>
              <w:right w:w="70" w:type="dxa"/>
            </w:tcMar>
            <w:vAlign w:val="center"/>
          </w:tcPr>
          <w:p w14:paraId="49C205F0" w14:textId="77777777" w:rsidR="0027748F" w:rsidRDefault="00000000">
            <w:r>
              <w:rPr>
                <w:sz w:val="17"/>
              </w:rPr>
              <w:t>Masalah fungsi, struktur, dan penyajian dapat dibandingkan dengan produk akhir D3.</w:t>
            </w:r>
          </w:p>
        </w:tc>
      </w:tr>
    </w:tbl>
    <w:p w14:paraId="1D6C317E" w14:textId="77777777" w:rsidR="0027748F" w:rsidRDefault="0027748F">
      <w:pPr>
        <w:spacing w:after="0"/>
      </w:pPr>
    </w:p>
    <w:p w14:paraId="5AB371AF" w14:textId="77777777" w:rsidR="0027748F" w:rsidRDefault="00000000">
      <w:pPr>
        <w:pStyle w:val="Heading2"/>
        <w:spacing w:before="120" w:after="80"/>
      </w:pPr>
      <w:r>
        <w:rPr>
          <w:rFonts w:ascii="Times New Roman" w:eastAsia="Times New Roman" w:hAnsi="Times New Roman"/>
        </w:rPr>
        <w:t>C. D3 - Produk Akhir</w:t>
      </w:r>
    </w:p>
    <w:tbl>
      <w:tblPr>
        <w:tblStyle w:val="TableGrid"/>
        <w:tblW w:w="0" w:type="auto"/>
        <w:jc w:val="center"/>
        <w:tblLayout w:type="fixed"/>
        <w:tblLook w:val="04A0" w:firstRow="1" w:lastRow="0" w:firstColumn="1" w:lastColumn="0" w:noHBand="0" w:noVBand="1"/>
      </w:tblPr>
      <w:tblGrid>
        <w:gridCol w:w="567"/>
        <w:gridCol w:w="2665"/>
        <w:gridCol w:w="964"/>
        <w:gridCol w:w="5216"/>
      </w:tblGrid>
      <w:tr w:rsidR="0027748F" w14:paraId="5B5EC0FB" w14:textId="77777777">
        <w:trPr>
          <w:tblHeader/>
          <w:jc w:val="center"/>
        </w:trPr>
        <w:tc>
          <w:tcPr>
            <w:tcW w:w="567" w:type="dxa"/>
            <w:shd w:val="clear" w:color="auto" w:fill="D9EAF7"/>
            <w:tcMar>
              <w:top w:w="70" w:type="dxa"/>
              <w:left w:w="70" w:type="dxa"/>
              <w:bottom w:w="70" w:type="dxa"/>
              <w:right w:w="70" w:type="dxa"/>
            </w:tcMar>
            <w:vAlign w:val="center"/>
          </w:tcPr>
          <w:p w14:paraId="311D2848" w14:textId="77777777" w:rsidR="0027748F" w:rsidRDefault="00000000">
            <w:pPr>
              <w:jc w:val="center"/>
            </w:pPr>
            <w:r>
              <w:rPr>
                <w:b/>
                <w:sz w:val="17"/>
              </w:rPr>
              <w:t>No.</w:t>
            </w:r>
          </w:p>
        </w:tc>
        <w:tc>
          <w:tcPr>
            <w:tcW w:w="2665" w:type="dxa"/>
            <w:shd w:val="clear" w:color="auto" w:fill="D9EAF7"/>
            <w:tcMar>
              <w:top w:w="70" w:type="dxa"/>
              <w:left w:w="70" w:type="dxa"/>
              <w:bottom w:w="70" w:type="dxa"/>
              <w:right w:w="70" w:type="dxa"/>
            </w:tcMar>
            <w:vAlign w:val="center"/>
          </w:tcPr>
          <w:p w14:paraId="469F269A" w14:textId="77777777" w:rsidR="0027748F" w:rsidRDefault="00000000">
            <w:pPr>
              <w:jc w:val="center"/>
            </w:pPr>
            <w:r>
              <w:rPr>
                <w:b/>
                <w:sz w:val="17"/>
              </w:rPr>
              <w:t>Aspek</w:t>
            </w:r>
          </w:p>
        </w:tc>
        <w:tc>
          <w:tcPr>
            <w:tcW w:w="964" w:type="dxa"/>
            <w:shd w:val="clear" w:color="auto" w:fill="D9EAF7"/>
            <w:tcMar>
              <w:top w:w="70" w:type="dxa"/>
              <w:left w:w="70" w:type="dxa"/>
              <w:bottom w:w="70" w:type="dxa"/>
              <w:right w:w="70" w:type="dxa"/>
            </w:tcMar>
            <w:vAlign w:val="center"/>
          </w:tcPr>
          <w:p w14:paraId="6298B09E" w14:textId="77777777" w:rsidR="0027748F" w:rsidRDefault="00000000">
            <w:pPr>
              <w:jc w:val="center"/>
            </w:pPr>
            <w:r>
              <w:rPr>
                <w:b/>
                <w:sz w:val="17"/>
              </w:rPr>
              <w:t>Kategori</w:t>
            </w:r>
          </w:p>
        </w:tc>
        <w:tc>
          <w:tcPr>
            <w:tcW w:w="5216" w:type="dxa"/>
            <w:shd w:val="clear" w:color="auto" w:fill="D9EAF7"/>
            <w:tcMar>
              <w:top w:w="70" w:type="dxa"/>
              <w:left w:w="70" w:type="dxa"/>
              <w:bottom w:w="70" w:type="dxa"/>
              <w:right w:w="70" w:type="dxa"/>
            </w:tcMar>
            <w:vAlign w:val="center"/>
          </w:tcPr>
          <w:p w14:paraId="16BC92F7" w14:textId="77777777" w:rsidR="0027748F" w:rsidRDefault="00000000">
            <w:pPr>
              <w:jc w:val="center"/>
            </w:pPr>
            <w:r>
              <w:rPr>
                <w:b/>
                <w:sz w:val="17"/>
              </w:rPr>
              <w:t>Bukti/Kutipan Dokumen</w:t>
            </w:r>
          </w:p>
        </w:tc>
      </w:tr>
      <w:tr w:rsidR="0027748F" w14:paraId="77CDD638" w14:textId="77777777">
        <w:trPr>
          <w:jc w:val="center"/>
        </w:trPr>
        <w:tc>
          <w:tcPr>
            <w:tcW w:w="567" w:type="dxa"/>
            <w:tcMar>
              <w:top w:w="70" w:type="dxa"/>
              <w:left w:w="70" w:type="dxa"/>
              <w:bottom w:w="70" w:type="dxa"/>
              <w:right w:w="70" w:type="dxa"/>
            </w:tcMar>
            <w:vAlign w:val="center"/>
          </w:tcPr>
          <w:p w14:paraId="5D1E4050" w14:textId="77777777" w:rsidR="0027748F" w:rsidRDefault="00000000">
            <w:pPr>
              <w:jc w:val="center"/>
            </w:pPr>
            <w:r>
              <w:rPr>
                <w:sz w:val="17"/>
              </w:rPr>
              <w:t>1</w:t>
            </w:r>
          </w:p>
        </w:tc>
        <w:tc>
          <w:tcPr>
            <w:tcW w:w="2665" w:type="dxa"/>
            <w:tcMar>
              <w:top w:w="70" w:type="dxa"/>
              <w:left w:w="70" w:type="dxa"/>
              <w:bottom w:w="70" w:type="dxa"/>
              <w:right w:w="70" w:type="dxa"/>
            </w:tcMar>
            <w:vAlign w:val="center"/>
          </w:tcPr>
          <w:p w14:paraId="6C9622D0" w14:textId="77777777" w:rsidR="0027748F" w:rsidRDefault="00000000">
            <w:r>
              <w:rPr>
                <w:sz w:val="17"/>
              </w:rPr>
              <w:t>Ketepatan isi</w:t>
            </w:r>
          </w:p>
        </w:tc>
        <w:tc>
          <w:tcPr>
            <w:tcW w:w="964" w:type="dxa"/>
            <w:tcMar>
              <w:top w:w="70" w:type="dxa"/>
              <w:left w:w="70" w:type="dxa"/>
              <w:bottom w:w="70" w:type="dxa"/>
              <w:right w:w="70" w:type="dxa"/>
            </w:tcMar>
            <w:vAlign w:val="center"/>
          </w:tcPr>
          <w:p w14:paraId="56C27907" w14:textId="77777777" w:rsidR="0027748F" w:rsidRDefault="00000000">
            <w:r>
              <w:rPr>
                <w:sz w:val="17"/>
              </w:rPr>
              <w:t>AJ</w:t>
            </w:r>
          </w:p>
        </w:tc>
        <w:tc>
          <w:tcPr>
            <w:tcW w:w="5216" w:type="dxa"/>
            <w:tcMar>
              <w:top w:w="70" w:type="dxa"/>
              <w:left w:w="70" w:type="dxa"/>
              <w:bottom w:w="70" w:type="dxa"/>
              <w:right w:w="70" w:type="dxa"/>
            </w:tcMar>
            <w:vAlign w:val="center"/>
          </w:tcPr>
          <w:p w14:paraId="7DA9D7EF" w14:textId="77777777" w:rsidR="0027748F" w:rsidRDefault="00000000">
            <w:r>
              <w:rPr>
                <w:sz w:val="17"/>
              </w:rPr>
              <w:t>Jenis sampah dan pesan ajakan sesuai dengan materi yang dipelajari.</w:t>
            </w:r>
          </w:p>
        </w:tc>
      </w:tr>
      <w:tr w:rsidR="0027748F" w14:paraId="6B24DDE9" w14:textId="77777777">
        <w:trPr>
          <w:jc w:val="center"/>
        </w:trPr>
        <w:tc>
          <w:tcPr>
            <w:tcW w:w="567" w:type="dxa"/>
            <w:tcMar>
              <w:top w:w="70" w:type="dxa"/>
              <w:left w:w="70" w:type="dxa"/>
              <w:bottom w:w="70" w:type="dxa"/>
              <w:right w:w="70" w:type="dxa"/>
            </w:tcMar>
            <w:vAlign w:val="center"/>
          </w:tcPr>
          <w:p w14:paraId="2EA01FDA" w14:textId="77777777" w:rsidR="0027748F" w:rsidRDefault="00000000">
            <w:pPr>
              <w:jc w:val="center"/>
            </w:pPr>
            <w:r>
              <w:rPr>
                <w:sz w:val="17"/>
              </w:rPr>
              <w:t>2</w:t>
            </w:r>
          </w:p>
        </w:tc>
        <w:tc>
          <w:tcPr>
            <w:tcW w:w="2665" w:type="dxa"/>
            <w:tcMar>
              <w:top w:w="70" w:type="dxa"/>
              <w:left w:w="70" w:type="dxa"/>
              <w:bottom w:w="70" w:type="dxa"/>
              <w:right w:w="70" w:type="dxa"/>
            </w:tcMar>
            <w:vAlign w:val="center"/>
          </w:tcPr>
          <w:p w14:paraId="4FF2AB43" w14:textId="77777777" w:rsidR="0027748F" w:rsidRDefault="00000000">
            <w:r>
              <w:rPr>
                <w:sz w:val="17"/>
              </w:rPr>
              <w:t>Keterbacaan dan komunikasi</w:t>
            </w:r>
          </w:p>
        </w:tc>
        <w:tc>
          <w:tcPr>
            <w:tcW w:w="964" w:type="dxa"/>
            <w:tcMar>
              <w:top w:w="70" w:type="dxa"/>
              <w:left w:w="70" w:type="dxa"/>
              <w:bottom w:w="70" w:type="dxa"/>
              <w:right w:w="70" w:type="dxa"/>
            </w:tcMar>
            <w:vAlign w:val="center"/>
          </w:tcPr>
          <w:p w14:paraId="2BA1049B" w14:textId="77777777" w:rsidR="0027748F" w:rsidRDefault="00000000">
            <w:r>
              <w:rPr>
                <w:sz w:val="17"/>
              </w:rPr>
              <w:t>AJ</w:t>
            </w:r>
          </w:p>
        </w:tc>
        <w:tc>
          <w:tcPr>
            <w:tcW w:w="5216" w:type="dxa"/>
            <w:tcMar>
              <w:top w:w="70" w:type="dxa"/>
              <w:left w:w="70" w:type="dxa"/>
              <w:bottom w:w="70" w:type="dxa"/>
              <w:right w:w="70" w:type="dxa"/>
            </w:tcMar>
            <w:vAlign w:val="center"/>
          </w:tcPr>
          <w:p w14:paraId="5B3A6AED" w14:textId="77777777" w:rsidR="0027748F" w:rsidRDefault="00000000">
            <w:r>
              <w:rPr>
                <w:sz w:val="17"/>
              </w:rPr>
              <w:t>Ukuran huruf, judul, warna kategori, dan urutan informasi lebih jelas dibanding draf.</w:t>
            </w:r>
          </w:p>
        </w:tc>
      </w:tr>
      <w:tr w:rsidR="0027748F" w14:paraId="2ABEAF18" w14:textId="77777777">
        <w:trPr>
          <w:jc w:val="center"/>
        </w:trPr>
        <w:tc>
          <w:tcPr>
            <w:tcW w:w="567" w:type="dxa"/>
            <w:tcMar>
              <w:top w:w="70" w:type="dxa"/>
              <w:left w:w="70" w:type="dxa"/>
              <w:bottom w:w="70" w:type="dxa"/>
              <w:right w:w="70" w:type="dxa"/>
            </w:tcMar>
            <w:vAlign w:val="center"/>
          </w:tcPr>
          <w:p w14:paraId="00622F5B" w14:textId="77777777" w:rsidR="0027748F" w:rsidRDefault="00000000">
            <w:pPr>
              <w:jc w:val="center"/>
            </w:pPr>
            <w:r>
              <w:rPr>
                <w:sz w:val="17"/>
              </w:rPr>
              <w:t>3</w:t>
            </w:r>
          </w:p>
        </w:tc>
        <w:tc>
          <w:tcPr>
            <w:tcW w:w="2665" w:type="dxa"/>
            <w:tcMar>
              <w:top w:w="70" w:type="dxa"/>
              <w:left w:w="70" w:type="dxa"/>
              <w:bottom w:w="70" w:type="dxa"/>
              <w:right w:w="70" w:type="dxa"/>
            </w:tcMar>
            <w:vAlign w:val="center"/>
          </w:tcPr>
          <w:p w14:paraId="51BF6556" w14:textId="77777777" w:rsidR="0027748F" w:rsidRDefault="00000000">
            <w:r>
              <w:rPr>
                <w:sz w:val="17"/>
              </w:rPr>
              <w:t>Fungsi produk</w:t>
            </w:r>
          </w:p>
        </w:tc>
        <w:tc>
          <w:tcPr>
            <w:tcW w:w="964" w:type="dxa"/>
            <w:tcMar>
              <w:top w:w="70" w:type="dxa"/>
              <w:left w:w="70" w:type="dxa"/>
              <w:bottom w:w="70" w:type="dxa"/>
              <w:right w:w="70" w:type="dxa"/>
            </w:tcMar>
            <w:vAlign w:val="center"/>
          </w:tcPr>
          <w:p w14:paraId="369F85B0" w14:textId="77777777" w:rsidR="0027748F" w:rsidRDefault="00000000">
            <w:r>
              <w:rPr>
                <w:sz w:val="17"/>
              </w:rPr>
              <w:t>AJ</w:t>
            </w:r>
          </w:p>
        </w:tc>
        <w:tc>
          <w:tcPr>
            <w:tcW w:w="5216" w:type="dxa"/>
            <w:tcMar>
              <w:top w:w="70" w:type="dxa"/>
              <w:left w:w="70" w:type="dxa"/>
              <w:bottom w:w="70" w:type="dxa"/>
              <w:right w:w="70" w:type="dxa"/>
            </w:tcMar>
            <w:vAlign w:val="center"/>
          </w:tcPr>
          <w:p w14:paraId="20D872F4" w14:textId="77777777" w:rsidR="0027748F" w:rsidRDefault="00000000">
            <w:r>
              <w:rPr>
                <w:sz w:val="17"/>
              </w:rPr>
              <w:t>Produk dapat digunakan sebagai media edukasi/pajangan; model dapat digunakan untuk simulasi pemilahan.</w:t>
            </w:r>
          </w:p>
        </w:tc>
      </w:tr>
      <w:tr w:rsidR="0027748F" w14:paraId="77E36857" w14:textId="77777777">
        <w:trPr>
          <w:jc w:val="center"/>
        </w:trPr>
        <w:tc>
          <w:tcPr>
            <w:tcW w:w="567" w:type="dxa"/>
            <w:tcMar>
              <w:top w:w="70" w:type="dxa"/>
              <w:left w:w="70" w:type="dxa"/>
              <w:bottom w:w="70" w:type="dxa"/>
              <w:right w:w="70" w:type="dxa"/>
            </w:tcMar>
            <w:vAlign w:val="center"/>
          </w:tcPr>
          <w:p w14:paraId="704FE4E3" w14:textId="77777777" w:rsidR="0027748F" w:rsidRDefault="00000000">
            <w:pPr>
              <w:jc w:val="center"/>
            </w:pPr>
            <w:r>
              <w:rPr>
                <w:sz w:val="17"/>
              </w:rPr>
              <w:t>4</w:t>
            </w:r>
          </w:p>
        </w:tc>
        <w:tc>
          <w:tcPr>
            <w:tcW w:w="2665" w:type="dxa"/>
            <w:tcMar>
              <w:top w:w="70" w:type="dxa"/>
              <w:left w:w="70" w:type="dxa"/>
              <w:bottom w:w="70" w:type="dxa"/>
              <w:right w:w="70" w:type="dxa"/>
            </w:tcMar>
            <w:vAlign w:val="center"/>
          </w:tcPr>
          <w:p w14:paraId="440CC902" w14:textId="77777777" w:rsidR="0027748F" w:rsidRDefault="00000000">
            <w:r>
              <w:rPr>
                <w:sz w:val="17"/>
              </w:rPr>
              <w:t>Penguatan struktur</w:t>
            </w:r>
          </w:p>
        </w:tc>
        <w:tc>
          <w:tcPr>
            <w:tcW w:w="964" w:type="dxa"/>
            <w:tcMar>
              <w:top w:w="70" w:type="dxa"/>
              <w:left w:w="70" w:type="dxa"/>
              <w:bottom w:w="70" w:type="dxa"/>
              <w:right w:w="70" w:type="dxa"/>
            </w:tcMar>
            <w:vAlign w:val="center"/>
          </w:tcPr>
          <w:p w14:paraId="398824F9" w14:textId="77777777" w:rsidR="0027748F" w:rsidRDefault="00000000">
            <w:r>
              <w:rPr>
                <w:sz w:val="17"/>
              </w:rPr>
              <w:t>AJ</w:t>
            </w:r>
          </w:p>
        </w:tc>
        <w:tc>
          <w:tcPr>
            <w:tcW w:w="5216" w:type="dxa"/>
            <w:tcMar>
              <w:top w:w="70" w:type="dxa"/>
              <w:left w:w="70" w:type="dxa"/>
              <w:bottom w:w="70" w:type="dxa"/>
              <w:right w:w="70" w:type="dxa"/>
            </w:tcMar>
            <w:vAlign w:val="center"/>
          </w:tcPr>
          <w:p w14:paraId="36FF36BB" w14:textId="77777777" w:rsidR="0027748F" w:rsidRDefault="00000000">
            <w:r>
              <w:rPr>
                <w:sz w:val="17"/>
              </w:rPr>
              <w:t>Sambungan dan penyangga diperbaiki pada produk yang sebelumnya bermasalah.</w:t>
            </w:r>
          </w:p>
        </w:tc>
      </w:tr>
      <w:tr w:rsidR="0027748F" w14:paraId="4BAFCDCF" w14:textId="77777777">
        <w:trPr>
          <w:jc w:val="center"/>
        </w:trPr>
        <w:tc>
          <w:tcPr>
            <w:tcW w:w="567" w:type="dxa"/>
            <w:tcMar>
              <w:top w:w="70" w:type="dxa"/>
              <w:left w:w="70" w:type="dxa"/>
              <w:bottom w:w="70" w:type="dxa"/>
              <w:right w:w="70" w:type="dxa"/>
            </w:tcMar>
            <w:vAlign w:val="center"/>
          </w:tcPr>
          <w:p w14:paraId="6A26CB96" w14:textId="77777777" w:rsidR="0027748F" w:rsidRDefault="00000000">
            <w:pPr>
              <w:jc w:val="center"/>
            </w:pPr>
            <w:r>
              <w:rPr>
                <w:sz w:val="17"/>
              </w:rPr>
              <w:t>5</w:t>
            </w:r>
          </w:p>
        </w:tc>
        <w:tc>
          <w:tcPr>
            <w:tcW w:w="2665" w:type="dxa"/>
            <w:tcMar>
              <w:top w:w="70" w:type="dxa"/>
              <w:left w:w="70" w:type="dxa"/>
              <w:bottom w:w="70" w:type="dxa"/>
              <w:right w:w="70" w:type="dxa"/>
            </w:tcMar>
            <w:vAlign w:val="center"/>
          </w:tcPr>
          <w:p w14:paraId="6D5D2E9A" w14:textId="77777777" w:rsidR="0027748F" w:rsidRDefault="00000000">
            <w:r>
              <w:rPr>
                <w:sz w:val="17"/>
              </w:rPr>
              <w:t>Variasi bentuk</w:t>
            </w:r>
          </w:p>
        </w:tc>
        <w:tc>
          <w:tcPr>
            <w:tcW w:w="964" w:type="dxa"/>
            <w:tcMar>
              <w:top w:w="70" w:type="dxa"/>
              <w:left w:w="70" w:type="dxa"/>
              <w:bottom w:w="70" w:type="dxa"/>
              <w:right w:w="70" w:type="dxa"/>
            </w:tcMar>
            <w:vAlign w:val="center"/>
          </w:tcPr>
          <w:p w14:paraId="2AD1C67A" w14:textId="77777777" w:rsidR="0027748F" w:rsidRDefault="00000000">
            <w:r>
              <w:rPr>
                <w:sz w:val="17"/>
              </w:rPr>
              <w:t>AJ</w:t>
            </w:r>
          </w:p>
        </w:tc>
        <w:tc>
          <w:tcPr>
            <w:tcW w:w="5216" w:type="dxa"/>
            <w:tcMar>
              <w:top w:w="70" w:type="dxa"/>
              <w:left w:w="70" w:type="dxa"/>
              <w:bottom w:w="70" w:type="dxa"/>
              <w:right w:w="70" w:type="dxa"/>
            </w:tcMar>
            <w:vAlign w:val="center"/>
          </w:tcPr>
          <w:p w14:paraId="4CB80BF7" w14:textId="77777777" w:rsidR="0027748F" w:rsidRDefault="00000000">
            <w:r>
              <w:rPr>
                <w:sz w:val="17"/>
              </w:rPr>
              <w:t>Terdapat enam bentuk/penyajian yang berbeda dan tidak seragam.</w:t>
            </w:r>
          </w:p>
        </w:tc>
      </w:tr>
      <w:tr w:rsidR="0027748F" w14:paraId="5BB0E399" w14:textId="77777777">
        <w:trPr>
          <w:jc w:val="center"/>
        </w:trPr>
        <w:tc>
          <w:tcPr>
            <w:tcW w:w="567" w:type="dxa"/>
            <w:tcMar>
              <w:top w:w="70" w:type="dxa"/>
              <w:left w:w="70" w:type="dxa"/>
              <w:bottom w:w="70" w:type="dxa"/>
              <w:right w:w="70" w:type="dxa"/>
            </w:tcMar>
            <w:vAlign w:val="center"/>
          </w:tcPr>
          <w:p w14:paraId="32775830" w14:textId="77777777" w:rsidR="0027748F" w:rsidRDefault="00000000">
            <w:pPr>
              <w:jc w:val="center"/>
            </w:pPr>
            <w:r>
              <w:rPr>
                <w:sz w:val="17"/>
              </w:rPr>
              <w:t>6</w:t>
            </w:r>
          </w:p>
        </w:tc>
        <w:tc>
          <w:tcPr>
            <w:tcW w:w="2665" w:type="dxa"/>
            <w:tcMar>
              <w:top w:w="70" w:type="dxa"/>
              <w:left w:w="70" w:type="dxa"/>
              <w:bottom w:w="70" w:type="dxa"/>
              <w:right w:w="70" w:type="dxa"/>
            </w:tcMar>
            <w:vAlign w:val="center"/>
          </w:tcPr>
          <w:p w14:paraId="277F090C" w14:textId="77777777" w:rsidR="0027748F" w:rsidRDefault="00000000">
            <w:r>
              <w:rPr>
                <w:sz w:val="17"/>
              </w:rPr>
              <w:t>Keaslian</w:t>
            </w:r>
          </w:p>
        </w:tc>
        <w:tc>
          <w:tcPr>
            <w:tcW w:w="964" w:type="dxa"/>
            <w:tcMar>
              <w:top w:w="70" w:type="dxa"/>
              <w:left w:w="70" w:type="dxa"/>
              <w:bottom w:w="70" w:type="dxa"/>
              <w:right w:w="70" w:type="dxa"/>
            </w:tcMar>
            <w:vAlign w:val="center"/>
          </w:tcPr>
          <w:p w14:paraId="4F8AE282" w14:textId="77777777" w:rsidR="0027748F" w:rsidRDefault="00000000">
            <w:r>
              <w:rPr>
                <w:sz w:val="17"/>
              </w:rPr>
              <w:t>AJ</w:t>
            </w:r>
          </w:p>
        </w:tc>
        <w:tc>
          <w:tcPr>
            <w:tcW w:w="5216" w:type="dxa"/>
            <w:tcMar>
              <w:top w:w="70" w:type="dxa"/>
              <w:left w:w="70" w:type="dxa"/>
              <w:bottom w:w="70" w:type="dxa"/>
              <w:right w:w="70" w:type="dxa"/>
            </w:tcMar>
            <w:vAlign w:val="center"/>
          </w:tcPr>
          <w:p w14:paraId="1E206434" w14:textId="77777777" w:rsidR="0027748F" w:rsidRDefault="00000000">
            <w:r>
              <w:rPr>
                <w:sz w:val="17"/>
              </w:rPr>
              <w:t>Keunikan tampak pada kombinasi bentuk, visual, bahan, mekanisme, dan pesan.</w:t>
            </w:r>
          </w:p>
        </w:tc>
      </w:tr>
      <w:tr w:rsidR="0027748F" w14:paraId="004FDA83" w14:textId="77777777">
        <w:trPr>
          <w:jc w:val="center"/>
        </w:trPr>
        <w:tc>
          <w:tcPr>
            <w:tcW w:w="567" w:type="dxa"/>
            <w:tcMar>
              <w:top w:w="70" w:type="dxa"/>
              <w:left w:w="70" w:type="dxa"/>
              <w:bottom w:w="70" w:type="dxa"/>
              <w:right w:w="70" w:type="dxa"/>
            </w:tcMar>
            <w:vAlign w:val="center"/>
          </w:tcPr>
          <w:p w14:paraId="2C185414" w14:textId="77777777" w:rsidR="0027748F" w:rsidRDefault="00000000">
            <w:pPr>
              <w:jc w:val="center"/>
            </w:pPr>
            <w:r>
              <w:rPr>
                <w:sz w:val="17"/>
              </w:rPr>
              <w:t>7</w:t>
            </w:r>
          </w:p>
        </w:tc>
        <w:tc>
          <w:tcPr>
            <w:tcW w:w="2665" w:type="dxa"/>
            <w:tcMar>
              <w:top w:w="70" w:type="dxa"/>
              <w:left w:w="70" w:type="dxa"/>
              <w:bottom w:w="70" w:type="dxa"/>
              <w:right w:w="70" w:type="dxa"/>
            </w:tcMar>
            <w:vAlign w:val="center"/>
          </w:tcPr>
          <w:p w14:paraId="3C5E4188" w14:textId="77777777" w:rsidR="0027748F" w:rsidRDefault="00000000">
            <w:r>
              <w:rPr>
                <w:sz w:val="17"/>
              </w:rPr>
              <w:t>Elaborasi</w:t>
            </w:r>
          </w:p>
        </w:tc>
        <w:tc>
          <w:tcPr>
            <w:tcW w:w="964" w:type="dxa"/>
            <w:tcMar>
              <w:top w:w="70" w:type="dxa"/>
              <w:left w:w="70" w:type="dxa"/>
              <w:bottom w:w="70" w:type="dxa"/>
              <w:right w:w="70" w:type="dxa"/>
            </w:tcMar>
            <w:vAlign w:val="center"/>
          </w:tcPr>
          <w:p w14:paraId="0704D613" w14:textId="77777777" w:rsidR="0027748F" w:rsidRDefault="00000000">
            <w:r>
              <w:rPr>
                <w:sz w:val="17"/>
              </w:rPr>
              <w:t>AJ</w:t>
            </w:r>
          </w:p>
        </w:tc>
        <w:tc>
          <w:tcPr>
            <w:tcW w:w="5216" w:type="dxa"/>
            <w:tcMar>
              <w:top w:w="70" w:type="dxa"/>
              <w:left w:w="70" w:type="dxa"/>
              <w:bottom w:w="70" w:type="dxa"/>
              <w:right w:w="70" w:type="dxa"/>
            </w:tcMar>
            <w:vAlign w:val="center"/>
          </w:tcPr>
          <w:p w14:paraId="5F955E4F" w14:textId="77777777" w:rsidR="0027748F" w:rsidRDefault="00000000">
            <w:r>
              <w:rPr>
                <w:sz w:val="17"/>
              </w:rPr>
              <w:t>Terdapat penambahan petunjuk, contoh, detail visual, dan penataan informasi.</w:t>
            </w:r>
          </w:p>
        </w:tc>
      </w:tr>
      <w:tr w:rsidR="0027748F" w14:paraId="3B094D4F" w14:textId="77777777">
        <w:trPr>
          <w:jc w:val="center"/>
        </w:trPr>
        <w:tc>
          <w:tcPr>
            <w:tcW w:w="567" w:type="dxa"/>
            <w:tcMar>
              <w:top w:w="70" w:type="dxa"/>
              <w:left w:w="70" w:type="dxa"/>
              <w:bottom w:w="70" w:type="dxa"/>
              <w:right w:w="70" w:type="dxa"/>
            </w:tcMar>
            <w:vAlign w:val="center"/>
          </w:tcPr>
          <w:p w14:paraId="127E96F4" w14:textId="77777777" w:rsidR="0027748F" w:rsidRDefault="00000000">
            <w:pPr>
              <w:jc w:val="center"/>
            </w:pPr>
            <w:r>
              <w:rPr>
                <w:sz w:val="17"/>
              </w:rPr>
              <w:t>8</w:t>
            </w:r>
          </w:p>
        </w:tc>
        <w:tc>
          <w:tcPr>
            <w:tcW w:w="2665" w:type="dxa"/>
            <w:tcMar>
              <w:top w:w="70" w:type="dxa"/>
              <w:left w:w="70" w:type="dxa"/>
              <w:bottom w:w="70" w:type="dxa"/>
              <w:right w:w="70" w:type="dxa"/>
            </w:tcMar>
            <w:vAlign w:val="center"/>
          </w:tcPr>
          <w:p w14:paraId="1D71CD6F" w14:textId="77777777" w:rsidR="0027748F" w:rsidRDefault="00000000">
            <w:r>
              <w:rPr>
                <w:sz w:val="17"/>
              </w:rPr>
              <w:t>Konsistensi dengan O3</w:t>
            </w:r>
          </w:p>
        </w:tc>
        <w:tc>
          <w:tcPr>
            <w:tcW w:w="964" w:type="dxa"/>
            <w:tcMar>
              <w:top w:w="70" w:type="dxa"/>
              <w:left w:w="70" w:type="dxa"/>
              <w:bottom w:w="70" w:type="dxa"/>
              <w:right w:w="70" w:type="dxa"/>
            </w:tcMar>
            <w:vAlign w:val="center"/>
          </w:tcPr>
          <w:p w14:paraId="31E2E569" w14:textId="77777777" w:rsidR="0027748F" w:rsidRDefault="00000000">
            <w:r>
              <w:rPr>
                <w:sz w:val="17"/>
              </w:rPr>
              <w:t>AJ</w:t>
            </w:r>
          </w:p>
        </w:tc>
        <w:tc>
          <w:tcPr>
            <w:tcW w:w="5216" w:type="dxa"/>
            <w:tcMar>
              <w:top w:w="70" w:type="dxa"/>
              <w:left w:w="70" w:type="dxa"/>
              <w:bottom w:w="70" w:type="dxa"/>
              <w:right w:w="70" w:type="dxa"/>
            </w:tcMar>
            <w:vAlign w:val="center"/>
          </w:tcPr>
          <w:p w14:paraId="6887C123" w14:textId="77777777" w:rsidR="0027748F" w:rsidRDefault="00000000">
            <w:r>
              <w:rPr>
                <w:sz w:val="17"/>
              </w:rPr>
              <w:t>Perubahan yang terlihat sesuai dengan komentar dan revisi yang dicatat saat presentasi.</w:t>
            </w:r>
          </w:p>
        </w:tc>
      </w:tr>
    </w:tbl>
    <w:p w14:paraId="6EE79142" w14:textId="77777777" w:rsidR="0027748F" w:rsidRDefault="0027748F">
      <w:pPr>
        <w:spacing w:after="0"/>
      </w:pPr>
    </w:p>
    <w:p w14:paraId="44BC8EB5" w14:textId="77777777" w:rsidR="0027748F" w:rsidRDefault="00000000">
      <w:pPr>
        <w:pStyle w:val="Heading2"/>
        <w:spacing w:before="120" w:after="80"/>
      </w:pPr>
      <w:r>
        <w:rPr>
          <w:rFonts w:ascii="Times New Roman" w:eastAsia="Times New Roman" w:hAnsi="Times New Roman"/>
        </w:rPr>
        <w:lastRenderedPageBreak/>
        <w:t>D. D4 - Lembar Refleksi Siswa</w:t>
      </w:r>
    </w:p>
    <w:tbl>
      <w:tblPr>
        <w:tblStyle w:val="TableGrid"/>
        <w:tblW w:w="0" w:type="auto"/>
        <w:jc w:val="center"/>
        <w:tblLayout w:type="fixed"/>
        <w:tblLook w:val="04A0" w:firstRow="1" w:lastRow="0" w:firstColumn="1" w:lastColumn="0" w:noHBand="0" w:noVBand="1"/>
      </w:tblPr>
      <w:tblGrid>
        <w:gridCol w:w="567"/>
        <w:gridCol w:w="2665"/>
        <w:gridCol w:w="964"/>
        <w:gridCol w:w="5216"/>
      </w:tblGrid>
      <w:tr w:rsidR="0027748F" w14:paraId="0DE3336B" w14:textId="77777777">
        <w:trPr>
          <w:tblHeader/>
          <w:jc w:val="center"/>
        </w:trPr>
        <w:tc>
          <w:tcPr>
            <w:tcW w:w="567" w:type="dxa"/>
            <w:shd w:val="clear" w:color="auto" w:fill="D9EAF7"/>
            <w:tcMar>
              <w:top w:w="70" w:type="dxa"/>
              <w:left w:w="70" w:type="dxa"/>
              <w:bottom w:w="70" w:type="dxa"/>
              <w:right w:w="70" w:type="dxa"/>
            </w:tcMar>
            <w:vAlign w:val="center"/>
          </w:tcPr>
          <w:p w14:paraId="10BB87CE" w14:textId="77777777" w:rsidR="0027748F" w:rsidRDefault="00000000">
            <w:pPr>
              <w:jc w:val="center"/>
            </w:pPr>
            <w:r>
              <w:rPr>
                <w:b/>
                <w:sz w:val="17"/>
              </w:rPr>
              <w:t>No.</w:t>
            </w:r>
          </w:p>
        </w:tc>
        <w:tc>
          <w:tcPr>
            <w:tcW w:w="2665" w:type="dxa"/>
            <w:shd w:val="clear" w:color="auto" w:fill="D9EAF7"/>
            <w:tcMar>
              <w:top w:w="70" w:type="dxa"/>
              <w:left w:w="70" w:type="dxa"/>
              <w:bottom w:w="70" w:type="dxa"/>
              <w:right w:w="70" w:type="dxa"/>
            </w:tcMar>
            <w:vAlign w:val="center"/>
          </w:tcPr>
          <w:p w14:paraId="05559958" w14:textId="77777777" w:rsidR="0027748F" w:rsidRDefault="00000000">
            <w:pPr>
              <w:jc w:val="center"/>
            </w:pPr>
            <w:r>
              <w:rPr>
                <w:b/>
                <w:sz w:val="17"/>
              </w:rPr>
              <w:t>Aspek</w:t>
            </w:r>
          </w:p>
        </w:tc>
        <w:tc>
          <w:tcPr>
            <w:tcW w:w="964" w:type="dxa"/>
            <w:shd w:val="clear" w:color="auto" w:fill="D9EAF7"/>
            <w:tcMar>
              <w:top w:w="70" w:type="dxa"/>
              <w:left w:w="70" w:type="dxa"/>
              <w:bottom w:w="70" w:type="dxa"/>
              <w:right w:w="70" w:type="dxa"/>
            </w:tcMar>
            <w:vAlign w:val="center"/>
          </w:tcPr>
          <w:p w14:paraId="3FE87E97" w14:textId="77777777" w:rsidR="0027748F" w:rsidRDefault="00000000">
            <w:pPr>
              <w:jc w:val="center"/>
            </w:pPr>
            <w:r>
              <w:rPr>
                <w:b/>
                <w:sz w:val="17"/>
              </w:rPr>
              <w:t>Kategori</w:t>
            </w:r>
          </w:p>
        </w:tc>
        <w:tc>
          <w:tcPr>
            <w:tcW w:w="5216" w:type="dxa"/>
            <w:shd w:val="clear" w:color="auto" w:fill="D9EAF7"/>
            <w:tcMar>
              <w:top w:w="70" w:type="dxa"/>
              <w:left w:w="70" w:type="dxa"/>
              <w:bottom w:w="70" w:type="dxa"/>
              <w:right w:w="70" w:type="dxa"/>
            </w:tcMar>
            <w:vAlign w:val="center"/>
          </w:tcPr>
          <w:p w14:paraId="554D347B" w14:textId="77777777" w:rsidR="0027748F" w:rsidRDefault="00000000">
            <w:pPr>
              <w:jc w:val="center"/>
            </w:pPr>
            <w:r>
              <w:rPr>
                <w:b/>
                <w:sz w:val="17"/>
              </w:rPr>
              <w:t>Bukti/Kutipan Dokumen</w:t>
            </w:r>
          </w:p>
        </w:tc>
      </w:tr>
      <w:tr w:rsidR="0027748F" w14:paraId="5B32A073" w14:textId="77777777">
        <w:trPr>
          <w:jc w:val="center"/>
        </w:trPr>
        <w:tc>
          <w:tcPr>
            <w:tcW w:w="567" w:type="dxa"/>
            <w:tcMar>
              <w:top w:w="70" w:type="dxa"/>
              <w:left w:w="70" w:type="dxa"/>
              <w:bottom w:w="70" w:type="dxa"/>
              <w:right w:w="70" w:type="dxa"/>
            </w:tcMar>
            <w:vAlign w:val="center"/>
          </w:tcPr>
          <w:p w14:paraId="60385674" w14:textId="77777777" w:rsidR="0027748F" w:rsidRDefault="00000000">
            <w:pPr>
              <w:jc w:val="center"/>
            </w:pPr>
            <w:r>
              <w:rPr>
                <w:sz w:val="17"/>
              </w:rPr>
              <w:t>1</w:t>
            </w:r>
          </w:p>
        </w:tc>
        <w:tc>
          <w:tcPr>
            <w:tcW w:w="2665" w:type="dxa"/>
            <w:tcMar>
              <w:top w:w="70" w:type="dxa"/>
              <w:left w:w="70" w:type="dxa"/>
              <w:bottom w:w="70" w:type="dxa"/>
              <w:right w:w="70" w:type="dxa"/>
            </w:tcMar>
            <w:vAlign w:val="center"/>
          </w:tcPr>
          <w:p w14:paraId="6C597E06" w14:textId="77777777" w:rsidR="0027748F" w:rsidRDefault="00000000">
            <w:r>
              <w:rPr>
                <w:sz w:val="17"/>
              </w:rPr>
              <w:t>Ide awal dan pilihan akhir</w:t>
            </w:r>
          </w:p>
        </w:tc>
        <w:tc>
          <w:tcPr>
            <w:tcW w:w="964" w:type="dxa"/>
            <w:tcMar>
              <w:top w:w="70" w:type="dxa"/>
              <w:left w:w="70" w:type="dxa"/>
              <w:bottom w:w="70" w:type="dxa"/>
              <w:right w:w="70" w:type="dxa"/>
            </w:tcMar>
            <w:vAlign w:val="center"/>
          </w:tcPr>
          <w:p w14:paraId="40449CDF" w14:textId="77777777" w:rsidR="0027748F" w:rsidRDefault="00000000">
            <w:r>
              <w:rPr>
                <w:sz w:val="17"/>
              </w:rPr>
              <w:t>AJ</w:t>
            </w:r>
          </w:p>
        </w:tc>
        <w:tc>
          <w:tcPr>
            <w:tcW w:w="5216" w:type="dxa"/>
            <w:tcMar>
              <w:top w:w="70" w:type="dxa"/>
              <w:left w:w="70" w:type="dxa"/>
              <w:bottom w:w="70" w:type="dxa"/>
              <w:right w:w="70" w:type="dxa"/>
            </w:tcMar>
            <w:vAlign w:val="center"/>
          </w:tcPr>
          <w:p w14:paraId="2342F80C" w14:textId="77777777" w:rsidR="0027748F" w:rsidRDefault="00000000">
            <w:r>
              <w:rPr>
                <w:sz w:val="17"/>
              </w:rPr>
              <w:t>27 dari 32 siswa menjelaskan ide awal atau alasan pilihan; lima jawaban masih sangat singkat.</w:t>
            </w:r>
          </w:p>
        </w:tc>
      </w:tr>
      <w:tr w:rsidR="0027748F" w14:paraId="0217BC5E" w14:textId="77777777">
        <w:trPr>
          <w:jc w:val="center"/>
        </w:trPr>
        <w:tc>
          <w:tcPr>
            <w:tcW w:w="567" w:type="dxa"/>
            <w:tcMar>
              <w:top w:w="70" w:type="dxa"/>
              <w:left w:w="70" w:type="dxa"/>
              <w:bottom w:w="70" w:type="dxa"/>
              <w:right w:w="70" w:type="dxa"/>
            </w:tcMar>
            <w:vAlign w:val="center"/>
          </w:tcPr>
          <w:p w14:paraId="40424F8B" w14:textId="77777777" w:rsidR="0027748F" w:rsidRDefault="00000000">
            <w:pPr>
              <w:jc w:val="center"/>
            </w:pPr>
            <w:r>
              <w:rPr>
                <w:sz w:val="17"/>
              </w:rPr>
              <w:t>2</w:t>
            </w:r>
          </w:p>
        </w:tc>
        <w:tc>
          <w:tcPr>
            <w:tcW w:w="2665" w:type="dxa"/>
            <w:tcMar>
              <w:top w:w="70" w:type="dxa"/>
              <w:left w:w="70" w:type="dxa"/>
              <w:bottom w:w="70" w:type="dxa"/>
              <w:right w:w="70" w:type="dxa"/>
            </w:tcMar>
            <w:vAlign w:val="center"/>
          </w:tcPr>
          <w:p w14:paraId="4AF25353" w14:textId="77777777" w:rsidR="0027748F" w:rsidRDefault="00000000">
            <w:r>
              <w:rPr>
                <w:sz w:val="17"/>
              </w:rPr>
              <w:t>Perubahan strategi</w:t>
            </w:r>
          </w:p>
        </w:tc>
        <w:tc>
          <w:tcPr>
            <w:tcW w:w="964" w:type="dxa"/>
            <w:tcMar>
              <w:top w:w="70" w:type="dxa"/>
              <w:left w:w="70" w:type="dxa"/>
              <w:bottom w:w="70" w:type="dxa"/>
              <w:right w:w="70" w:type="dxa"/>
            </w:tcMar>
            <w:vAlign w:val="center"/>
          </w:tcPr>
          <w:p w14:paraId="4D736A19" w14:textId="77777777" w:rsidR="0027748F" w:rsidRDefault="00000000">
            <w:r>
              <w:rPr>
                <w:sz w:val="17"/>
              </w:rPr>
              <w:t>AJ</w:t>
            </w:r>
          </w:p>
        </w:tc>
        <w:tc>
          <w:tcPr>
            <w:tcW w:w="5216" w:type="dxa"/>
            <w:tcMar>
              <w:top w:w="70" w:type="dxa"/>
              <w:left w:w="70" w:type="dxa"/>
              <w:bottom w:w="70" w:type="dxa"/>
              <w:right w:w="70" w:type="dxa"/>
            </w:tcMar>
            <w:vAlign w:val="center"/>
          </w:tcPr>
          <w:p w14:paraId="5FBA1DD7" w14:textId="77777777" w:rsidR="0027748F" w:rsidRDefault="00000000">
            <w:r>
              <w:rPr>
                <w:sz w:val="17"/>
              </w:rPr>
              <w:t>24 siswa menyebut perubahan bahan, ukuran, tata letak, atau pembagian tugas.</w:t>
            </w:r>
          </w:p>
        </w:tc>
      </w:tr>
      <w:tr w:rsidR="0027748F" w14:paraId="4615ABC0" w14:textId="77777777">
        <w:trPr>
          <w:jc w:val="center"/>
        </w:trPr>
        <w:tc>
          <w:tcPr>
            <w:tcW w:w="567" w:type="dxa"/>
            <w:tcMar>
              <w:top w:w="70" w:type="dxa"/>
              <w:left w:w="70" w:type="dxa"/>
              <w:bottom w:w="70" w:type="dxa"/>
              <w:right w:w="70" w:type="dxa"/>
            </w:tcMar>
            <w:vAlign w:val="center"/>
          </w:tcPr>
          <w:p w14:paraId="63A20DE8" w14:textId="77777777" w:rsidR="0027748F" w:rsidRDefault="00000000">
            <w:pPr>
              <w:jc w:val="center"/>
            </w:pPr>
            <w:r>
              <w:rPr>
                <w:sz w:val="17"/>
              </w:rPr>
              <w:t>3</w:t>
            </w:r>
          </w:p>
        </w:tc>
        <w:tc>
          <w:tcPr>
            <w:tcW w:w="2665" w:type="dxa"/>
            <w:tcMar>
              <w:top w:w="70" w:type="dxa"/>
              <w:left w:w="70" w:type="dxa"/>
              <w:bottom w:w="70" w:type="dxa"/>
              <w:right w:w="70" w:type="dxa"/>
            </w:tcMar>
            <w:vAlign w:val="center"/>
          </w:tcPr>
          <w:p w14:paraId="5AFC5A1E" w14:textId="77777777" w:rsidR="0027748F" w:rsidRDefault="00000000">
            <w:r>
              <w:rPr>
                <w:sz w:val="17"/>
              </w:rPr>
              <w:t>Kesulitan</w:t>
            </w:r>
          </w:p>
        </w:tc>
        <w:tc>
          <w:tcPr>
            <w:tcW w:w="964" w:type="dxa"/>
            <w:tcMar>
              <w:top w:w="70" w:type="dxa"/>
              <w:left w:w="70" w:type="dxa"/>
              <w:bottom w:w="70" w:type="dxa"/>
              <w:right w:w="70" w:type="dxa"/>
            </w:tcMar>
            <w:vAlign w:val="center"/>
          </w:tcPr>
          <w:p w14:paraId="1E1A23C4" w14:textId="77777777" w:rsidR="0027748F" w:rsidRDefault="00000000">
            <w:r>
              <w:rPr>
                <w:sz w:val="17"/>
              </w:rPr>
              <w:t>AJ</w:t>
            </w:r>
          </w:p>
        </w:tc>
        <w:tc>
          <w:tcPr>
            <w:tcW w:w="5216" w:type="dxa"/>
            <w:tcMar>
              <w:top w:w="70" w:type="dxa"/>
              <w:left w:w="70" w:type="dxa"/>
              <w:bottom w:w="70" w:type="dxa"/>
              <w:right w:w="70" w:type="dxa"/>
            </w:tcMar>
            <w:vAlign w:val="center"/>
          </w:tcPr>
          <w:p w14:paraId="6BDADB23" w14:textId="77777777" w:rsidR="0027748F" w:rsidRDefault="00000000">
            <w:r>
              <w:rPr>
                <w:sz w:val="17"/>
              </w:rPr>
              <w:t>Kesulitan dominan: waktu, bahan, perbedaan pendapat, sambungan, dan keterbacaan.</w:t>
            </w:r>
          </w:p>
        </w:tc>
      </w:tr>
      <w:tr w:rsidR="0027748F" w14:paraId="73F7D598" w14:textId="77777777">
        <w:trPr>
          <w:jc w:val="center"/>
        </w:trPr>
        <w:tc>
          <w:tcPr>
            <w:tcW w:w="567" w:type="dxa"/>
            <w:tcMar>
              <w:top w:w="70" w:type="dxa"/>
              <w:left w:w="70" w:type="dxa"/>
              <w:bottom w:w="70" w:type="dxa"/>
              <w:right w:w="70" w:type="dxa"/>
            </w:tcMar>
            <w:vAlign w:val="center"/>
          </w:tcPr>
          <w:p w14:paraId="486ABD17" w14:textId="77777777" w:rsidR="0027748F" w:rsidRDefault="00000000">
            <w:pPr>
              <w:jc w:val="center"/>
            </w:pPr>
            <w:r>
              <w:rPr>
                <w:sz w:val="17"/>
              </w:rPr>
              <w:t>4</w:t>
            </w:r>
          </w:p>
        </w:tc>
        <w:tc>
          <w:tcPr>
            <w:tcW w:w="2665" w:type="dxa"/>
            <w:tcMar>
              <w:top w:w="70" w:type="dxa"/>
              <w:left w:w="70" w:type="dxa"/>
              <w:bottom w:w="70" w:type="dxa"/>
              <w:right w:w="70" w:type="dxa"/>
            </w:tcMar>
            <w:vAlign w:val="center"/>
          </w:tcPr>
          <w:p w14:paraId="41E4FB1D" w14:textId="77777777" w:rsidR="0027748F" w:rsidRDefault="00000000">
            <w:r>
              <w:rPr>
                <w:sz w:val="17"/>
              </w:rPr>
              <w:t>Cara mengatasi kesulitan</w:t>
            </w:r>
          </w:p>
        </w:tc>
        <w:tc>
          <w:tcPr>
            <w:tcW w:w="964" w:type="dxa"/>
            <w:tcMar>
              <w:top w:w="70" w:type="dxa"/>
              <w:left w:w="70" w:type="dxa"/>
              <w:bottom w:w="70" w:type="dxa"/>
              <w:right w:w="70" w:type="dxa"/>
            </w:tcMar>
            <w:vAlign w:val="center"/>
          </w:tcPr>
          <w:p w14:paraId="0882669F" w14:textId="77777777" w:rsidR="0027748F" w:rsidRDefault="00000000">
            <w:r>
              <w:rPr>
                <w:sz w:val="17"/>
              </w:rPr>
              <w:t>AJ</w:t>
            </w:r>
          </w:p>
        </w:tc>
        <w:tc>
          <w:tcPr>
            <w:tcW w:w="5216" w:type="dxa"/>
            <w:tcMar>
              <w:top w:w="70" w:type="dxa"/>
              <w:left w:w="70" w:type="dxa"/>
              <w:bottom w:w="70" w:type="dxa"/>
              <w:right w:w="70" w:type="dxa"/>
            </w:tcMar>
            <w:vAlign w:val="center"/>
          </w:tcPr>
          <w:p w14:paraId="0DA7A87F" w14:textId="77777777" w:rsidR="0027748F" w:rsidRDefault="00000000">
            <w:r>
              <w:rPr>
                <w:sz w:val="17"/>
              </w:rPr>
              <w:t>Siswa menyebut mencoba ulang, meminta pendapat, mengganti bahan, membagi tugas, dan memilih prioritas.</w:t>
            </w:r>
          </w:p>
        </w:tc>
      </w:tr>
      <w:tr w:rsidR="0027748F" w14:paraId="6590B34D" w14:textId="77777777">
        <w:trPr>
          <w:jc w:val="center"/>
        </w:trPr>
        <w:tc>
          <w:tcPr>
            <w:tcW w:w="567" w:type="dxa"/>
            <w:tcMar>
              <w:top w:w="70" w:type="dxa"/>
              <w:left w:w="70" w:type="dxa"/>
              <w:bottom w:w="70" w:type="dxa"/>
              <w:right w:w="70" w:type="dxa"/>
            </w:tcMar>
            <w:vAlign w:val="center"/>
          </w:tcPr>
          <w:p w14:paraId="05CA10AC" w14:textId="77777777" w:rsidR="0027748F" w:rsidRDefault="00000000">
            <w:pPr>
              <w:jc w:val="center"/>
            </w:pPr>
            <w:r>
              <w:rPr>
                <w:sz w:val="17"/>
              </w:rPr>
              <w:t>5</w:t>
            </w:r>
          </w:p>
        </w:tc>
        <w:tc>
          <w:tcPr>
            <w:tcW w:w="2665" w:type="dxa"/>
            <w:tcMar>
              <w:top w:w="70" w:type="dxa"/>
              <w:left w:w="70" w:type="dxa"/>
              <w:bottom w:w="70" w:type="dxa"/>
              <w:right w:w="70" w:type="dxa"/>
            </w:tcMar>
            <w:vAlign w:val="center"/>
          </w:tcPr>
          <w:p w14:paraId="33EE520E" w14:textId="77777777" w:rsidR="0027748F" w:rsidRDefault="00000000">
            <w:r>
              <w:rPr>
                <w:sz w:val="17"/>
              </w:rPr>
              <w:t>Kontribusi pribadi</w:t>
            </w:r>
          </w:p>
        </w:tc>
        <w:tc>
          <w:tcPr>
            <w:tcW w:w="964" w:type="dxa"/>
            <w:tcMar>
              <w:top w:w="70" w:type="dxa"/>
              <w:left w:w="70" w:type="dxa"/>
              <w:bottom w:w="70" w:type="dxa"/>
              <w:right w:w="70" w:type="dxa"/>
            </w:tcMar>
            <w:vAlign w:val="center"/>
          </w:tcPr>
          <w:p w14:paraId="58CEA612" w14:textId="77777777" w:rsidR="0027748F" w:rsidRDefault="00000000">
            <w:r>
              <w:rPr>
                <w:sz w:val="17"/>
              </w:rPr>
              <w:t>AJ</w:t>
            </w:r>
          </w:p>
        </w:tc>
        <w:tc>
          <w:tcPr>
            <w:tcW w:w="5216" w:type="dxa"/>
            <w:tcMar>
              <w:top w:w="70" w:type="dxa"/>
              <w:left w:w="70" w:type="dxa"/>
              <w:bottom w:w="70" w:type="dxa"/>
              <w:right w:w="70" w:type="dxa"/>
            </w:tcMar>
            <w:vAlign w:val="center"/>
          </w:tcPr>
          <w:p w14:paraId="0AC5E938" w14:textId="77777777" w:rsidR="0027748F" w:rsidRDefault="00000000">
            <w:r>
              <w:rPr>
                <w:sz w:val="17"/>
              </w:rPr>
              <w:t>29 siswa menyebut tugas spesifik; tiga siswa menulis “membantu kelompok” tanpa rincian.</w:t>
            </w:r>
          </w:p>
        </w:tc>
      </w:tr>
      <w:tr w:rsidR="0027748F" w14:paraId="49929E15" w14:textId="77777777">
        <w:trPr>
          <w:jc w:val="center"/>
        </w:trPr>
        <w:tc>
          <w:tcPr>
            <w:tcW w:w="567" w:type="dxa"/>
            <w:tcMar>
              <w:top w:w="70" w:type="dxa"/>
              <w:left w:w="70" w:type="dxa"/>
              <w:bottom w:w="70" w:type="dxa"/>
              <w:right w:w="70" w:type="dxa"/>
            </w:tcMar>
            <w:vAlign w:val="center"/>
          </w:tcPr>
          <w:p w14:paraId="7B3B8662" w14:textId="77777777" w:rsidR="0027748F" w:rsidRDefault="00000000">
            <w:pPr>
              <w:jc w:val="center"/>
            </w:pPr>
            <w:r>
              <w:rPr>
                <w:sz w:val="17"/>
              </w:rPr>
              <w:t>6</w:t>
            </w:r>
          </w:p>
        </w:tc>
        <w:tc>
          <w:tcPr>
            <w:tcW w:w="2665" w:type="dxa"/>
            <w:tcMar>
              <w:top w:w="70" w:type="dxa"/>
              <w:left w:w="70" w:type="dxa"/>
              <w:bottom w:w="70" w:type="dxa"/>
              <w:right w:w="70" w:type="dxa"/>
            </w:tcMar>
            <w:vAlign w:val="center"/>
          </w:tcPr>
          <w:p w14:paraId="359F4FA5" w14:textId="77777777" w:rsidR="0027748F" w:rsidRDefault="00000000">
            <w:r>
              <w:rPr>
                <w:sz w:val="17"/>
              </w:rPr>
              <w:t>Penggunaan umpan balik</w:t>
            </w:r>
          </w:p>
        </w:tc>
        <w:tc>
          <w:tcPr>
            <w:tcW w:w="964" w:type="dxa"/>
            <w:tcMar>
              <w:top w:w="70" w:type="dxa"/>
              <w:left w:w="70" w:type="dxa"/>
              <w:bottom w:w="70" w:type="dxa"/>
              <w:right w:w="70" w:type="dxa"/>
            </w:tcMar>
            <w:vAlign w:val="center"/>
          </w:tcPr>
          <w:p w14:paraId="3BBF321A" w14:textId="77777777" w:rsidR="0027748F" w:rsidRDefault="00000000">
            <w:r>
              <w:rPr>
                <w:sz w:val="17"/>
              </w:rPr>
              <w:t>ABJ</w:t>
            </w:r>
          </w:p>
        </w:tc>
        <w:tc>
          <w:tcPr>
            <w:tcW w:w="5216" w:type="dxa"/>
            <w:tcMar>
              <w:top w:w="70" w:type="dxa"/>
              <w:left w:w="70" w:type="dxa"/>
              <w:bottom w:w="70" w:type="dxa"/>
              <w:right w:w="70" w:type="dxa"/>
            </w:tcMar>
            <w:vAlign w:val="center"/>
          </w:tcPr>
          <w:p w14:paraId="30F1DC06" w14:textId="77777777" w:rsidR="0027748F" w:rsidRDefault="00000000">
            <w:r>
              <w:rPr>
                <w:sz w:val="17"/>
              </w:rPr>
              <w:t>Sebagian besar menyebut perbaikan, tetapi hanya 18 siswa yang menjelaskan alasan memilih saran tertentu.</w:t>
            </w:r>
          </w:p>
        </w:tc>
      </w:tr>
      <w:tr w:rsidR="0027748F" w14:paraId="4692451C" w14:textId="77777777">
        <w:trPr>
          <w:jc w:val="center"/>
        </w:trPr>
        <w:tc>
          <w:tcPr>
            <w:tcW w:w="567" w:type="dxa"/>
            <w:tcMar>
              <w:top w:w="70" w:type="dxa"/>
              <w:left w:w="70" w:type="dxa"/>
              <w:bottom w:w="70" w:type="dxa"/>
              <w:right w:w="70" w:type="dxa"/>
            </w:tcMar>
            <w:vAlign w:val="center"/>
          </w:tcPr>
          <w:p w14:paraId="18C7658C" w14:textId="77777777" w:rsidR="0027748F" w:rsidRDefault="00000000">
            <w:pPr>
              <w:jc w:val="center"/>
            </w:pPr>
            <w:r>
              <w:rPr>
                <w:sz w:val="17"/>
              </w:rPr>
              <w:t>7</w:t>
            </w:r>
          </w:p>
        </w:tc>
        <w:tc>
          <w:tcPr>
            <w:tcW w:w="2665" w:type="dxa"/>
            <w:tcMar>
              <w:top w:w="70" w:type="dxa"/>
              <w:left w:w="70" w:type="dxa"/>
              <w:bottom w:w="70" w:type="dxa"/>
              <w:right w:w="70" w:type="dxa"/>
            </w:tcMar>
            <w:vAlign w:val="center"/>
          </w:tcPr>
          <w:p w14:paraId="348F5E23" w14:textId="77777777" w:rsidR="0027748F" w:rsidRDefault="00000000">
            <w:r>
              <w:rPr>
                <w:sz w:val="17"/>
              </w:rPr>
              <w:t>Rencana perbaikan</w:t>
            </w:r>
          </w:p>
        </w:tc>
        <w:tc>
          <w:tcPr>
            <w:tcW w:w="964" w:type="dxa"/>
            <w:tcMar>
              <w:top w:w="70" w:type="dxa"/>
              <w:left w:w="70" w:type="dxa"/>
              <w:bottom w:w="70" w:type="dxa"/>
              <w:right w:w="70" w:type="dxa"/>
            </w:tcMar>
            <w:vAlign w:val="center"/>
          </w:tcPr>
          <w:p w14:paraId="7B1B39FB" w14:textId="77777777" w:rsidR="0027748F" w:rsidRDefault="00000000">
            <w:r>
              <w:rPr>
                <w:sz w:val="17"/>
              </w:rPr>
              <w:t>AJ</w:t>
            </w:r>
          </w:p>
        </w:tc>
        <w:tc>
          <w:tcPr>
            <w:tcW w:w="5216" w:type="dxa"/>
            <w:tcMar>
              <w:top w:w="70" w:type="dxa"/>
              <w:left w:w="70" w:type="dxa"/>
              <w:bottom w:w="70" w:type="dxa"/>
              <w:right w:w="70" w:type="dxa"/>
            </w:tcMar>
            <w:vAlign w:val="center"/>
          </w:tcPr>
          <w:p w14:paraId="5E8C4725" w14:textId="77777777" w:rsidR="0027748F" w:rsidRDefault="00000000">
            <w:r>
              <w:rPr>
                <w:sz w:val="17"/>
              </w:rPr>
              <w:t>Siswa ingin membuat sketsa, menguji bahan, membagi tugas lebih awal, dan menyediakan waktu revisi.</w:t>
            </w:r>
          </w:p>
        </w:tc>
      </w:tr>
      <w:tr w:rsidR="0027748F" w14:paraId="346A998B" w14:textId="77777777">
        <w:trPr>
          <w:jc w:val="center"/>
        </w:trPr>
        <w:tc>
          <w:tcPr>
            <w:tcW w:w="567" w:type="dxa"/>
            <w:tcMar>
              <w:top w:w="70" w:type="dxa"/>
              <w:left w:w="70" w:type="dxa"/>
              <w:bottom w:w="70" w:type="dxa"/>
              <w:right w:w="70" w:type="dxa"/>
            </w:tcMar>
            <w:vAlign w:val="center"/>
          </w:tcPr>
          <w:p w14:paraId="747227DF" w14:textId="77777777" w:rsidR="0027748F" w:rsidRDefault="00000000">
            <w:pPr>
              <w:jc w:val="center"/>
            </w:pPr>
            <w:r>
              <w:rPr>
                <w:sz w:val="17"/>
              </w:rPr>
              <w:t>8</w:t>
            </w:r>
          </w:p>
        </w:tc>
        <w:tc>
          <w:tcPr>
            <w:tcW w:w="2665" w:type="dxa"/>
            <w:tcMar>
              <w:top w:w="70" w:type="dxa"/>
              <w:left w:w="70" w:type="dxa"/>
              <w:bottom w:w="70" w:type="dxa"/>
              <w:right w:w="70" w:type="dxa"/>
            </w:tcMar>
            <w:vAlign w:val="center"/>
          </w:tcPr>
          <w:p w14:paraId="5A709B02" w14:textId="77777777" w:rsidR="0027748F" w:rsidRDefault="00000000">
            <w:r>
              <w:rPr>
                <w:sz w:val="17"/>
              </w:rPr>
              <w:t>Metakreativitas</w:t>
            </w:r>
          </w:p>
        </w:tc>
        <w:tc>
          <w:tcPr>
            <w:tcW w:w="964" w:type="dxa"/>
            <w:tcMar>
              <w:top w:w="70" w:type="dxa"/>
              <w:left w:w="70" w:type="dxa"/>
              <w:bottom w:w="70" w:type="dxa"/>
              <w:right w:w="70" w:type="dxa"/>
            </w:tcMar>
            <w:vAlign w:val="center"/>
          </w:tcPr>
          <w:p w14:paraId="2CF78574" w14:textId="77777777" w:rsidR="0027748F" w:rsidRDefault="00000000">
            <w:r>
              <w:rPr>
                <w:sz w:val="17"/>
              </w:rPr>
              <w:t>AJ</w:t>
            </w:r>
          </w:p>
        </w:tc>
        <w:tc>
          <w:tcPr>
            <w:tcW w:w="5216" w:type="dxa"/>
            <w:tcMar>
              <w:top w:w="70" w:type="dxa"/>
              <w:left w:w="70" w:type="dxa"/>
              <w:bottom w:w="70" w:type="dxa"/>
              <w:right w:w="70" w:type="dxa"/>
            </w:tcMar>
            <w:vAlign w:val="center"/>
          </w:tcPr>
          <w:p w14:paraId="2EC771EF" w14:textId="77777777" w:rsidR="0027748F" w:rsidRDefault="00000000">
            <w:r>
              <w:rPr>
                <w:sz w:val="17"/>
              </w:rPr>
              <w:t>Refleksi menunjukkan kesadaran bahwa ide dapat berubah dan produk perlu diuji serta diperbaiki.</w:t>
            </w:r>
          </w:p>
        </w:tc>
      </w:tr>
    </w:tbl>
    <w:p w14:paraId="78913A6A" w14:textId="77777777" w:rsidR="0027748F" w:rsidRDefault="0027748F">
      <w:pPr>
        <w:spacing w:after="0"/>
      </w:pPr>
    </w:p>
    <w:p w14:paraId="767AFB4D" w14:textId="77777777" w:rsidR="0027748F" w:rsidRDefault="00000000">
      <w:pPr>
        <w:spacing w:after="80"/>
        <w:jc w:val="both"/>
      </w:pPr>
      <w:r>
        <w:rPr>
          <w:b/>
        </w:rPr>
        <w:t>Simpulan telaah dokumentasi:</w:t>
      </w:r>
      <w:r>
        <w:t xml:space="preserve"> D1-D4 membentuk jejak perubahan yang dapat ditelusuri dari alternatif gagasan, draf bermasalah, produk akhir yang diperbaiki, hingga refleksi siswa. Bukti dokumen mendukung observasi dan wawancara, tetapi kualitas catatan perubahan belum merata pada semua kelompok.</w:t>
      </w:r>
    </w:p>
    <w:p w14:paraId="6707B07B" w14:textId="77777777" w:rsidR="0027748F" w:rsidRDefault="00000000">
      <w:pPr>
        <w:pStyle w:val="Heading1"/>
        <w:spacing w:before="160" w:after="80"/>
      </w:pPr>
      <w:r>
        <w:rPr>
          <w:rFonts w:ascii="Times New Roman" w:eastAsia="Times New Roman" w:hAnsi="Times New Roman"/>
        </w:rPr>
        <w:t>6. CATATAN LAPANGAN KRONOLOGIS</w:t>
      </w:r>
    </w:p>
    <w:p w14:paraId="2D0A5419" w14:textId="77777777" w:rsidR="0027748F" w:rsidRDefault="00000000">
      <w:pPr>
        <w:pStyle w:val="Heading2"/>
        <w:spacing w:before="120" w:after="80"/>
      </w:pPr>
      <w:r>
        <w:rPr>
          <w:rFonts w:ascii="Times New Roman" w:eastAsia="Times New Roman" w:hAnsi="Times New Roman"/>
        </w:rPr>
        <w:t>A. Catatan Lapangan O1 - 13 April 2026</w:t>
      </w:r>
    </w:p>
    <w:tbl>
      <w:tblPr>
        <w:tblStyle w:val="TableGrid"/>
        <w:tblW w:w="0" w:type="auto"/>
        <w:jc w:val="center"/>
        <w:tblLayout w:type="fixed"/>
        <w:tblLook w:val="04A0" w:firstRow="1" w:lastRow="0" w:firstColumn="1" w:lastColumn="0" w:noHBand="0" w:noVBand="1"/>
      </w:tblPr>
      <w:tblGrid>
        <w:gridCol w:w="1304"/>
        <w:gridCol w:w="3969"/>
        <w:gridCol w:w="2268"/>
        <w:gridCol w:w="1928"/>
      </w:tblGrid>
      <w:tr w:rsidR="0027748F" w14:paraId="17900DDA" w14:textId="77777777">
        <w:trPr>
          <w:tblHeader/>
          <w:jc w:val="center"/>
        </w:trPr>
        <w:tc>
          <w:tcPr>
            <w:tcW w:w="1304" w:type="dxa"/>
            <w:shd w:val="clear" w:color="auto" w:fill="D9EAF7"/>
            <w:tcMar>
              <w:top w:w="70" w:type="dxa"/>
              <w:left w:w="70" w:type="dxa"/>
              <w:bottom w:w="70" w:type="dxa"/>
              <w:right w:w="70" w:type="dxa"/>
            </w:tcMar>
            <w:vAlign w:val="center"/>
          </w:tcPr>
          <w:p w14:paraId="00490EC4" w14:textId="77777777" w:rsidR="0027748F" w:rsidRDefault="00000000">
            <w:pPr>
              <w:jc w:val="center"/>
            </w:pPr>
            <w:r>
              <w:rPr>
                <w:b/>
                <w:sz w:val="16"/>
              </w:rPr>
              <w:t>Waktu</w:t>
            </w:r>
          </w:p>
        </w:tc>
        <w:tc>
          <w:tcPr>
            <w:tcW w:w="3969" w:type="dxa"/>
            <w:shd w:val="clear" w:color="auto" w:fill="D9EAF7"/>
            <w:tcMar>
              <w:top w:w="70" w:type="dxa"/>
              <w:left w:w="70" w:type="dxa"/>
              <w:bottom w:w="70" w:type="dxa"/>
              <w:right w:w="70" w:type="dxa"/>
            </w:tcMar>
            <w:vAlign w:val="center"/>
          </w:tcPr>
          <w:p w14:paraId="0DC813DA" w14:textId="77777777" w:rsidR="0027748F" w:rsidRDefault="00000000">
            <w:pPr>
              <w:jc w:val="center"/>
            </w:pPr>
            <w:r>
              <w:rPr>
                <w:b/>
                <w:sz w:val="16"/>
              </w:rPr>
              <w:t>Deskripsi Faktual</w:t>
            </w:r>
          </w:p>
        </w:tc>
        <w:tc>
          <w:tcPr>
            <w:tcW w:w="2268" w:type="dxa"/>
            <w:shd w:val="clear" w:color="auto" w:fill="D9EAF7"/>
            <w:tcMar>
              <w:top w:w="70" w:type="dxa"/>
              <w:left w:w="70" w:type="dxa"/>
              <w:bottom w:w="70" w:type="dxa"/>
              <w:right w:w="70" w:type="dxa"/>
            </w:tcMar>
            <w:vAlign w:val="center"/>
          </w:tcPr>
          <w:p w14:paraId="4FAE50D6" w14:textId="77777777" w:rsidR="0027748F" w:rsidRDefault="00000000">
            <w:pPr>
              <w:jc w:val="center"/>
            </w:pPr>
            <w:r>
              <w:rPr>
                <w:b/>
                <w:sz w:val="16"/>
              </w:rPr>
              <w:t>Interpretasi Awal</w:t>
            </w:r>
          </w:p>
        </w:tc>
        <w:tc>
          <w:tcPr>
            <w:tcW w:w="1928" w:type="dxa"/>
            <w:shd w:val="clear" w:color="auto" w:fill="D9EAF7"/>
            <w:tcMar>
              <w:top w:w="70" w:type="dxa"/>
              <w:left w:w="70" w:type="dxa"/>
              <w:bottom w:w="70" w:type="dxa"/>
              <w:right w:w="70" w:type="dxa"/>
            </w:tcMar>
            <w:vAlign w:val="center"/>
          </w:tcPr>
          <w:p w14:paraId="6D600440" w14:textId="77777777" w:rsidR="0027748F" w:rsidRDefault="00000000">
            <w:pPr>
              <w:jc w:val="center"/>
            </w:pPr>
            <w:r>
              <w:rPr>
                <w:b/>
                <w:sz w:val="16"/>
              </w:rPr>
              <w:t>Tindak Lanjut</w:t>
            </w:r>
          </w:p>
        </w:tc>
      </w:tr>
      <w:tr w:rsidR="0027748F" w14:paraId="4660F3C5" w14:textId="77777777">
        <w:trPr>
          <w:jc w:val="center"/>
        </w:trPr>
        <w:tc>
          <w:tcPr>
            <w:tcW w:w="1304" w:type="dxa"/>
            <w:tcMar>
              <w:top w:w="70" w:type="dxa"/>
              <w:left w:w="70" w:type="dxa"/>
              <w:bottom w:w="70" w:type="dxa"/>
              <w:right w:w="70" w:type="dxa"/>
            </w:tcMar>
            <w:vAlign w:val="center"/>
          </w:tcPr>
          <w:p w14:paraId="0C702EC1" w14:textId="77777777" w:rsidR="0027748F" w:rsidRDefault="00000000">
            <w:pPr>
              <w:jc w:val="center"/>
            </w:pPr>
            <w:r>
              <w:rPr>
                <w:sz w:val="16"/>
              </w:rPr>
              <w:t>08.00-08.08</w:t>
            </w:r>
          </w:p>
        </w:tc>
        <w:tc>
          <w:tcPr>
            <w:tcW w:w="3969" w:type="dxa"/>
            <w:tcMar>
              <w:top w:w="70" w:type="dxa"/>
              <w:left w:w="70" w:type="dxa"/>
              <w:bottom w:w="70" w:type="dxa"/>
              <w:right w:w="70" w:type="dxa"/>
            </w:tcMar>
            <w:vAlign w:val="center"/>
          </w:tcPr>
          <w:p w14:paraId="46BE4B53" w14:textId="77777777" w:rsidR="0027748F" w:rsidRDefault="00000000">
            <w:r>
              <w:rPr>
                <w:sz w:val="16"/>
              </w:rPr>
              <w:t>Guru menampilkan dua foto area sekolah dengan sampah tercampur. Beberapa siswa langsung menyebut lokasi foto.</w:t>
            </w:r>
          </w:p>
        </w:tc>
        <w:tc>
          <w:tcPr>
            <w:tcW w:w="2268" w:type="dxa"/>
            <w:tcMar>
              <w:top w:w="70" w:type="dxa"/>
              <w:left w:w="70" w:type="dxa"/>
              <w:bottom w:w="70" w:type="dxa"/>
              <w:right w:w="70" w:type="dxa"/>
            </w:tcMar>
            <w:vAlign w:val="center"/>
          </w:tcPr>
          <w:p w14:paraId="0D5C8540" w14:textId="77777777" w:rsidR="0027748F" w:rsidRDefault="00000000">
            <w:r>
              <w:rPr>
                <w:sz w:val="16"/>
              </w:rPr>
              <w:t>Konteks autentik memicu respons spontan.</w:t>
            </w:r>
          </w:p>
        </w:tc>
        <w:tc>
          <w:tcPr>
            <w:tcW w:w="1928" w:type="dxa"/>
            <w:tcMar>
              <w:top w:w="70" w:type="dxa"/>
              <w:left w:w="70" w:type="dxa"/>
              <w:bottom w:w="70" w:type="dxa"/>
              <w:right w:w="70" w:type="dxa"/>
            </w:tcMar>
            <w:vAlign w:val="center"/>
          </w:tcPr>
          <w:p w14:paraId="3170906A" w14:textId="77777777" w:rsidR="0027748F" w:rsidRDefault="00000000">
            <w:r>
              <w:rPr>
                <w:sz w:val="16"/>
              </w:rPr>
              <w:t>Catat jumlah/jenis respons dan siswa yang belum terlibat.</w:t>
            </w:r>
          </w:p>
        </w:tc>
      </w:tr>
      <w:tr w:rsidR="0027748F" w14:paraId="04BE0617" w14:textId="77777777">
        <w:trPr>
          <w:jc w:val="center"/>
        </w:trPr>
        <w:tc>
          <w:tcPr>
            <w:tcW w:w="1304" w:type="dxa"/>
            <w:tcMar>
              <w:top w:w="70" w:type="dxa"/>
              <w:left w:w="70" w:type="dxa"/>
              <w:bottom w:w="70" w:type="dxa"/>
              <w:right w:w="70" w:type="dxa"/>
            </w:tcMar>
            <w:vAlign w:val="center"/>
          </w:tcPr>
          <w:p w14:paraId="1074AE6D" w14:textId="77777777" w:rsidR="0027748F" w:rsidRDefault="00000000">
            <w:pPr>
              <w:jc w:val="center"/>
            </w:pPr>
            <w:r>
              <w:rPr>
                <w:sz w:val="16"/>
              </w:rPr>
              <w:t>08.08-08.20</w:t>
            </w:r>
          </w:p>
        </w:tc>
        <w:tc>
          <w:tcPr>
            <w:tcW w:w="3969" w:type="dxa"/>
            <w:tcMar>
              <w:top w:w="70" w:type="dxa"/>
              <w:left w:w="70" w:type="dxa"/>
              <w:bottom w:w="70" w:type="dxa"/>
              <w:right w:w="70" w:type="dxa"/>
            </w:tcMar>
            <w:vAlign w:val="center"/>
          </w:tcPr>
          <w:p w14:paraId="6754479D" w14:textId="77777777" w:rsidR="0027748F" w:rsidRDefault="00000000">
            <w:r>
              <w:rPr>
                <w:sz w:val="16"/>
              </w:rPr>
              <w:t>Guru bertanya tentang jenis sampah dan dampak pencampuran. Siswa memberi contoh daun, botol plastik, bungkus makanan.</w:t>
            </w:r>
          </w:p>
        </w:tc>
        <w:tc>
          <w:tcPr>
            <w:tcW w:w="2268" w:type="dxa"/>
            <w:tcMar>
              <w:top w:w="70" w:type="dxa"/>
              <w:left w:w="70" w:type="dxa"/>
              <w:bottom w:w="70" w:type="dxa"/>
              <w:right w:w="70" w:type="dxa"/>
            </w:tcMar>
            <w:vAlign w:val="center"/>
          </w:tcPr>
          <w:p w14:paraId="274C3ED5" w14:textId="77777777" w:rsidR="0027748F" w:rsidRDefault="00000000">
            <w:r>
              <w:rPr>
                <w:sz w:val="16"/>
              </w:rPr>
              <w:t>Pengetahuan awal cukup, alasan pemilahan belum merata.</w:t>
            </w:r>
          </w:p>
        </w:tc>
        <w:tc>
          <w:tcPr>
            <w:tcW w:w="1928" w:type="dxa"/>
            <w:tcMar>
              <w:top w:w="70" w:type="dxa"/>
              <w:left w:w="70" w:type="dxa"/>
              <w:bottom w:w="70" w:type="dxa"/>
              <w:right w:w="70" w:type="dxa"/>
            </w:tcMar>
            <w:vAlign w:val="center"/>
          </w:tcPr>
          <w:p w14:paraId="33134154" w14:textId="77777777" w:rsidR="0027748F" w:rsidRDefault="00000000">
            <w:r>
              <w:rPr>
                <w:sz w:val="16"/>
              </w:rPr>
              <w:t>Konfirmasi pemahaman melalui pertanyaan lanjutan.</w:t>
            </w:r>
          </w:p>
        </w:tc>
      </w:tr>
      <w:tr w:rsidR="0027748F" w14:paraId="1337CC7B" w14:textId="77777777">
        <w:trPr>
          <w:jc w:val="center"/>
        </w:trPr>
        <w:tc>
          <w:tcPr>
            <w:tcW w:w="1304" w:type="dxa"/>
            <w:tcMar>
              <w:top w:w="70" w:type="dxa"/>
              <w:left w:w="70" w:type="dxa"/>
              <w:bottom w:w="70" w:type="dxa"/>
              <w:right w:w="70" w:type="dxa"/>
            </w:tcMar>
            <w:vAlign w:val="center"/>
          </w:tcPr>
          <w:p w14:paraId="08FC5A47" w14:textId="77777777" w:rsidR="0027748F" w:rsidRDefault="00000000">
            <w:pPr>
              <w:jc w:val="center"/>
            </w:pPr>
            <w:r>
              <w:rPr>
                <w:sz w:val="16"/>
              </w:rPr>
              <w:t>08.20-08.30</w:t>
            </w:r>
          </w:p>
        </w:tc>
        <w:tc>
          <w:tcPr>
            <w:tcW w:w="3969" w:type="dxa"/>
            <w:tcMar>
              <w:top w:w="70" w:type="dxa"/>
              <w:left w:w="70" w:type="dxa"/>
              <w:bottom w:w="70" w:type="dxa"/>
              <w:right w:w="70" w:type="dxa"/>
            </w:tcMar>
            <w:vAlign w:val="center"/>
          </w:tcPr>
          <w:p w14:paraId="542018EE" w14:textId="77777777" w:rsidR="0027748F" w:rsidRDefault="00000000">
            <w:r>
              <w:rPr>
                <w:sz w:val="16"/>
              </w:rPr>
              <w:t>Pertanyaan mendasar diajukan. Siswa mengusulkan poster, tempat sampah, kartu, video, dan papan petunjuk.</w:t>
            </w:r>
          </w:p>
        </w:tc>
        <w:tc>
          <w:tcPr>
            <w:tcW w:w="2268" w:type="dxa"/>
            <w:tcMar>
              <w:top w:w="70" w:type="dxa"/>
              <w:left w:w="70" w:type="dxa"/>
              <w:bottom w:w="70" w:type="dxa"/>
              <w:right w:w="70" w:type="dxa"/>
            </w:tcMar>
            <w:vAlign w:val="center"/>
          </w:tcPr>
          <w:p w14:paraId="6E6932B5" w14:textId="77777777" w:rsidR="0027748F" w:rsidRDefault="00000000">
            <w:r>
              <w:rPr>
                <w:sz w:val="16"/>
              </w:rPr>
              <w:t>Kelancaran ide mulai tampak.</w:t>
            </w:r>
          </w:p>
        </w:tc>
        <w:tc>
          <w:tcPr>
            <w:tcW w:w="1928" w:type="dxa"/>
            <w:tcMar>
              <w:top w:w="70" w:type="dxa"/>
              <w:left w:w="70" w:type="dxa"/>
              <w:bottom w:w="70" w:type="dxa"/>
              <w:right w:w="70" w:type="dxa"/>
            </w:tcMar>
            <w:vAlign w:val="center"/>
          </w:tcPr>
          <w:p w14:paraId="54CB3833" w14:textId="77777777" w:rsidR="0027748F" w:rsidRDefault="00000000">
            <w:r>
              <w:rPr>
                <w:sz w:val="16"/>
              </w:rPr>
              <w:t>Dokumentasikan semua alternatif, bukan hanya pilihan akhir.</w:t>
            </w:r>
          </w:p>
        </w:tc>
      </w:tr>
      <w:tr w:rsidR="0027748F" w14:paraId="66A3F260" w14:textId="77777777">
        <w:trPr>
          <w:jc w:val="center"/>
        </w:trPr>
        <w:tc>
          <w:tcPr>
            <w:tcW w:w="1304" w:type="dxa"/>
            <w:tcMar>
              <w:top w:w="70" w:type="dxa"/>
              <w:left w:w="70" w:type="dxa"/>
              <w:bottom w:w="70" w:type="dxa"/>
              <w:right w:w="70" w:type="dxa"/>
            </w:tcMar>
            <w:vAlign w:val="center"/>
          </w:tcPr>
          <w:p w14:paraId="5EAC36E4" w14:textId="77777777" w:rsidR="0027748F" w:rsidRDefault="00000000">
            <w:pPr>
              <w:jc w:val="center"/>
            </w:pPr>
            <w:r>
              <w:rPr>
                <w:sz w:val="16"/>
              </w:rPr>
              <w:t>08.30-08.45</w:t>
            </w:r>
          </w:p>
        </w:tc>
        <w:tc>
          <w:tcPr>
            <w:tcW w:w="3969" w:type="dxa"/>
            <w:tcMar>
              <w:top w:w="70" w:type="dxa"/>
              <w:left w:w="70" w:type="dxa"/>
              <w:bottom w:w="70" w:type="dxa"/>
              <w:right w:w="70" w:type="dxa"/>
            </w:tcMar>
            <w:vAlign w:val="center"/>
          </w:tcPr>
          <w:p w14:paraId="0FC2A91D" w14:textId="77777777" w:rsidR="0027748F" w:rsidRDefault="00000000">
            <w:r>
              <w:rPr>
                <w:sz w:val="16"/>
              </w:rPr>
              <w:t>Kelompok menuliskan minimal tiga ide. K4 meminta contoh produk dari guru; guru menjawab dengan pertanyaan tentang pengguna.</w:t>
            </w:r>
          </w:p>
        </w:tc>
        <w:tc>
          <w:tcPr>
            <w:tcW w:w="2268" w:type="dxa"/>
            <w:tcMar>
              <w:top w:w="70" w:type="dxa"/>
              <w:left w:w="70" w:type="dxa"/>
              <w:bottom w:w="70" w:type="dxa"/>
              <w:right w:w="70" w:type="dxa"/>
            </w:tcMar>
            <w:vAlign w:val="center"/>
          </w:tcPr>
          <w:p w14:paraId="39DE80AC" w14:textId="77777777" w:rsidR="0027748F" w:rsidRDefault="00000000">
            <w:r>
              <w:rPr>
                <w:sz w:val="16"/>
              </w:rPr>
              <w:t>Siswa masih terbiasa mencari model baku.</w:t>
            </w:r>
          </w:p>
        </w:tc>
        <w:tc>
          <w:tcPr>
            <w:tcW w:w="1928" w:type="dxa"/>
            <w:tcMar>
              <w:top w:w="70" w:type="dxa"/>
              <w:left w:w="70" w:type="dxa"/>
              <w:bottom w:w="70" w:type="dxa"/>
              <w:right w:w="70" w:type="dxa"/>
            </w:tcMar>
            <w:vAlign w:val="center"/>
          </w:tcPr>
          <w:p w14:paraId="27FB16BC" w14:textId="77777777" w:rsidR="0027748F" w:rsidRDefault="00000000">
            <w:r>
              <w:rPr>
                <w:sz w:val="16"/>
              </w:rPr>
              <w:t>Periksa bagaimana pertanyaan guru mengubah ide kelompok.</w:t>
            </w:r>
          </w:p>
        </w:tc>
      </w:tr>
      <w:tr w:rsidR="0027748F" w14:paraId="025B8CBC" w14:textId="77777777">
        <w:trPr>
          <w:jc w:val="center"/>
        </w:trPr>
        <w:tc>
          <w:tcPr>
            <w:tcW w:w="1304" w:type="dxa"/>
            <w:tcMar>
              <w:top w:w="70" w:type="dxa"/>
              <w:left w:w="70" w:type="dxa"/>
              <w:bottom w:w="70" w:type="dxa"/>
              <w:right w:w="70" w:type="dxa"/>
            </w:tcMar>
            <w:vAlign w:val="center"/>
          </w:tcPr>
          <w:p w14:paraId="3A96430A" w14:textId="77777777" w:rsidR="0027748F" w:rsidRDefault="00000000">
            <w:pPr>
              <w:jc w:val="center"/>
            </w:pPr>
            <w:r>
              <w:rPr>
                <w:sz w:val="16"/>
              </w:rPr>
              <w:t>08.45-09.05</w:t>
            </w:r>
          </w:p>
        </w:tc>
        <w:tc>
          <w:tcPr>
            <w:tcW w:w="3969" w:type="dxa"/>
            <w:tcMar>
              <w:top w:w="70" w:type="dxa"/>
              <w:left w:w="70" w:type="dxa"/>
              <w:bottom w:w="70" w:type="dxa"/>
              <w:right w:w="70" w:type="dxa"/>
            </w:tcMar>
            <w:vAlign w:val="center"/>
          </w:tcPr>
          <w:p w14:paraId="31969B45" w14:textId="77777777" w:rsidR="0027748F" w:rsidRDefault="00000000">
            <w:r>
              <w:rPr>
                <w:sz w:val="16"/>
              </w:rPr>
              <w:t>Kelompok membandingkan bahan, waktu, dan fungsi. K2 mengecilkan ukuran model.</w:t>
            </w:r>
          </w:p>
        </w:tc>
        <w:tc>
          <w:tcPr>
            <w:tcW w:w="2268" w:type="dxa"/>
            <w:tcMar>
              <w:top w:w="70" w:type="dxa"/>
              <w:left w:w="70" w:type="dxa"/>
              <w:bottom w:w="70" w:type="dxa"/>
              <w:right w:w="70" w:type="dxa"/>
            </w:tcMar>
            <w:vAlign w:val="center"/>
          </w:tcPr>
          <w:p w14:paraId="79CF683A" w14:textId="77777777" w:rsidR="0027748F" w:rsidRDefault="00000000">
            <w:r>
              <w:rPr>
                <w:sz w:val="16"/>
              </w:rPr>
              <w:t>Keluwesan awal muncul melalui penyesuaian rencana.</w:t>
            </w:r>
          </w:p>
        </w:tc>
        <w:tc>
          <w:tcPr>
            <w:tcW w:w="1928" w:type="dxa"/>
            <w:tcMar>
              <w:top w:w="70" w:type="dxa"/>
              <w:left w:w="70" w:type="dxa"/>
              <w:bottom w:w="70" w:type="dxa"/>
              <w:right w:w="70" w:type="dxa"/>
            </w:tcMar>
            <w:vAlign w:val="center"/>
          </w:tcPr>
          <w:p w14:paraId="24DE61D2" w14:textId="77777777" w:rsidR="0027748F" w:rsidRDefault="00000000">
            <w:r>
              <w:rPr>
                <w:sz w:val="16"/>
              </w:rPr>
              <w:t>Bandingkan dengan D1.</w:t>
            </w:r>
          </w:p>
        </w:tc>
      </w:tr>
      <w:tr w:rsidR="0027748F" w14:paraId="168B50AB" w14:textId="77777777">
        <w:trPr>
          <w:jc w:val="center"/>
        </w:trPr>
        <w:tc>
          <w:tcPr>
            <w:tcW w:w="1304" w:type="dxa"/>
            <w:tcMar>
              <w:top w:w="70" w:type="dxa"/>
              <w:left w:w="70" w:type="dxa"/>
              <w:bottom w:w="70" w:type="dxa"/>
              <w:right w:w="70" w:type="dxa"/>
            </w:tcMar>
            <w:vAlign w:val="center"/>
          </w:tcPr>
          <w:p w14:paraId="0D32BACD" w14:textId="77777777" w:rsidR="0027748F" w:rsidRDefault="00000000">
            <w:pPr>
              <w:jc w:val="center"/>
            </w:pPr>
            <w:r>
              <w:rPr>
                <w:sz w:val="16"/>
              </w:rPr>
              <w:t>09.05-09.20</w:t>
            </w:r>
          </w:p>
        </w:tc>
        <w:tc>
          <w:tcPr>
            <w:tcW w:w="3969" w:type="dxa"/>
            <w:tcMar>
              <w:top w:w="70" w:type="dxa"/>
              <w:left w:w="70" w:type="dxa"/>
              <w:bottom w:w="70" w:type="dxa"/>
              <w:right w:w="70" w:type="dxa"/>
            </w:tcMar>
            <w:vAlign w:val="center"/>
          </w:tcPr>
          <w:p w14:paraId="6E350E48" w14:textId="77777777" w:rsidR="0027748F" w:rsidRDefault="00000000">
            <w:r>
              <w:rPr>
                <w:sz w:val="16"/>
              </w:rPr>
              <w:t>Pembagian peran. Pada K5 satu siswa mengambil alat dan mulai bekerja sebelum kesepakatan selesai.</w:t>
            </w:r>
          </w:p>
        </w:tc>
        <w:tc>
          <w:tcPr>
            <w:tcW w:w="2268" w:type="dxa"/>
            <w:tcMar>
              <w:top w:w="70" w:type="dxa"/>
              <w:left w:w="70" w:type="dxa"/>
              <w:bottom w:w="70" w:type="dxa"/>
              <w:right w:w="70" w:type="dxa"/>
            </w:tcMar>
            <w:vAlign w:val="center"/>
          </w:tcPr>
          <w:p w14:paraId="0471DFC1" w14:textId="77777777" w:rsidR="0027748F" w:rsidRDefault="00000000">
            <w:r>
              <w:rPr>
                <w:sz w:val="16"/>
              </w:rPr>
              <w:t>Risiko dominasi dan kerja individual dalam kelompok.</w:t>
            </w:r>
          </w:p>
        </w:tc>
        <w:tc>
          <w:tcPr>
            <w:tcW w:w="1928" w:type="dxa"/>
            <w:tcMar>
              <w:top w:w="70" w:type="dxa"/>
              <w:left w:w="70" w:type="dxa"/>
              <w:bottom w:w="70" w:type="dxa"/>
              <w:right w:w="70" w:type="dxa"/>
            </w:tcMar>
            <w:vAlign w:val="center"/>
          </w:tcPr>
          <w:p w14:paraId="1FA1A032" w14:textId="77777777" w:rsidR="0027748F" w:rsidRDefault="00000000">
            <w:r>
              <w:rPr>
                <w:sz w:val="16"/>
              </w:rPr>
              <w:t>Amati pemerataan pada O2.</w:t>
            </w:r>
          </w:p>
        </w:tc>
      </w:tr>
      <w:tr w:rsidR="0027748F" w14:paraId="00919434" w14:textId="77777777">
        <w:trPr>
          <w:jc w:val="center"/>
        </w:trPr>
        <w:tc>
          <w:tcPr>
            <w:tcW w:w="1304" w:type="dxa"/>
            <w:tcMar>
              <w:top w:w="70" w:type="dxa"/>
              <w:left w:w="70" w:type="dxa"/>
              <w:bottom w:w="70" w:type="dxa"/>
              <w:right w:w="70" w:type="dxa"/>
            </w:tcMar>
            <w:vAlign w:val="center"/>
          </w:tcPr>
          <w:p w14:paraId="79A273EE" w14:textId="77777777" w:rsidR="0027748F" w:rsidRDefault="00000000">
            <w:pPr>
              <w:jc w:val="center"/>
            </w:pPr>
            <w:r>
              <w:rPr>
                <w:sz w:val="16"/>
              </w:rPr>
              <w:t>09.20-09.38</w:t>
            </w:r>
          </w:p>
        </w:tc>
        <w:tc>
          <w:tcPr>
            <w:tcW w:w="3969" w:type="dxa"/>
            <w:tcMar>
              <w:top w:w="70" w:type="dxa"/>
              <w:left w:w="70" w:type="dxa"/>
              <w:bottom w:w="70" w:type="dxa"/>
              <w:right w:w="70" w:type="dxa"/>
            </w:tcMar>
            <w:vAlign w:val="center"/>
          </w:tcPr>
          <w:p w14:paraId="68465A0F" w14:textId="77777777" w:rsidR="0027748F" w:rsidRDefault="00000000">
            <w:r>
              <w:rPr>
                <w:sz w:val="16"/>
              </w:rPr>
              <w:t>Guru memeriksa rencana dan bertanya alasan pilihan. Lima kelompok menjawab spesifik; K6 menjawab “biar bagus”.</w:t>
            </w:r>
          </w:p>
        </w:tc>
        <w:tc>
          <w:tcPr>
            <w:tcW w:w="2268" w:type="dxa"/>
            <w:tcMar>
              <w:top w:w="70" w:type="dxa"/>
              <w:left w:w="70" w:type="dxa"/>
              <w:bottom w:w="70" w:type="dxa"/>
              <w:right w:w="70" w:type="dxa"/>
            </w:tcMar>
            <w:vAlign w:val="center"/>
          </w:tcPr>
          <w:p w14:paraId="6DF9E12A" w14:textId="77777777" w:rsidR="0027748F" w:rsidRDefault="00000000">
            <w:r>
              <w:rPr>
                <w:sz w:val="16"/>
              </w:rPr>
              <w:t>Kualitas alasan berbeda.</w:t>
            </w:r>
          </w:p>
        </w:tc>
        <w:tc>
          <w:tcPr>
            <w:tcW w:w="1928" w:type="dxa"/>
            <w:tcMar>
              <w:top w:w="70" w:type="dxa"/>
              <w:left w:w="70" w:type="dxa"/>
              <w:bottom w:w="70" w:type="dxa"/>
              <w:right w:w="70" w:type="dxa"/>
            </w:tcMar>
            <w:vAlign w:val="center"/>
          </w:tcPr>
          <w:p w14:paraId="264001CB" w14:textId="77777777" w:rsidR="0027748F" w:rsidRDefault="00000000">
            <w:r>
              <w:rPr>
                <w:sz w:val="16"/>
              </w:rPr>
              <w:t>Lakukan probing tentang fungsi dan pengguna.</w:t>
            </w:r>
          </w:p>
        </w:tc>
      </w:tr>
      <w:tr w:rsidR="0027748F" w14:paraId="677990E3" w14:textId="77777777">
        <w:trPr>
          <w:jc w:val="center"/>
        </w:trPr>
        <w:tc>
          <w:tcPr>
            <w:tcW w:w="1304" w:type="dxa"/>
            <w:tcMar>
              <w:top w:w="70" w:type="dxa"/>
              <w:left w:w="70" w:type="dxa"/>
              <w:bottom w:w="70" w:type="dxa"/>
              <w:right w:w="70" w:type="dxa"/>
            </w:tcMar>
            <w:vAlign w:val="center"/>
          </w:tcPr>
          <w:p w14:paraId="6BEF3EFE" w14:textId="77777777" w:rsidR="0027748F" w:rsidRDefault="00000000">
            <w:pPr>
              <w:jc w:val="center"/>
            </w:pPr>
            <w:r>
              <w:rPr>
                <w:sz w:val="16"/>
              </w:rPr>
              <w:t>09.38-09.45</w:t>
            </w:r>
          </w:p>
        </w:tc>
        <w:tc>
          <w:tcPr>
            <w:tcW w:w="3969" w:type="dxa"/>
            <w:tcMar>
              <w:top w:w="70" w:type="dxa"/>
              <w:left w:w="70" w:type="dxa"/>
              <w:bottom w:w="70" w:type="dxa"/>
              <w:right w:w="70" w:type="dxa"/>
            </w:tcMar>
            <w:vAlign w:val="center"/>
          </w:tcPr>
          <w:p w14:paraId="545087A4" w14:textId="77777777" w:rsidR="0027748F" w:rsidRDefault="00000000">
            <w:r>
              <w:rPr>
                <w:sz w:val="16"/>
              </w:rPr>
              <w:t>Refleksi singkat; perwakilan kelompok menyebut target berikutnya.</w:t>
            </w:r>
          </w:p>
        </w:tc>
        <w:tc>
          <w:tcPr>
            <w:tcW w:w="2268" w:type="dxa"/>
            <w:tcMar>
              <w:top w:w="70" w:type="dxa"/>
              <w:left w:w="70" w:type="dxa"/>
              <w:bottom w:w="70" w:type="dxa"/>
              <w:right w:w="70" w:type="dxa"/>
            </w:tcMar>
            <w:vAlign w:val="center"/>
          </w:tcPr>
          <w:p w14:paraId="30707D37" w14:textId="77777777" w:rsidR="0027748F" w:rsidRDefault="00000000">
            <w:r>
              <w:rPr>
                <w:sz w:val="16"/>
              </w:rPr>
              <w:t>Refleksi belum melibatkan semua anggota.</w:t>
            </w:r>
          </w:p>
        </w:tc>
        <w:tc>
          <w:tcPr>
            <w:tcW w:w="1928" w:type="dxa"/>
            <w:tcMar>
              <w:top w:w="70" w:type="dxa"/>
              <w:left w:w="70" w:type="dxa"/>
              <w:bottom w:w="70" w:type="dxa"/>
              <w:right w:w="70" w:type="dxa"/>
            </w:tcMar>
            <w:vAlign w:val="center"/>
          </w:tcPr>
          <w:p w14:paraId="66806A44" w14:textId="77777777" w:rsidR="0027748F" w:rsidRDefault="00000000">
            <w:r>
              <w:rPr>
                <w:sz w:val="16"/>
              </w:rPr>
              <w:t>Siapkan lembar refleksi individual pada O3.</w:t>
            </w:r>
          </w:p>
        </w:tc>
      </w:tr>
    </w:tbl>
    <w:p w14:paraId="3DB83AAB" w14:textId="77777777" w:rsidR="0027748F" w:rsidRDefault="0027748F">
      <w:pPr>
        <w:spacing w:after="0"/>
      </w:pPr>
    </w:p>
    <w:p w14:paraId="5FAF82AB" w14:textId="77777777" w:rsidR="0027748F" w:rsidRDefault="00000000">
      <w:pPr>
        <w:pStyle w:val="Heading2"/>
        <w:spacing w:before="120" w:after="80"/>
      </w:pPr>
      <w:r>
        <w:rPr>
          <w:rFonts w:ascii="Times New Roman" w:eastAsia="Times New Roman" w:hAnsi="Times New Roman"/>
        </w:rPr>
        <w:t>B. Catatan Lapangan O2 - 15 April 2026</w:t>
      </w:r>
    </w:p>
    <w:tbl>
      <w:tblPr>
        <w:tblStyle w:val="TableGrid"/>
        <w:tblW w:w="0" w:type="auto"/>
        <w:jc w:val="center"/>
        <w:tblLayout w:type="fixed"/>
        <w:tblLook w:val="04A0" w:firstRow="1" w:lastRow="0" w:firstColumn="1" w:lastColumn="0" w:noHBand="0" w:noVBand="1"/>
      </w:tblPr>
      <w:tblGrid>
        <w:gridCol w:w="1304"/>
        <w:gridCol w:w="3969"/>
        <w:gridCol w:w="2268"/>
        <w:gridCol w:w="1928"/>
      </w:tblGrid>
      <w:tr w:rsidR="0027748F" w14:paraId="519B313D" w14:textId="77777777">
        <w:trPr>
          <w:tblHeader/>
          <w:jc w:val="center"/>
        </w:trPr>
        <w:tc>
          <w:tcPr>
            <w:tcW w:w="1304" w:type="dxa"/>
            <w:shd w:val="clear" w:color="auto" w:fill="D9EAF7"/>
            <w:tcMar>
              <w:top w:w="70" w:type="dxa"/>
              <w:left w:w="70" w:type="dxa"/>
              <w:bottom w:w="70" w:type="dxa"/>
              <w:right w:w="70" w:type="dxa"/>
            </w:tcMar>
            <w:vAlign w:val="center"/>
          </w:tcPr>
          <w:p w14:paraId="6B34BE13" w14:textId="77777777" w:rsidR="0027748F" w:rsidRDefault="00000000">
            <w:pPr>
              <w:jc w:val="center"/>
            </w:pPr>
            <w:r>
              <w:rPr>
                <w:b/>
                <w:sz w:val="16"/>
              </w:rPr>
              <w:t>Waktu</w:t>
            </w:r>
          </w:p>
        </w:tc>
        <w:tc>
          <w:tcPr>
            <w:tcW w:w="3969" w:type="dxa"/>
            <w:shd w:val="clear" w:color="auto" w:fill="D9EAF7"/>
            <w:tcMar>
              <w:top w:w="70" w:type="dxa"/>
              <w:left w:w="70" w:type="dxa"/>
              <w:bottom w:w="70" w:type="dxa"/>
              <w:right w:w="70" w:type="dxa"/>
            </w:tcMar>
            <w:vAlign w:val="center"/>
          </w:tcPr>
          <w:p w14:paraId="616CC494" w14:textId="77777777" w:rsidR="0027748F" w:rsidRDefault="00000000">
            <w:pPr>
              <w:jc w:val="center"/>
            </w:pPr>
            <w:r>
              <w:rPr>
                <w:b/>
                <w:sz w:val="16"/>
              </w:rPr>
              <w:t>Deskripsi Faktual</w:t>
            </w:r>
          </w:p>
        </w:tc>
        <w:tc>
          <w:tcPr>
            <w:tcW w:w="2268" w:type="dxa"/>
            <w:shd w:val="clear" w:color="auto" w:fill="D9EAF7"/>
            <w:tcMar>
              <w:top w:w="70" w:type="dxa"/>
              <w:left w:w="70" w:type="dxa"/>
              <w:bottom w:w="70" w:type="dxa"/>
              <w:right w:w="70" w:type="dxa"/>
            </w:tcMar>
            <w:vAlign w:val="center"/>
          </w:tcPr>
          <w:p w14:paraId="24BE4E57" w14:textId="77777777" w:rsidR="0027748F" w:rsidRDefault="00000000">
            <w:pPr>
              <w:jc w:val="center"/>
            </w:pPr>
            <w:r>
              <w:rPr>
                <w:b/>
                <w:sz w:val="16"/>
              </w:rPr>
              <w:t>Interpretasi Awal</w:t>
            </w:r>
          </w:p>
        </w:tc>
        <w:tc>
          <w:tcPr>
            <w:tcW w:w="1928" w:type="dxa"/>
            <w:shd w:val="clear" w:color="auto" w:fill="D9EAF7"/>
            <w:tcMar>
              <w:top w:w="70" w:type="dxa"/>
              <w:left w:w="70" w:type="dxa"/>
              <w:bottom w:w="70" w:type="dxa"/>
              <w:right w:w="70" w:type="dxa"/>
            </w:tcMar>
            <w:vAlign w:val="center"/>
          </w:tcPr>
          <w:p w14:paraId="33D01AA6" w14:textId="77777777" w:rsidR="0027748F" w:rsidRDefault="00000000">
            <w:pPr>
              <w:jc w:val="center"/>
            </w:pPr>
            <w:r>
              <w:rPr>
                <w:b/>
                <w:sz w:val="16"/>
              </w:rPr>
              <w:t>Tindak Lanjut</w:t>
            </w:r>
          </w:p>
        </w:tc>
      </w:tr>
      <w:tr w:rsidR="0027748F" w14:paraId="7FBEC4E5" w14:textId="77777777">
        <w:trPr>
          <w:jc w:val="center"/>
        </w:trPr>
        <w:tc>
          <w:tcPr>
            <w:tcW w:w="1304" w:type="dxa"/>
            <w:tcMar>
              <w:top w:w="70" w:type="dxa"/>
              <w:left w:w="70" w:type="dxa"/>
              <w:bottom w:w="70" w:type="dxa"/>
              <w:right w:w="70" w:type="dxa"/>
            </w:tcMar>
            <w:vAlign w:val="center"/>
          </w:tcPr>
          <w:p w14:paraId="49BCD052" w14:textId="77777777" w:rsidR="0027748F" w:rsidRDefault="00000000">
            <w:pPr>
              <w:jc w:val="center"/>
            </w:pPr>
            <w:r>
              <w:rPr>
                <w:sz w:val="16"/>
              </w:rPr>
              <w:t>08.00-08.10</w:t>
            </w:r>
          </w:p>
        </w:tc>
        <w:tc>
          <w:tcPr>
            <w:tcW w:w="3969" w:type="dxa"/>
            <w:tcMar>
              <w:top w:w="70" w:type="dxa"/>
              <w:left w:w="70" w:type="dxa"/>
              <w:bottom w:w="70" w:type="dxa"/>
              <w:right w:w="70" w:type="dxa"/>
            </w:tcMar>
            <w:vAlign w:val="center"/>
          </w:tcPr>
          <w:p w14:paraId="6B90A77D" w14:textId="77777777" w:rsidR="0027748F" w:rsidRDefault="00000000">
            <w:r>
              <w:rPr>
                <w:sz w:val="16"/>
              </w:rPr>
              <w:t>Guru mengingatkan target fungsi utama sebelum hiasan. Kelompok menyiapkan bahan.</w:t>
            </w:r>
          </w:p>
        </w:tc>
        <w:tc>
          <w:tcPr>
            <w:tcW w:w="2268" w:type="dxa"/>
            <w:tcMar>
              <w:top w:w="70" w:type="dxa"/>
              <w:left w:w="70" w:type="dxa"/>
              <w:bottom w:w="70" w:type="dxa"/>
              <w:right w:w="70" w:type="dxa"/>
            </w:tcMar>
            <w:vAlign w:val="center"/>
          </w:tcPr>
          <w:p w14:paraId="27764E1D" w14:textId="77777777" w:rsidR="0027748F" w:rsidRDefault="00000000">
            <w:r>
              <w:rPr>
                <w:sz w:val="16"/>
              </w:rPr>
              <w:t>Prioritas digunakan untuk mengelola waktu.</w:t>
            </w:r>
          </w:p>
        </w:tc>
        <w:tc>
          <w:tcPr>
            <w:tcW w:w="1928" w:type="dxa"/>
            <w:tcMar>
              <w:top w:w="70" w:type="dxa"/>
              <w:left w:w="70" w:type="dxa"/>
              <w:bottom w:w="70" w:type="dxa"/>
              <w:right w:w="70" w:type="dxa"/>
            </w:tcMar>
            <w:vAlign w:val="center"/>
          </w:tcPr>
          <w:p w14:paraId="009F7100" w14:textId="77777777" w:rsidR="0027748F" w:rsidRDefault="00000000">
            <w:r>
              <w:rPr>
                <w:sz w:val="16"/>
              </w:rPr>
              <w:t>Catat kelompok yang tetap fokus pada dekorasi.</w:t>
            </w:r>
          </w:p>
        </w:tc>
      </w:tr>
      <w:tr w:rsidR="0027748F" w14:paraId="31FFB8EF" w14:textId="77777777">
        <w:trPr>
          <w:jc w:val="center"/>
        </w:trPr>
        <w:tc>
          <w:tcPr>
            <w:tcW w:w="1304" w:type="dxa"/>
            <w:tcMar>
              <w:top w:w="70" w:type="dxa"/>
              <w:left w:w="70" w:type="dxa"/>
              <w:bottom w:w="70" w:type="dxa"/>
              <w:right w:w="70" w:type="dxa"/>
            </w:tcMar>
            <w:vAlign w:val="center"/>
          </w:tcPr>
          <w:p w14:paraId="5494725D" w14:textId="77777777" w:rsidR="0027748F" w:rsidRDefault="00000000">
            <w:pPr>
              <w:jc w:val="center"/>
            </w:pPr>
            <w:r>
              <w:rPr>
                <w:sz w:val="16"/>
              </w:rPr>
              <w:t>08.10-08.30</w:t>
            </w:r>
          </w:p>
        </w:tc>
        <w:tc>
          <w:tcPr>
            <w:tcW w:w="3969" w:type="dxa"/>
            <w:tcMar>
              <w:top w:w="70" w:type="dxa"/>
              <w:left w:w="70" w:type="dxa"/>
              <w:bottom w:w="70" w:type="dxa"/>
              <w:right w:w="70" w:type="dxa"/>
            </w:tcMar>
            <w:vAlign w:val="center"/>
          </w:tcPr>
          <w:p w14:paraId="5DF431D3" w14:textId="77777777" w:rsidR="0027748F" w:rsidRDefault="00000000">
            <w:r>
              <w:rPr>
                <w:sz w:val="16"/>
              </w:rPr>
              <w:t>K3 memasang tali pada karton; sambungan lepas dua kali. Siswa meminta guru memperbaiki.</w:t>
            </w:r>
          </w:p>
        </w:tc>
        <w:tc>
          <w:tcPr>
            <w:tcW w:w="2268" w:type="dxa"/>
            <w:tcMar>
              <w:top w:w="70" w:type="dxa"/>
              <w:left w:w="70" w:type="dxa"/>
              <w:bottom w:w="70" w:type="dxa"/>
              <w:right w:w="70" w:type="dxa"/>
            </w:tcMar>
            <w:vAlign w:val="center"/>
          </w:tcPr>
          <w:p w14:paraId="7C2855E6" w14:textId="77777777" w:rsidR="0027748F" w:rsidRDefault="00000000">
            <w:r>
              <w:rPr>
                <w:sz w:val="16"/>
              </w:rPr>
              <w:t>Momen kegagalan produktif.</w:t>
            </w:r>
          </w:p>
        </w:tc>
        <w:tc>
          <w:tcPr>
            <w:tcW w:w="1928" w:type="dxa"/>
            <w:tcMar>
              <w:top w:w="70" w:type="dxa"/>
              <w:left w:w="70" w:type="dxa"/>
              <w:bottom w:w="70" w:type="dxa"/>
              <w:right w:w="70" w:type="dxa"/>
            </w:tcMar>
            <w:vAlign w:val="center"/>
          </w:tcPr>
          <w:p w14:paraId="32744820" w14:textId="77777777" w:rsidR="0027748F" w:rsidRDefault="00000000">
            <w:r>
              <w:rPr>
                <w:sz w:val="16"/>
              </w:rPr>
              <w:t>Rekam respons guru dan alternatif siswa.</w:t>
            </w:r>
          </w:p>
        </w:tc>
      </w:tr>
      <w:tr w:rsidR="0027748F" w14:paraId="627EF3CE" w14:textId="77777777">
        <w:trPr>
          <w:jc w:val="center"/>
        </w:trPr>
        <w:tc>
          <w:tcPr>
            <w:tcW w:w="1304" w:type="dxa"/>
            <w:tcMar>
              <w:top w:w="70" w:type="dxa"/>
              <w:left w:w="70" w:type="dxa"/>
              <w:bottom w:w="70" w:type="dxa"/>
              <w:right w:w="70" w:type="dxa"/>
            </w:tcMar>
            <w:vAlign w:val="center"/>
          </w:tcPr>
          <w:p w14:paraId="3A668357" w14:textId="77777777" w:rsidR="0027748F" w:rsidRDefault="00000000">
            <w:pPr>
              <w:jc w:val="center"/>
            </w:pPr>
            <w:r>
              <w:rPr>
                <w:sz w:val="16"/>
              </w:rPr>
              <w:lastRenderedPageBreak/>
              <w:t>08.30-08.40</w:t>
            </w:r>
          </w:p>
        </w:tc>
        <w:tc>
          <w:tcPr>
            <w:tcW w:w="3969" w:type="dxa"/>
            <w:tcMar>
              <w:top w:w="70" w:type="dxa"/>
              <w:left w:w="70" w:type="dxa"/>
              <w:bottom w:w="70" w:type="dxa"/>
              <w:right w:w="70" w:type="dxa"/>
            </w:tcMar>
            <w:vAlign w:val="center"/>
          </w:tcPr>
          <w:p w14:paraId="09C96445" w14:textId="77777777" w:rsidR="0027748F" w:rsidRDefault="00000000">
            <w:r>
              <w:rPr>
                <w:sz w:val="16"/>
              </w:rPr>
              <w:t>Guru bertanya tentang bagian yang lemah dan bahan lain. K3 mencoba staples, lalu membatalkan karena keamanan dan memilih lipatan karton.</w:t>
            </w:r>
          </w:p>
        </w:tc>
        <w:tc>
          <w:tcPr>
            <w:tcW w:w="2268" w:type="dxa"/>
            <w:tcMar>
              <w:top w:w="70" w:type="dxa"/>
              <w:left w:w="70" w:type="dxa"/>
              <w:bottom w:w="70" w:type="dxa"/>
              <w:right w:w="70" w:type="dxa"/>
            </w:tcMar>
            <w:vAlign w:val="center"/>
          </w:tcPr>
          <w:p w14:paraId="0E185F5F" w14:textId="77777777" w:rsidR="0027748F" w:rsidRDefault="00000000">
            <w:r>
              <w:rPr>
                <w:sz w:val="16"/>
              </w:rPr>
              <w:t>Scaffolding mempertahankan keputusan pada siswa.</w:t>
            </w:r>
          </w:p>
        </w:tc>
        <w:tc>
          <w:tcPr>
            <w:tcW w:w="1928" w:type="dxa"/>
            <w:tcMar>
              <w:top w:w="70" w:type="dxa"/>
              <w:left w:w="70" w:type="dxa"/>
              <w:bottom w:w="70" w:type="dxa"/>
              <w:right w:w="70" w:type="dxa"/>
            </w:tcMar>
            <w:vAlign w:val="center"/>
          </w:tcPr>
          <w:p w14:paraId="580F6ABF" w14:textId="77777777" w:rsidR="0027748F" w:rsidRDefault="00000000">
            <w:r>
              <w:rPr>
                <w:sz w:val="16"/>
              </w:rPr>
              <w:t>Masukkan kutipan ke kode perubahan strategi.</w:t>
            </w:r>
          </w:p>
        </w:tc>
      </w:tr>
      <w:tr w:rsidR="0027748F" w14:paraId="494941F6" w14:textId="77777777">
        <w:trPr>
          <w:jc w:val="center"/>
        </w:trPr>
        <w:tc>
          <w:tcPr>
            <w:tcW w:w="1304" w:type="dxa"/>
            <w:tcMar>
              <w:top w:w="70" w:type="dxa"/>
              <w:left w:w="70" w:type="dxa"/>
              <w:bottom w:w="70" w:type="dxa"/>
              <w:right w:w="70" w:type="dxa"/>
            </w:tcMar>
            <w:vAlign w:val="center"/>
          </w:tcPr>
          <w:p w14:paraId="3B5C1E8C" w14:textId="77777777" w:rsidR="0027748F" w:rsidRDefault="00000000">
            <w:pPr>
              <w:jc w:val="center"/>
            </w:pPr>
            <w:r>
              <w:rPr>
                <w:sz w:val="16"/>
              </w:rPr>
              <w:t>08.40-09.00</w:t>
            </w:r>
          </w:p>
        </w:tc>
        <w:tc>
          <w:tcPr>
            <w:tcW w:w="3969" w:type="dxa"/>
            <w:tcMar>
              <w:top w:w="70" w:type="dxa"/>
              <w:left w:w="70" w:type="dxa"/>
              <w:bottom w:w="70" w:type="dxa"/>
              <w:right w:w="70" w:type="dxa"/>
            </w:tcMar>
            <w:vAlign w:val="center"/>
          </w:tcPr>
          <w:p w14:paraId="580CAC3C" w14:textId="77777777" w:rsidR="0027748F" w:rsidRDefault="00000000">
            <w:r>
              <w:rPr>
                <w:sz w:val="16"/>
              </w:rPr>
              <w:t>K4 menggabungkan gambar satu siswa dengan mekanisme lipat dari siswa lain. Terjadi diskusi tentang banyaknya tulisan.</w:t>
            </w:r>
          </w:p>
        </w:tc>
        <w:tc>
          <w:tcPr>
            <w:tcW w:w="2268" w:type="dxa"/>
            <w:tcMar>
              <w:top w:w="70" w:type="dxa"/>
              <w:left w:w="70" w:type="dxa"/>
              <w:bottom w:w="70" w:type="dxa"/>
              <w:right w:w="70" w:type="dxa"/>
            </w:tcMar>
            <w:vAlign w:val="center"/>
          </w:tcPr>
          <w:p w14:paraId="79386FA8" w14:textId="77777777" w:rsidR="0027748F" w:rsidRDefault="00000000">
            <w:r>
              <w:rPr>
                <w:sz w:val="16"/>
              </w:rPr>
              <w:t>Kreativitas sosial dan kombinasi ide.</w:t>
            </w:r>
          </w:p>
        </w:tc>
        <w:tc>
          <w:tcPr>
            <w:tcW w:w="1928" w:type="dxa"/>
            <w:tcMar>
              <w:top w:w="70" w:type="dxa"/>
              <w:left w:w="70" w:type="dxa"/>
              <w:bottom w:w="70" w:type="dxa"/>
              <w:right w:w="70" w:type="dxa"/>
            </w:tcMar>
            <w:vAlign w:val="center"/>
          </w:tcPr>
          <w:p w14:paraId="05207586" w14:textId="77777777" w:rsidR="0027748F" w:rsidRDefault="00000000">
            <w:r>
              <w:rPr>
                <w:sz w:val="16"/>
              </w:rPr>
              <w:t>Bandingkan dengan wawancara S4.</w:t>
            </w:r>
          </w:p>
        </w:tc>
      </w:tr>
      <w:tr w:rsidR="0027748F" w14:paraId="42C4F818" w14:textId="77777777">
        <w:trPr>
          <w:jc w:val="center"/>
        </w:trPr>
        <w:tc>
          <w:tcPr>
            <w:tcW w:w="1304" w:type="dxa"/>
            <w:tcMar>
              <w:top w:w="70" w:type="dxa"/>
              <w:left w:w="70" w:type="dxa"/>
              <w:bottom w:w="70" w:type="dxa"/>
              <w:right w:w="70" w:type="dxa"/>
            </w:tcMar>
            <w:vAlign w:val="center"/>
          </w:tcPr>
          <w:p w14:paraId="1A74619F" w14:textId="77777777" w:rsidR="0027748F" w:rsidRDefault="00000000">
            <w:pPr>
              <w:jc w:val="center"/>
            </w:pPr>
            <w:r>
              <w:rPr>
                <w:sz w:val="16"/>
              </w:rPr>
              <w:t>09.00-09.15</w:t>
            </w:r>
          </w:p>
        </w:tc>
        <w:tc>
          <w:tcPr>
            <w:tcW w:w="3969" w:type="dxa"/>
            <w:tcMar>
              <w:top w:w="70" w:type="dxa"/>
              <w:left w:w="70" w:type="dxa"/>
              <w:bottom w:w="70" w:type="dxa"/>
              <w:right w:w="70" w:type="dxa"/>
            </w:tcMar>
            <w:vAlign w:val="center"/>
          </w:tcPr>
          <w:p w14:paraId="7DD1CFC6" w14:textId="77777777" w:rsidR="0027748F" w:rsidRDefault="00000000">
            <w:r>
              <w:rPr>
                <w:sz w:val="16"/>
              </w:rPr>
              <w:t>Pada K2 satu siswa pasif. Guru meminta kelompok menunjukkan tugas setiap anggota. Siswa tersebut memilih dan menempel kartu contoh.</w:t>
            </w:r>
          </w:p>
        </w:tc>
        <w:tc>
          <w:tcPr>
            <w:tcW w:w="2268" w:type="dxa"/>
            <w:tcMar>
              <w:top w:w="70" w:type="dxa"/>
              <w:left w:w="70" w:type="dxa"/>
              <w:bottom w:w="70" w:type="dxa"/>
              <w:right w:w="70" w:type="dxa"/>
            </w:tcMar>
            <w:vAlign w:val="center"/>
          </w:tcPr>
          <w:p w14:paraId="751CD5EA" w14:textId="77777777" w:rsidR="0027748F" w:rsidRDefault="00000000">
            <w:r>
              <w:rPr>
                <w:sz w:val="16"/>
              </w:rPr>
              <w:t>Intervensi pemerataan partisipasi.</w:t>
            </w:r>
          </w:p>
        </w:tc>
        <w:tc>
          <w:tcPr>
            <w:tcW w:w="1928" w:type="dxa"/>
            <w:tcMar>
              <w:top w:w="70" w:type="dxa"/>
              <w:left w:w="70" w:type="dxa"/>
              <w:bottom w:w="70" w:type="dxa"/>
              <w:right w:w="70" w:type="dxa"/>
            </w:tcMar>
            <w:vAlign w:val="center"/>
          </w:tcPr>
          <w:p w14:paraId="6E475CEE" w14:textId="77777777" w:rsidR="0027748F" w:rsidRDefault="00000000">
            <w:r>
              <w:rPr>
                <w:sz w:val="16"/>
              </w:rPr>
              <w:t>Periksa refleksi kontribusi D4.</w:t>
            </w:r>
          </w:p>
        </w:tc>
      </w:tr>
      <w:tr w:rsidR="0027748F" w14:paraId="1FA8FDEE" w14:textId="77777777">
        <w:trPr>
          <w:jc w:val="center"/>
        </w:trPr>
        <w:tc>
          <w:tcPr>
            <w:tcW w:w="1304" w:type="dxa"/>
            <w:tcMar>
              <w:top w:w="70" w:type="dxa"/>
              <w:left w:w="70" w:type="dxa"/>
              <w:bottom w:w="70" w:type="dxa"/>
              <w:right w:w="70" w:type="dxa"/>
            </w:tcMar>
            <w:vAlign w:val="center"/>
          </w:tcPr>
          <w:p w14:paraId="196E7E46" w14:textId="77777777" w:rsidR="0027748F" w:rsidRDefault="00000000">
            <w:pPr>
              <w:jc w:val="center"/>
            </w:pPr>
            <w:r>
              <w:rPr>
                <w:sz w:val="16"/>
              </w:rPr>
              <w:t>09.15-09.30</w:t>
            </w:r>
          </w:p>
        </w:tc>
        <w:tc>
          <w:tcPr>
            <w:tcW w:w="3969" w:type="dxa"/>
            <w:tcMar>
              <w:top w:w="70" w:type="dxa"/>
              <w:left w:w="70" w:type="dxa"/>
              <w:bottom w:w="70" w:type="dxa"/>
              <w:right w:w="70" w:type="dxa"/>
            </w:tcMar>
            <w:vAlign w:val="center"/>
          </w:tcPr>
          <w:p w14:paraId="3EEEF6D5" w14:textId="77777777" w:rsidR="0027748F" w:rsidRDefault="00000000">
            <w:r>
              <w:rPr>
                <w:sz w:val="16"/>
              </w:rPr>
              <w:t>K6 menambah hiasan sebelum isi selesai. Guru bertanya apakah pesan dapat dibaca dari jauh.</w:t>
            </w:r>
          </w:p>
        </w:tc>
        <w:tc>
          <w:tcPr>
            <w:tcW w:w="2268" w:type="dxa"/>
            <w:tcMar>
              <w:top w:w="70" w:type="dxa"/>
              <w:left w:w="70" w:type="dxa"/>
              <w:bottom w:w="70" w:type="dxa"/>
              <w:right w:w="70" w:type="dxa"/>
            </w:tcMar>
            <w:vAlign w:val="center"/>
          </w:tcPr>
          <w:p w14:paraId="70801414" w14:textId="77777777" w:rsidR="0027748F" w:rsidRDefault="00000000">
            <w:r>
              <w:rPr>
                <w:sz w:val="16"/>
              </w:rPr>
              <w:t>Orientasi estetika menggeser fungsi.</w:t>
            </w:r>
          </w:p>
        </w:tc>
        <w:tc>
          <w:tcPr>
            <w:tcW w:w="1928" w:type="dxa"/>
            <w:tcMar>
              <w:top w:w="70" w:type="dxa"/>
              <w:left w:w="70" w:type="dxa"/>
              <w:bottom w:w="70" w:type="dxa"/>
              <w:right w:w="70" w:type="dxa"/>
            </w:tcMar>
            <w:vAlign w:val="center"/>
          </w:tcPr>
          <w:p w14:paraId="7C8F4723" w14:textId="77777777" w:rsidR="0027748F" w:rsidRDefault="00000000">
            <w:r>
              <w:rPr>
                <w:sz w:val="16"/>
              </w:rPr>
              <w:t>Lihat perubahan tata letak pada D3.</w:t>
            </w:r>
          </w:p>
        </w:tc>
      </w:tr>
      <w:tr w:rsidR="0027748F" w14:paraId="7F93BDE6" w14:textId="77777777">
        <w:trPr>
          <w:jc w:val="center"/>
        </w:trPr>
        <w:tc>
          <w:tcPr>
            <w:tcW w:w="1304" w:type="dxa"/>
            <w:tcMar>
              <w:top w:w="70" w:type="dxa"/>
              <w:left w:w="70" w:type="dxa"/>
              <w:bottom w:w="70" w:type="dxa"/>
              <w:right w:w="70" w:type="dxa"/>
            </w:tcMar>
            <w:vAlign w:val="center"/>
          </w:tcPr>
          <w:p w14:paraId="312262D0" w14:textId="77777777" w:rsidR="0027748F" w:rsidRDefault="00000000">
            <w:pPr>
              <w:jc w:val="center"/>
            </w:pPr>
            <w:r>
              <w:rPr>
                <w:sz w:val="16"/>
              </w:rPr>
              <w:t>09.30-09.48</w:t>
            </w:r>
          </w:p>
        </w:tc>
        <w:tc>
          <w:tcPr>
            <w:tcW w:w="3969" w:type="dxa"/>
            <w:tcMar>
              <w:top w:w="70" w:type="dxa"/>
              <w:left w:w="70" w:type="dxa"/>
              <w:bottom w:w="70" w:type="dxa"/>
              <w:right w:w="70" w:type="dxa"/>
            </w:tcMar>
            <w:vAlign w:val="center"/>
          </w:tcPr>
          <w:p w14:paraId="0F3586C1" w14:textId="77777777" w:rsidR="0027748F" w:rsidRDefault="00000000">
            <w:r>
              <w:rPr>
                <w:sz w:val="16"/>
              </w:rPr>
              <w:t>Empat kelompok mengganti ukuran, bahan, atau susunan. Beberapa perubahan belum dicatat di D1.</w:t>
            </w:r>
          </w:p>
        </w:tc>
        <w:tc>
          <w:tcPr>
            <w:tcW w:w="2268" w:type="dxa"/>
            <w:tcMar>
              <w:top w:w="70" w:type="dxa"/>
              <w:left w:w="70" w:type="dxa"/>
              <w:bottom w:w="70" w:type="dxa"/>
              <w:right w:w="70" w:type="dxa"/>
            </w:tcMar>
            <w:vAlign w:val="center"/>
          </w:tcPr>
          <w:p w14:paraId="137F4EA4" w14:textId="77777777" w:rsidR="0027748F" w:rsidRDefault="00000000">
            <w:r>
              <w:rPr>
                <w:sz w:val="16"/>
              </w:rPr>
              <w:t>Dokumentasi proses belum spontan.</w:t>
            </w:r>
          </w:p>
        </w:tc>
        <w:tc>
          <w:tcPr>
            <w:tcW w:w="1928" w:type="dxa"/>
            <w:tcMar>
              <w:top w:w="70" w:type="dxa"/>
              <w:left w:w="70" w:type="dxa"/>
              <w:bottom w:w="70" w:type="dxa"/>
              <w:right w:w="70" w:type="dxa"/>
            </w:tcMar>
            <w:vAlign w:val="center"/>
          </w:tcPr>
          <w:p w14:paraId="15F8A9B8" w14:textId="77777777" w:rsidR="0027748F" w:rsidRDefault="00000000">
            <w:r>
              <w:rPr>
                <w:sz w:val="16"/>
              </w:rPr>
              <w:t>Guru perlu memberi jeda pencatatan.</w:t>
            </w:r>
          </w:p>
        </w:tc>
      </w:tr>
      <w:tr w:rsidR="0027748F" w14:paraId="58473932" w14:textId="77777777">
        <w:trPr>
          <w:jc w:val="center"/>
        </w:trPr>
        <w:tc>
          <w:tcPr>
            <w:tcW w:w="1304" w:type="dxa"/>
            <w:tcMar>
              <w:top w:w="70" w:type="dxa"/>
              <w:left w:w="70" w:type="dxa"/>
              <w:bottom w:w="70" w:type="dxa"/>
              <w:right w:w="70" w:type="dxa"/>
            </w:tcMar>
            <w:vAlign w:val="center"/>
          </w:tcPr>
          <w:p w14:paraId="61E91A63" w14:textId="77777777" w:rsidR="0027748F" w:rsidRDefault="00000000">
            <w:pPr>
              <w:jc w:val="center"/>
            </w:pPr>
            <w:r>
              <w:rPr>
                <w:sz w:val="16"/>
              </w:rPr>
              <w:t>09.48-10.00</w:t>
            </w:r>
          </w:p>
        </w:tc>
        <w:tc>
          <w:tcPr>
            <w:tcW w:w="3969" w:type="dxa"/>
            <w:tcMar>
              <w:top w:w="70" w:type="dxa"/>
              <w:left w:w="70" w:type="dxa"/>
              <w:bottom w:w="70" w:type="dxa"/>
              <w:right w:w="70" w:type="dxa"/>
            </w:tcMar>
            <w:vAlign w:val="center"/>
          </w:tcPr>
          <w:p w14:paraId="46A62F4A" w14:textId="77777777" w:rsidR="0027748F" w:rsidRDefault="00000000">
            <w:r>
              <w:rPr>
                <w:sz w:val="16"/>
              </w:rPr>
              <w:t>Guru meminta kelompok menunjukkan bagian yang sudah berfungsi dan yang masih perlu diperbaiki.</w:t>
            </w:r>
          </w:p>
        </w:tc>
        <w:tc>
          <w:tcPr>
            <w:tcW w:w="2268" w:type="dxa"/>
            <w:tcMar>
              <w:top w:w="70" w:type="dxa"/>
              <w:left w:w="70" w:type="dxa"/>
              <w:bottom w:w="70" w:type="dxa"/>
              <w:right w:w="70" w:type="dxa"/>
            </w:tcMar>
            <w:vAlign w:val="center"/>
          </w:tcPr>
          <w:p w14:paraId="7071163A" w14:textId="77777777" w:rsidR="0027748F" w:rsidRDefault="00000000">
            <w:r>
              <w:rPr>
                <w:sz w:val="16"/>
              </w:rPr>
              <w:t>Asesmen formatif berbasis fungsi.</w:t>
            </w:r>
          </w:p>
        </w:tc>
        <w:tc>
          <w:tcPr>
            <w:tcW w:w="1928" w:type="dxa"/>
            <w:tcMar>
              <w:top w:w="70" w:type="dxa"/>
              <w:left w:w="70" w:type="dxa"/>
              <w:bottom w:w="70" w:type="dxa"/>
              <w:right w:w="70" w:type="dxa"/>
            </w:tcMar>
            <w:vAlign w:val="center"/>
          </w:tcPr>
          <w:p w14:paraId="3D6EA1F0" w14:textId="77777777" w:rsidR="0027748F" w:rsidRDefault="00000000">
            <w:r>
              <w:rPr>
                <w:sz w:val="16"/>
              </w:rPr>
              <w:t>Gunakan sebagai dasar pertanyaan presentasi O3.</w:t>
            </w:r>
          </w:p>
        </w:tc>
      </w:tr>
    </w:tbl>
    <w:p w14:paraId="3F6A182B" w14:textId="77777777" w:rsidR="0027748F" w:rsidRDefault="0027748F">
      <w:pPr>
        <w:spacing w:after="0"/>
      </w:pPr>
    </w:p>
    <w:p w14:paraId="642DFDC4" w14:textId="77777777" w:rsidR="0027748F" w:rsidRDefault="00000000">
      <w:pPr>
        <w:pStyle w:val="Heading2"/>
        <w:spacing w:before="120" w:after="80"/>
      </w:pPr>
      <w:r>
        <w:rPr>
          <w:rFonts w:ascii="Times New Roman" w:eastAsia="Times New Roman" w:hAnsi="Times New Roman"/>
        </w:rPr>
        <w:t>C. Catatan Lapangan O3 - 20 April 2026</w:t>
      </w:r>
    </w:p>
    <w:tbl>
      <w:tblPr>
        <w:tblStyle w:val="TableGrid"/>
        <w:tblW w:w="0" w:type="auto"/>
        <w:jc w:val="center"/>
        <w:tblLayout w:type="fixed"/>
        <w:tblLook w:val="04A0" w:firstRow="1" w:lastRow="0" w:firstColumn="1" w:lastColumn="0" w:noHBand="0" w:noVBand="1"/>
      </w:tblPr>
      <w:tblGrid>
        <w:gridCol w:w="1304"/>
        <w:gridCol w:w="3969"/>
        <w:gridCol w:w="2268"/>
        <w:gridCol w:w="1928"/>
      </w:tblGrid>
      <w:tr w:rsidR="0027748F" w14:paraId="3857F45C" w14:textId="77777777">
        <w:trPr>
          <w:tblHeader/>
          <w:jc w:val="center"/>
        </w:trPr>
        <w:tc>
          <w:tcPr>
            <w:tcW w:w="1304" w:type="dxa"/>
            <w:shd w:val="clear" w:color="auto" w:fill="D9EAF7"/>
            <w:tcMar>
              <w:top w:w="70" w:type="dxa"/>
              <w:left w:w="70" w:type="dxa"/>
              <w:bottom w:w="70" w:type="dxa"/>
              <w:right w:w="70" w:type="dxa"/>
            </w:tcMar>
            <w:vAlign w:val="center"/>
          </w:tcPr>
          <w:p w14:paraId="536D215E" w14:textId="77777777" w:rsidR="0027748F" w:rsidRDefault="00000000">
            <w:pPr>
              <w:jc w:val="center"/>
            </w:pPr>
            <w:r>
              <w:rPr>
                <w:b/>
                <w:sz w:val="16"/>
              </w:rPr>
              <w:t>Waktu</w:t>
            </w:r>
          </w:p>
        </w:tc>
        <w:tc>
          <w:tcPr>
            <w:tcW w:w="3969" w:type="dxa"/>
            <w:shd w:val="clear" w:color="auto" w:fill="D9EAF7"/>
            <w:tcMar>
              <w:top w:w="70" w:type="dxa"/>
              <w:left w:w="70" w:type="dxa"/>
              <w:bottom w:w="70" w:type="dxa"/>
              <w:right w:w="70" w:type="dxa"/>
            </w:tcMar>
            <w:vAlign w:val="center"/>
          </w:tcPr>
          <w:p w14:paraId="1CA5F2D6" w14:textId="77777777" w:rsidR="0027748F" w:rsidRDefault="00000000">
            <w:pPr>
              <w:jc w:val="center"/>
            </w:pPr>
            <w:r>
              <w:rPr>
                <w:b/>
                <w:sz w:val="16"/>
              </w:rPr>
              <w:t>Deskripsi Faktual</w:t>
            </w:r>
          </w:p>
        </w:tc>
        <w:tc>
          <w:tcPr>
            <w:tcW w:w="2268" w:type="dxa"/>
            <w:shd w:val="clear" w:color="auto" w:fill="D9EAF7"/>
            <w:tcMar>
              <w:top w:w="70" w:type="dxa"/>
              <w:left w:w="70" w:type="dxa"/>
              <w:bottom w:w="70" w:type="dxa"/>
              <w:right w:w="70" w:type="dxa"/>
            </w:tcMar>
            <w:vAlign w:val="center"/>
          </w:tcPr>
          <w:p w14:paraId="2561AD7F" w14:textId="77777777" w:rsidR="0027748F" w:rsidRDefault="00000000">
            <w:pPr>
              <w:jc w:val="center"/>
            </w:pPr>
            <w:r>
              <w:rPr>
                <w:b/>
                <w:sz w:val="16"/>
              </w:rPr>
              <w:t>Interpretasi Awal</w:t>
            </w:r>
          </w:p>
        </w:tc>
        <w:tc>
          <w:tcPr>
            <w:tcW w:w="1928" w:type="dxa"/>
            <w:shd w:val="clear" w:color="auto" w:fill="D9EAF7"/>
            <w:tcMar>
              <w:top w:w="70" w:type="dxa"/>
              <w:left w:w="70" w:type="dxa"/>
              <w:bottom w:w="70" w:type="dxa"/>
              <w:right w:w="70" w:type="dxa"/>
            </w:tcMar>
            <w:vAlign w:val="center"/>
          </w:tcPr>
          <w:p w14:paraId="2F49ABFE" w14:textId="77777777" w:rsidR="0027748F" w:rsidRDefault="00000000">
            <w:pPr>
              <w:jc w:val="center"/>
            </w:pPr>
            <w:r>
              <w:rPr>
                <w:b/>
                <w:sz w:val="16"/>
              </w:rPr>
              <w:t>Tindak Lanjut</w:t>
            </w:r>
          </w:p>
        </w:tc>
      </w:tr>
      <w:tr w:rsidR="0027748F" w14:paraId="659D4BC4" w14:textId="77777777">
        <w:trPr>
          <w:jc w:val="center"/>
        </w:trPr>
        <w:tc>
          <w:tcPr>
            <w:tcW w:w="1304" w:type="dxa"/>
            <w:tcMar>
              <w:top w:w="70" w:type="dxa"/>
              <w:left w:w="70" w:type="dxa"/>
              <w:bottom w:w="70" w:type="dxa"/>
              <w:right w:w="70" w:type="dxa"/>
            </w:tcMar>
            <w:vAlign w:val="center"/>
          </w:tcPr>
          <w:p w14:paraId="21463308" w14:textId="77777777" w:rsidR="0027748F" w:rsidRDefault="00000000">
            <w:pPr>
              <w:jc w:val="center"/>
            </w:pPr>
            <w:r>
              <w:rPr>
                <w:sz w:val="16"/>
              </w:rPr>
              <w:t>08.00-08.12</w:t>
            </w:r>
          </w:p>
        </w:tc>
        <w:tc>
          <w:tcPr>
            <w:tcW w:w="3969" w:type="dxa"/>
            <w:tcMar>
              <w:top w:w="70" w:type="dxa"/>
              <w:left w:w="70" w:type="dxa"/>
              <w:bottom w:w="70" w:type="dxa"/>
              <w:right w:w="70" w:type="dxa"/>
            </w:tcMar>
            <w:vAlign w:val="center"/>
          </w:tcPr>
          <w:p w14:paraId="1D2089EF" w14:textId="77777777" w:rsidR="0027748F" w:rsidRDefault="00000000">
            <w:r>
              <w:rPr>
                <w:sz w:val="16"/>
              </w:rPr>
              <w:t>Guru menjelaskan aturan komentar: sebutkan bagian yang sudah jelas, bagian yang perlu diperbaiki, dan alasan.</w:t>
            </w:r>
          </w:p>
        </w:tc>
        <w:tc>
          <w:tcPr>
            <w:tcW w:w="2268" w:type="dxa"/>
            <w:tcMar>
              <w:top w:w="70" w:type="dxa"/>
              <w:left w:w="70" w:type="dxa"/>
              <w:bottom w:w="70" w:type="dxa"/>
              <w:right w:w="70" w:type="dxa"/>
            </w:tcMar>
            <w:vAlign w:val="center"/>
          </w:tcPr>
          <w:p w14:paraId="04584901" w14:textId="77777777" w:rsidR="0027748F" w:rsidRDefault="00000000">
            <w:r>
              <w:rPr>
                <w:sz w:val="16"/>
              </w:rPr>
              <w:t>Struktur komentar mengurangi pujian umum.</w:t>
            </w:r>
          </w:p>
        </w:tc>
        <w:tc>
          <w:tcPr>
            <w:tcW w:w="1928" w:type="dxa"/>
            <w:tcMar>
              <w:top w:w="70" w:type="dxa"/>
              <w:left w:w="70" w:type="dxa"/>
              <w:bottom w:w="70" w:type="dxa"/>
              <w:right w:w="70" w:type="dxa"/>
            </w:tcMar>
            <w:vAlign w:val="center"/>
          </w:tcPr>
          <w:p w14:paraId="49F56129" w14:textId="77777777" w:rsidR="0027748F" w:rsidRDefault="00000000">
            <w:r>
              <w:rPr>
                <w:sz w:val="16"/>
              </w:rPr>
              <w:t>Amati kualitas komentar siswa.</w:t>
            </w:r>
          </w:p>
        </w:tc>
      </w:tr>
      <w:tr w:rsidR="0027748F" w14:paraId="430E401B" w14:textId="77777777">
        <w:trPr>
          <w:jc w:val="center"/>
        </w:trPr>
        <w:tc>
          <w:tcPr>
            <w:tcW w:w="1304" w:type="dxa"/>
            <w:tcMar>
              <w:top w:w="70" w:type="dxa"/>
              <w:left w:w="70" w:type="dxa"/>
              <w:bottom w:w="70" w:type="dxa"/>
              <w:right w:w="70" w:type="dxa"/>
            </w:tcMar>
            <w:vAlign w:val="center"/>
          </w:tcPr>
          <w:p w14:paraId="5E70914B" w14:textId="77777777" w:rsidR="0027748F" w:rsidRDefault="00000000">
            <w:pPr>
              <w:jc w:val="center"/>
            </w:pPr>
            <w:r>
              <w:rPr>
                <w:sz w:val="16"/>
              </w:rPr>
              <w:t>08.12-08.40</w:t>
            </w:r>
          </w:p>
        </w:tc>
        <w:tc>
          <w:tcPr>
            <w:tcW w:w="3969" w:type="dxa"/>
            <w:tcMar>
              <w:top w:w="70" w:type="dxa"/>
              <w:left w:w="70" w:type="dxa"/>
              <w:bottom w:w="70" w:type="dxa"/>
              <w:right w:w="70" w:type="dxa"/>
            </w:tcMar>
            <w:vAlign w:val="center"/>
          </w:tcPr>
          <w:p w14:paraId="1F82C416" w14:textId="77777777" w:rsidR="0027748F" w:rsidRDefault="00000000">
            <w:r>
              <w:rPr>
                <w:sz w:val="16"/>
              </w:rPr>
              <w:t>Tiga kelompok pertama presentasi. Komentar mencakup label kecil, sambungan lemah, dan petunjuk yang belum ada.</w:t>
            </w:r>
          </w:p>
        </w:tc>
        <w:tc>
          <w:tcPr>
            <w:tcW w:w="2268" w:type="dxa"/>
            <w:tcMar>
              <w:top w:w="70" w:type="dxa"/>
              <w:left w:w="70" w:type="dxa"/>
              <w:bottom w:w="70" w:type="dxa"/>
              <w:right w:w="70" w:type="dxa"/>
            </w:tcMar>
            <w:vAlign w:val="center"/>
          </w:tcPr>
          <w:p w14:paraId="76A951A9" w14:textId="77777777" w:rsidR="0027748F" w:rsidRDefault="00000000">
            <w:r>
              <w:rPr>
                <w:sz w:val="16"/>
              </w:rPr>
              <w:t>Umpan balik mulai berorientasi fungsi.</w:t>
            </w:r>
          </w:p>
        </w:tc>
        <w:tc>
          <w:tcPr>
            <w:tcW w:w="1928" w:type="dxa"/>
            <w:tcMar>
              <w:top w:w="70" w:type="dxa"/>
              <w:left w:w="70" w:type="dxa"/>
              <w:bottom w:w="70" w:type="dxa"/>
              <w:right w:w="70" w:type="dxa"/>
            </w:tcMar>
            <w:vAlign w:val="center"/>
          </w:tcPr>
          <w:p w14:paraId="58AEC025" w14:textId="77777777" w:rsidR="0027748F" w:rsidRDefault="00000000">
            <w:r>
              <w:rPr>
                <w:sz w:val="16"/>
              </w:rPr>
              <w:t>Catat komentar yang digunakan atau ditolak.</w:t>
            </w:r>
          </w:p>
        </w:tc>
      </w:tr>
      <w:tr w:rsidR="0027748F" w14:paraId="32C6E92B" w14:textId="77777777">
        <w:trPr>
          <w:jc w:val="center"/>
        </w:trPr>
        <w:tc>
          <w:tcPr>
            <w:tcW w:w="1304" w:type="dxa"/>
            <w:tcMar>
              <w:top w:w="70" w:type="dxa"/>
              <w:left w:w="70" w:type="dxa"/>
              <w:bottom w:w="70" w:type="dxa"/>
              <w:right w:w="70" w:type="dxa"/>
            </w:tcMar>
            <w:vAlign w:val="center"/>
          </w:tcPr>
          <w:p w14:paraId="14BE1E88" w14:textId="77777777" w:rsidR="0027748F" w:rsidRDefault="00000000">
            <w:pPr>
              <w:jc w:val="center"/>
            </w:pPr>
            <w:r>
              <w:rPr>
                <w:sz w:val="16"/>
              </w:rPr>
              <w:t>08.40-09.05</w:t>
            </w:r>
          </w:p>
        </w:tc>
        <w:tc>
          <w:tcPr>
            <w:tcW w:w="3969" w:type="dxa"/>
            <w:tcMar>
              <w:top w:w="70" w:type="dxa"/>
              <w:left w:w="70" w:type="dxa"/>
              <w:bottom w:w="70" w:type="dxa"/>
              <w:right w:w="70" w:type="dxa"/>
            </w:tcMar>
            <w:vAlign w:val="center"/>
          </w:tcPr>
          <w:p w14:paraId="5CA60F43" w14:textId="77777777" w:rsidR="0027748F" w:rsidRDefault="00000000">
            <w:r>
              <w:rPr>
                <w:sz w:val="16"/>
              </w:rPr>
              <w:t>Tiga kelompok berikutnya presentasi. K5 menerima komentar tulisan terlalu kecil; K6 menerima komentar warna kurang kontras.</w:t>
            </w:r>
          </w:p>
        </w:tc>
        <w:tc>
          <w:tcPr>
            <w:tcW w:w="2268" w:type="dxa"/>
            <w:tcMar>
              <w:top w:w="70" w:type="dxa"/>
              <w:left w:w="70" w:type="dxa"/>
              <w:bottom w:w="70" w:type="dxa"/>
              <w:right w:w="70" w:type="dxa"/>
            </w:tcMar>
            <w:vAlign w:val="center"/>
          </w:tcPr>
          <w:p w14:paraId="69A45E98" w14:textId="77777777" w:rsidR="0027748F" w:rsidRDefault="00000000">
            <w:r>
              <w:rPr>
                <w:sz w:val="16"/>
              </w:rPr>
              <w:t>Keterbacaan menjadi pola lintas produk.</w:t>
            </w:r>
          </w:p>
        </w:tc>
        <w:tc>
          <w:tcPr>
            <w:tcW w:w="1928" w:type="dxa"/>
            <w:tcMar>
              <w:top w:w="70" w:type="dxa"/>
              <w:left w:w="70" w:type="dxa"/>
              <w:bottom w:w="70" w:type="dxa"/>
              <w:right w:w="70" w:type="dxa"/>
            </w:tcMar>
            <w:vAlign w:val="center"/>
          </w:tcPr>
          <w:p w14:paraId="61CDE494" w14:textId="77777777" w:rsidR="0027748F" w:rsidRDefault="00000000">
            <w:r>
              <w:rPr>
                <w:sz w:val="16"/>
              </w:rPr>
              <w:t>Bandingkan D2 dan D3.</w:t>
            </w:r>
          </w:p>
        </w:tc>
      </w:tr>
      <w:tr w:rsidR="0027748F" w14:paraId="37626591" w14:textId="77777777">
        <w:trPr>
          <w:jc w:val="center"/>
        </w:trPr>
        <w:tc>
          <w:tcPr>
            <w:tcW w:w="1304" w:type="dxa"/>
            <w:tcMar>
              <w:top w:w="70" w:type="dxa"/>
              <w:left w:w="70" w:type="dxa"/>
              <w:bottom w:w="70" w:type="dxa"/>
              <w:right w:w="70" w:type="dxa"/>
            </w:tcMar>
            <w:vAlign w:val="center"/>
          </w:tcPr>
          <w:p w14:paraId="13EBE393" w14:textId="77777777" w:rsidR="0027748F" w:rsidRDefault="00000000">
            <w:pPr>
              <w:jc w:val="center"/>
            </w:pPr>
            <w:r>
              <w:rPr>
                <w:sz w:val="16"/>
              </w:rPr>
              <w:t>09.05-09.15</w:t>
            </w:r>
          </w:p>
        </w:tc>
        <w:tc>
          <w:tcPr>
            <w:tcW w:w="3969" w:type="dxa"/>
            <w:tcMar>
              <w:top w:w="70" w:type="dxa"/>
              <w:left w:w="70" w:type="dxa"/>
              <w:bottom w:w="70" w:type="dxa"/>
              <w:right w:w="70" w:type="dxa"/>
            </w:tcMar>
            <w:vAlign w:val="center"/>
          </w:tcPr>
          <w:p w14:paraId="5B8646C8" w14:textId="77777777" w:rsidR="0027748F" w:rsidRDefault="00000000">
            <w:r>
              <w:rPr>
                <w:sz w:val="16"/>
              </w:rPr>
              <w:t>Kelompok memilih satu atau dua prioritas revisi. Dua kelompok membutuhkan bantuan guru.</w:t>
            </w:r>
          </w:p>
        </w:tc>
        <w:tc>
          <w:tcPr>
            <w:tcW w:w="2268" w:type="dxa"/>
            <w:tcMar>
              <w:top w:w="70" w:type="dxa"/>
              <w:left w:w="70" w:type="dxa"/>
              <w:bottom w:w="70" w:type="dxa"/>
              <w:right w:w="70" w:type="dxa"/>
            </w:tcMar>
            <w:vAlign w:val="center"/>
          </w:tcPr>
          <w:p w14:paraId="49565254" w14:textId="77777777" w:rsidR="0027748F" w:rsidRDefault="00000000">
            <w:r>
              <w:rPr>
                <w:sz w:val="16"/>
              </w:rPr>
              <w:t>Seleksi umpan balik merupakan keputusan kreatif.</w:t>
            </w:r>
          </w:p>
        </w:tc>
        <w:tc>
          <w:tcPr>
            <w:tcW w:w="1928" w:type="dxa"/>
            <w:tcMar>
              <w:top w:w="70" w:type="dxa"/>
              <w:left w:w="70" w:type="dxa"/>
              <w:bottom w:w="70" w:type="dxa"/>
              <w:right w:w="70" w:type="dxa"/>
            </w:tcMar>
            <w:vAlign w:val="center"/>
          </w:tcPr>
          <w:p w14:paraId="0FA13B08" w14:textId="77777777" w:rsidR="0027748F" w:rsidRDefault="00000000">
            <w:r>
              <w:rPr>
                <w:sz w:val="16"/>
              </w:rPr>
              <w:t>Masukkan ke tema revisi terarah.</w:t>
            </w:r>
          </w:p>
        </w:tc>
      </w:tr>
      <w:tr w:rsidR="0027748F" w14:paraId="5AFD6C99" w14:textId="77777777">
        <w:trPr>
          <w:jc w:val="center"/>
        </w:trPr>
        <w:tc>
          <w:tcPr>
            <w:tcW w:w="1304" w:type="dxa"/>
            <w:tcMar>
              <w:top w:w="70" w:type="dxa"/>
              <w:left w:w="70" w:type="dxa"/>
              <w:bottom w:w="70" w:type="dxa"/>
              <w:right w:w="70" w:type="dxa"/>
            </w:tcMar>
            <w:vAlign w:val="center"/>
          </w:tcPr>
          <w:p w14:paraId="54DF4657" w14:textId="77777777" w:rsidR="0027748F" w:rsidRDefault="00000000">
            <w:pPr>
              <w:jc w:val="center"/>
            </w:pPr>
            <w:r>
              <w:rPr>
                <w:sz w:val="16"/>
              </w:rPr>
              <w:t>09.15-09.35</w:t>
            </w:r>
          </w:p>
        </w:tc>
        <w:tc>
          <w:tcPr>
            <w:tcW w:w="3969" w:type="dxa"/>
            <w:tcMar>
              <w:top w:w="70" w:type="dxa"/>
              <w:left w:w="70" w:type="dxa"/>
              <w:bottom w:w="70" w:type="dxa"/>
              <w:right w:w="70" w:type="dxa"/>
            </w:tcMar>
            <w:vAlign w:val="center"/>
          </w:tcPr>
          <w:p w14:paraId="149A4935" w14:textId="77777777" w:rsidR="0027748F" w:rsidRDefault="00000000">
            <w:r>
              <w:rPr>
                <w:sz w:val="16"/>
              </w:rPr>
              <w:t>Revisi dilakukan: label ditambah, tulisan diperbesar, sambungan diperkuat, warna diubah, petunjuk ditambahkan.</w:t>
            </w:r>
          </w:p>
        </w:tc>
        <w:tc>
          <w:tcPr>
            <w:tcW w:w="2268" w:type="dxa"/>
            <w:tcMar>
              <w:top w:w="70" w:type="dxa"/>
              <w:left w:w="70" w:type="dxa"/>
              <w:bottom w:w="70" w:type="dxa"/>
              <w:right w:w="70" w:type="dxa"/>
            </w:tcMar>
            <w:vAlign w:val="center"/>
          </w:tcPr>
          <w:p w14:paraId="7DF7224F" w14:textId="77777777" w:rsidR="0027748F" w:rsidRDefault="00000000">
            <w:r>
              <w:rPr>
                <w:sz w:val="16"/>
              </w:rPr>
              <w:t>Elaborasi tampak melalui detail dan fungsi.</w:t>
            </w:r>
          </w:p>
        </w:tc>
        <w:tc>
          <w:tcPr>
            <w:tcW w:w="1928" w:type="dxa"/>
            <w:tcMar>
              <w:top w:w="70" w:type="dxa"/>
              <w:left w:w="70" w:type="dxa"/>
              <w:bottom w:w="70" w:type="dxa"/>
              <w:right w:w="70" w:type="dxa"/>
            </w:tcMar>
            <w:vAlign w:val="center"/>
          </w:tcPr>
          <w:p w14:paraId="0CEC296A" w14:textId="77777777" w:rsidR="0027748F" w:rsidRDefault="00000000">
            <w:r>
              <w:rPr>
                <w:sz w:val="16"/>
              </w:rPr>
              <w:t>Dokumentasikan sebelum-sesudah.</w:t>
            </w:r>
          </w:p>
        </w:tc>
      </w:tr>
      <w:tr w:rsidR="0027748F" w14:paraId="06EDB245" w14:textId="77777777">
        <w:trPr>
          <w:jc w:val="center"/>
        </w:trPr>
        <w:tc>
          <w:tcPr>
            <w:tcW w:w="1304" w:type="dxa"/>
            <w:tcMar>
              <w:top w:w="70" w:type="dxa"/>
              <w:left w:w="70" w:type="dxa"/>
              <w:bottom w:w="70" w:type="dxa"/>
              <w:right w:w="70" w:type="dxa"/>
            </w:tcMar>
            <w:vAlign w:val="center"/>
          </w:tcPr>
          <w:p w14:paraId="473C000D" w14:textId="77777777" w:rsidR="0027748F" w:rsidRDefault="00000000">
            <w:pPr>
              <w:jc w:val="center"/>
            </w:pPr>
            <w:r>
              <w:rPr>
                <w:sz w:val="16"/>
              </w:rPr>
              <w:t>09.35-09.48</w:t>
            </w:r>
          </w:p>
        </w:tc>
        <w:tc>
          <w:tcPr>
            <w:tcW w:w="3969" w:type="dxa"/>
            <w:tcMar>
              <w:top w:w="70" w:type="dxa"/>
              <w:left w:w="70" w:type="dxa"/>
              <w:bottom w:w="70" w:type="dxa"/>
              <w:right w:w="70" w:type="dxa"/>
            </w:tcMar>
            <w:vAlign w:val="center"/>
          </w:tcPr>
          <w:p w14:paraId="63DABDB9" w14:textId="77777777" w:rsidR="0027748F" w:rsidRDefault="00000000">
            <w:r>
              <w:rPr>
                <w:sz w:val="16"/>
              </w:rPr>
              <w:t>Kelompok menjelaskan perubahan dan alasan. K3 menyebut “lebih kuat”, K5 menyebut “lebih mudah dibaca”.</w:t>
            </w:r>
          </w:p>
        </w:tc>
        <w:tc>
          <w:tcPr>
            <w:tcW w:w="2268" w:type="dxa"/>
            <w:tcMar>
              <w:top w:w="70" w:type="dxa"/>
              <w:left w:w="70" w:type="dxa"/>
              <w:bottom w:w="70" w:type="dxa"/>
              <w:right w:w="70" w:type="dxa"/>
            </w:tcMar>
            <w:vAlign w:val="center"/>
          </w:tcPr>
          <w:p w14:paraId="59AD5B97" w14:textId="77777777" w:rsidR="0027748F" w:rsidRDefault="00000000">
            <w:r>
              <w:rPr>
                <w:sz w:val="16"/>
              </w:rPr>
              <w:t>Siswa dapat menghubungkan revisi dengan kebutuhan pengguna.</w:t>
            </w:r>
          </w:p>
        </w:tc>
        <w:tc>
          <w:tcPr>
            <w:tcW w:w="1928" w:type="dxa"/>
            <w:tcMar>
              <w:top w:w="70" w:type="dxa"/>
              <w:left w:w="70" w:type="dxa"/>
              <w:bottom w:w="70" w:type="dxa"/>
              <w:right w:w="70" w:type="dxa"/>
            </w:tcMar>
            <w:vAlign w:val="center"/>
          </w:tcPr>
          <w:p w14:paraId="6A9F9395" w14:textId="77777777" w:rsidR="0027748F" w:rsidRDefault="00000000">
            <w:r>
              <w:rPr>
                <w:sz w:val="16"/>
              </w:rPr>
              <w:t>Gunakan sebagai bukti elaborasi.</w:t>
            </w:r>
          </w:p>
        </w:tc>
      </w:tr>
      <w:tr w:rsidR="0027748F" w14:paraId="0D752F05" w14:textId="77777777">
        <w:trPr>
          <w:jc w:val="center"/>
        </w:trPr>
        <w:tc>
          <w:tcPr>
            <w:tcW w:w="1304" w:type="dxa"/>
            <w:tcMar>
              <w:top w:w="70" w:type="dxa"/>
              <w:left w:w="70" w:type="dxa"/>
              <w:bottom w:w="70" w:type="dxa"/>
              <w:right w:w="70" w:type="dxa"/>
            </w:tcMar>
            <w:vAlign w:val="center"/>
          </w:tcPr>
          <w:p w14:paraId="67DCAD32" w14:textId="77777777" w:rsidR="0027748F" w:rsidRDefault="00000000">
            <w:pPr>
              <w:jc w:val="center"/>
            </w:pPr>
            <w:r>
              <w:rPr>
                <w:sz w:val="16"/>
              </w:rPr>
              <w:t>09.48-09.57</w:t>
            </w:r>
          </w:p>
        </w:tc>
        <w:tc>
          <w:tcPr>
            <w:tcW w:w="3969" w:type="dxa"/>
            <w:tcMar>
              <w:top w:w="70" w:type="dxa"/>
              <w:left w:w="70" w:type="dxa"/>
              <w:bottom w:w="70" w:type="dxa"/>
              <w:right w:w="70" w:type="dxa"/>
            </w:tcMar>
            <w:vAlign w:val="center"/>
          </w:tcPr>
          <w:p w14:paraId="17ED56D8" w14:textId="77777777" w:rsidR="0027748F" w:rsidRDefault="00000000">
            <w:r>
              <w:rPr>
                <w:sz w:val="16"/>
              </w:rPr>
              <w:t>Siswa mengisi refleksi individual tentang ide awal, perubahan, kesulitan, kontribusi, dan rencana berikutnya.</w:t>
            </w:r>
          </w:p>
        </w:tc>
        <w:tc>
          <w:tcPr>
            <w:tcW w:w="2268" w:type="dxa"/>
            <w:tcMar>
              <w:top w:w="70" w:type="dxa"/>
              <w:left w:w="70" w:type="dxa"/>
              <w:bottom w:w="70" w:type="dxa"/>
              <w:right w:w="70" w:type="dxa"/>
            </w:tcMar>
            <w:vAlign w:val="center"/>
          </w:tcPr>
          <w:p w14:paraId="072963BB" w14:textId="77777777" w:rsidR="0027748F" w:rsidRDefault="00000000">
            <w:r>
              <w:rPr>
                <w:sz w:val="16"/>
              </w:rPr>
              <w:t>Refleksi menghasilkan bukti individual.</w:t>
            </w:r>
          </w:p>
        </w:tc>
        <w:tc>
          <w:tcPr>
            <w:tcW w:w="1928" w:type="dxa"/>
            <w:tcMar>
              <w:top w:w="70" w:type="dxa"/>
              <w:left w:w="70" w:type="dxa"/>
              <w:bottom w:w="70" w:type="dxa"/>
              <w:right w:w="70" w:type="dxa"/>
            </w:tcMar>
            <w:vAlign w:val="center"/>
          </w:tcPr>
          <w:p w14:paraId="59E3A671" w14:textId="77777777" w:rsidR="0027748F" w:rsidRDefault="00000000">
            <w:r>
              <w:rPr>
                <w:sz w:val="16"/>
              </w:rPr>
              <w:t>Telaah kelengkapan D4.</w:t>
            </w:r>
          </w:p>
        </w:tc>
      </w:tr>
      <w:tr w:rsidR="0027748F" w14:paraId="5329BDF5" w14:textId="77777777">
        <w:trPr>
          <w:jc w:val="center"/>
        </w:trPr>
        <w:tc>
          <w:tcPr>
            <w:tcW w:w="1304" w:type="dxa"/>
            <w:tcMar>
              <w:top w:w="70" w:type="dxa"/>
              <w:left w:w="70" w:type="dxa"/>
              <w:bottom w:w="70" w:type="dxa"/>
              <w:right w:w="70" w:type="dxa"/>
            </w:tcMar>
            <w:vAlign w:val="center"/>
          </w:tcPr>
          <w:p w14:paraId="639990DB" w14:textId="77777777" w:rsidR="0027748F" w:rsidRDefault="00000000">
            <w:pPr>
              <w:jc w:val="center"/>
            </w:pPr>
            <w:r>
              <w:rPr>
                <w:sz w:val="16"/>
              </w:rPr>
              <w:t>09.57-10.00</w:t>
            </w:r>
          </w:p>
        </w:tc>
        <w:tc>
          <w:tcPr>
            <w:tcW w:w="3969" w:type="dxa"/>
            <w:tcMar>
              <w:top w:w="70" w:type="dxa"/>
              <w:left w:w="70" w:type="dxa"/>
              <w:bottom w:w="70" w:type="dxa"/>
              <w:right w:w="70" w:type="dxa"/>
            </w:tcMar>
            <w:vAlign w:val="center"/>
          </w:tcPr>
          <w:p w14:paraId="15570AB0" w14:textId="77777777" w:rsidR="0027748F" w:rsidRDefault="00000000">
            <w:r>
              <w:rPr>
                <w:sz w:val="16"/>
              </w:rPr>
              <w:t>Guru merangkum empat indikator kreativitas dengan bahasa sederhana.</w:t>
            </w:r>
          </w:p>
        </w:tc>
        <w:tc>
          <w:tcPr>
            <w:tcW w:w="2268" w:type="dxa"/>
            <w:tcMar>
              <w:top w:w="70" w:type="dxa"/>
              <w:left w:w="70" w:type="dxa"/>
              <w:bottom w:w="70" w:type="dxa"/>
              <w:right w:w="70" w:type="dxa"/>
            </w:tcMar>
            <w:vAlign w:val="center"/>
          </w:tcPr>
          <w:p w14:paraId="4741AF58" w14:textId="77777777" w:rsidR="0027748F" w:rsidRDefault="00000000">
            <w:r>
              <w:rPr>
                <w:sz w:val="16"/>
              </w:rPr>
              <w:t>Guru membantu siswa menyadari proses kreatif.</w:t>
            </w:r>
          </w:p>
        </w:tc>
        <w:tc>
          <w:tcPr>
            <w:tcW w:w="1928" w:type="dxa"/>
            <w:tcMar>
              <w:top w:w="70" w:type="dxa"/>
              <w:left w:w="70" w:type="dxa"/>
              <w:bottom w:w="70" w:type="dxa"/>
              <w:right w:w="70" w:type="dxa"/>
            </w:tcMar>
            <w:vAlign w:val="center"/>
          </w:tcPr>
          <w:p w14:paraId="3DF09FA8" w14:textId="77777777" w:rsidR="0027748F" w:rsidRDefault="00000000">
            <w:r>
              <w:rPr>
                <w:sz w:val="16"/>
              </w:rPr>
              <w:t>Konfirmasi pemahaman melalui wawancara S1-S6.</w:t>
            </w:r>
          </w:p>
        </w:tc>
      </w:tr>
    </w:tbl>
    <w:p w14:paraId="03693640" w14:textId="77777777" w:rsidR="0027748F" w:rsidRDefault="0027748F">
      <w:pPr>
        <w:spacing w:after="0"/>
      </w:pPr>
    </w:p>
    <w:p w14:paraId="7652EB58" w14:textId="77777777" w:rsidR="0027748F" w:rsidRDefault="00000000">
      <w:r>
        <w:br w:type="page"/>
      </w:r>
    </w:p>
    <w:p w14:paraId="661B94B7" w14:textId="77777777" w:rsidR="0027748F" w:rsidRDefault="00000000">
      <w:pPr>
        <w:pStyle w:val="Heading1"/>
        <w:spacing w:before="160" w:after="80"/>
      </w:pPr>
      <w:r>
        <w:rPr>
          <w:rFonts w:ascii="Times New Roman" w:eastAsia="Times New Roman" w:hAnsi="Times New Roman"/>
        </w:rPr>
        <w:lastRenderedPageBreak/>
        <w:t>7. CHECKLIST DOKUMENTASI PENELITIAN</w:t>
      </w:r>
    </w:p>
    <w:tbl>
      <w:tblPr>
        <w:tblStyle w:val="TableGrid"/>
        <w:tblW w:w="0" w:type="auto"/>
        <w:jc w:val="center"/>
        <w:tblLayout w:type="fixed"/>
        <w:tblLook w:val="04A0" w:firstRow="1" w:lastRow="0" w:firstColumn="1" w:lastColumn="0" w:noHBand="0" w:noVBand="1"/>
      </w:tblPr>
      <w:tblGrid>
        <w:gridCol w:w="567"/>
        <w:gridCol w:w="3685"/>
        <w:gridCol w:w="1587"/>
        <w:gridCol w:w="3628"/>
      </w:tblGrid>
      <w:tr w:rsidR="0027748F" w14:paraId="121BFF30" w14:textId="77777777">
        <w:trPr>
          <w:tblHeader/>
          <w:jc w:val="center"/>
        </w:trPr>
        <w:tc>
          <w:tcPr>
            <w:tcW w:w="567" w:type="dxa"/>
            <w:shd w:val="clear" w:color="auto" w:fill="D9EAF7"/>
            <w:tcMar>
              <w:top w:w="70" w:type="dxa"/>
              <w:left w:w="70" w:type="dxa"/>
              <w:bottom w:w="70" w:type="dxa"/>
              <w:right w:w="70" w:type="dxa"/>
            </w:tcMar>
            <w:vAlign w:val="center"/>
          </w:tcPr>
          <w:p w14:paraId="4B251329" w14:textId="77777777" w:rsidR="0027748F" w:rsidRDefault="00000000">
            <w:pPr>
              <w:jc w:val="center"/>
            </w:pPr>
            <w:r>
              <w:rPr>
                <w:b/>
                <w:sz w:val="17"/>
              </w:rPr>
              <w:t>No.</w:t>
            </w:r>
          </w:p>
        </w:tc>
        <w:tc>
          <w:tcPr>
            <w:tcW w:w="3685" w:type="dxa"/>
            <w:shd w:val="clear" w:color="auto" w:fill="D9EAF7"/>
            <w:tcMar>
              <w:top w:w="70" w:type="dxa"/>
              <w:left w:w="70" w:type="dxa"/>
              <w:bottom w:w="70" w:type="dxa"/>
              <w:right w:w="70" w:type="dxa"/>
            </w:tcMar>
            <w:vAlign w:val="center"/>
          </w:tcPr>
          <w:p w14:paraId="685CEE33" w14:textId="77777777" w:rsidR="0027748F" w:rsidRDefault="00000000">
            <w:pPr>
              <w:jc w:val="center"/>
            </w:pPr>
            <w:r>
              <w:rPr>
                <w:b/>
                <w:sz w:val="17"/>
              </w:rPr>
              <w:t>Jenis Dokumentasi</w:t>
            </w:r>
          </w:p>
        </w:tc>
        <w:tc>
          <w:tcPr>
            <w:tcW w:w="1587" w:type="dxa"/>
            <w:shd w:val="clear" w:color="auto" w:fill="D9EAF7"/>
            <w:tcMar>
              <w:top w:w="70" w:type="dxa"/>
              <w:left w:w="70" w:type="dxa"/>
              <w:bottom w:w="70" w:type="dxa"/>
              <w:right w:w="70" w:type="dxa"/>
            </w:tcMar>
            <w:vAlign w:val="center"/>
          </w:tcPr>
          <w:p w14:paraId="502B005B" w14:textId="77777777" w:rsidR="0027748F" w:rsidRDefault="00000000">
            <w:pPr>
              <w:jc w:val="center"/>
            </w:pPr>
            <w:r>
              <w:rPr>
                <w:b/>
                <w:sz w:val="17"/>
              </w:rPr>
              <w:t>Status Contoh</w:t>
            </w:r>
          </w:p>
        </w:tc>
        <w:tc>
          <w:tcPr>
            <w:tcW w:w="3628" w:type="dxa"/>
            <w:shd w:val="clear" w:color="auto" w:fill="D9EAF7"/>
            <w:tcMar>
              <w:top w:w="70" w:type="dxa"/>
              <w:left w:w="70" w:type="dxa"/>
              <w:bottom w:w="70" w:type="dxa"/>
              <w:right w:w="70" w:type="dxa"/>
            </w:tcMar>
            <w:vAlign w:val="center"/>
          </w:tcPr>
          <w:p w14:paraId="1CB97721" w14:textId="77777777" w:rsidR="0027748F" w:rsidRDefault="00000000">
            <w:pPr>
              <w:jc w:val="center"/>
            </w:pPr>
            <w:r>
              <w:rPr>
                <w:b/>
                <w:sz w:val="17"/>
              </w:rPr>
              <w:t>Kode/Nama File dan Catatan</w:t>
            </w:r>
          </w:p>
        </w:tc>
      </w:tr>
      <w:tr w:rsidR="0027748F" w14:paraId="55AB4ED0" w14:textId="77777777">
        <w:trPr>
          <w:jc w:val="center"/>
        </w:trPr>
        <w:tc>
          <w:tcPr>
            <w:tcW w:w="567" w:type="dxa"/>
            <w:tcMar>
              <w:top w:w="70" w:type="dxa"/>
              <w:left w:w="70" w:type="dxa"/>
              <w:bottom w:w="70" w:type="dxa"/>
              <w:right w:w="70" w:type="dxa"/>
            </w:tcMar>
            <w:vAlign w:val="center"/>
          </w:tcPr>
          <w:p w14:paraId="571991E1" w14:textId="77777777" w:rsidR="0027748F" w:rsidRDefault="00000000">
            <w:pPr>
              <w:jc w:val="center"/>
            </w:pPr>
            <w:r>
              <w:rPr>
                <w:sz w:val="17"/>
              </w:rPr>
              <w:t>1</w:t>
            </w:r>
          </w:p>
        </w:tc>
        <w:tc>
          <w:tcPr>
            <w:tcW w:w="3685" w:type="dxa"/>
            <w:tcMar>
              <w:top w:w="70" w:type="dxa"/>
              <w:left w:w="70" w:type="dxa"/>
              <w:bottom w:w="70" w:type="dxa"/>
              <w:right w:w="70" w:type="dxa"/>
            </w:tcMar>
            <w:vAlign w:val="center"/>
          </w:tcPr>
          <w:p w14:paraId="0AFE3C7C" w14:textId="77777777" w:rsidR="0027748F" w:rsidRDefault="00000000">
            <w:r>
              <w:rPr>
                <w:sz w:val="17"/>
              </w:rPr>
              <w:t>Foto kegiatan pendahuluan dan pertanyaan mendasar</w:t>
            </w:r>
          </w:p>
        </w:tc>
        <w:tc>
          <w:tcPr>
            <w:tcW w:w="1587" w:type="dxa"/>
            <w:tcMar>
              <w:top w:w="70" w:type="dxa"/>
              <w:left w:w="70" w:type="dxa"/>
              <w:bottom w:w="70" w:type="dxa"/>
              <w:right w:w="70" w:type="dxa"/>
            </w:tcMar>
            <w:vAlign w:val="center"/>
          </w:tcPr>
          <w:p w14:paraId="5663090F" w14:textId="77777777" w:rsidR="0027748F" w:rsidRDefault="00000000">
            <w:r>
              <w:rPr>
                <w:sz w:val="17"/>
              </w:rPr>
              <w:t>Ada</w:t>
            </w:r>
          </w:p>
        </w:tc>
        <w:tc>
          <w:tcPr>
            <w:tcW w:w="3628" w:type="dxa"/>
            <w:tcMar>
              <w:top w:w="70" w:type="dxa"/>
              <w:left w:w="70" w:type="dxa"/>
              <w:bottom w:w="70" w:type="dxa"/>
              <w:right w:w="70" w:type="dxa"/>
            </w:tcMar>
            <w:vAlign w:val="center"/>
          </w:tcPr>
          <w:p w14:paraId="305F5E24" w14:textId="77777777" w:rsidR="0027748F" w:rsidRDefault="00000000">
            <w:r>
              <w:rPr>
                <w:sz w:val="17"/>
              </w:rPr>
              <w:t>F-O1-01 s.d. F-O1-04; contoh penamaan file</w:t>
            </w:r>
          </w:p>
        </w:tc>
      </w:tr>
      <w:tr w:rsidR="0027748F" w14:paraId="600ABD08" w14:textId="77777777">
        <w:trPr>
          <w:jc w:val="center"/>
        </w:trPr>
        <w:tc>
          <w:tcPr>
            <w:tcW w:w="567" w:type="dxa"/>
            <w:tcMar>
              <w:top w:w="70" w:type="dxa"/>
              <w:left w:w="70" w:type="dxa"/>
              <w:bottom w:w="70" w:type="dxa"/>
              <w:right w:w="70" w:type="dxa"/>
            </w:tcMar>
            <w:vAlign w:val="center"/>
          </w:tcPr>
          <w:p w14:paraId="27FB6332" w14:textId="77777777" w:rsidR="0027748F" w:rsidRDefault="00000000">
            <w:pPr>
              <w:jc w:val="center"/>
            </w:pPr>
            <w:r>
              <w:rPr>
                <w:sz w:val="17"/>
              </w:rPr>
              <w:t>2</w:t>
            </w:r>
          </w:p>
        </w:tc>
        <w:tc>
          <w:tcPr>
            <w:tcW w:w="3685" w:type="dxa"/>
            <w:tcMar>
              <w:top w:w="70" w:type="dxa"/>
              <w:left w:w="70" w:type="dxa"/>
              <w:bottom w:w="70" w:type="dxa"/>
              <w:right w:w="70" w:type="dxa"/>
            </w:tcMar>
            <w:vAlign w:val="center"/>
          </w:tcPr>
          <w:p w14:paraId="721942A3" w14:textId="77777777" w:rsidR="0027748F" w:rsidRDefault="00000000">
            <w:r>
              <w:rPr>
                <w:sz w:val="17"/>
              </w:rPr>
              <w:t>Foto diskusi alternatif ide</w:t>
            </w:r>
          </w:p>
        </w:tc>
        <w:tc>
          <w:tcPr>
            <w:tcW w:w="1587" w:type="dxa"/>
            <w:tcMar>
              <w:top w:w="70" w:type="dxa"/>
              <w:left w:w="70" w:type="dxa"/>
              <w:bottom w:w="70" w:type="dxa"/>
              <w:right w:w="70" w:type="dxa"/>
            </w:tcMar>
            <w:vAlign w:val="center"/>
          </w:tcPr>
          <w:p w14:paraId="4E1E6060" w14:textId="77777777" w:rsidR="0027748F" w:rsidRDefault="00000000">
            <w:r>
              <w:rPr>
                <w:sz w:val="17"/>
              </w:rPr>
              <w:t>Ada</w:t>
            </w:r>
          </w:p>
        </w:tc>
        <w:tc>
          <w:tcPr>
            <w:tcW w:w="3628" w:type="dxa"/>
            <w:tcMar>
              <w:top w:w="70" w:type="dxa"/>
              <w:left w:w="70" w:type="dxa"/>
              <w:bottom w:w="70" w:type="dxa"/>
              <w:right w:w="70" w:type="dxa"/>
            </w:tcMar>
            <w:vAlign w:val="center"/>
          </w:tcPr>
          <w:p w14:paraId="7E6411C5" w14:textId="77777777" w:rsidR="0027748F" w:rsidRDefault="00000000">
            <w:r>
              <w:rPr>
                <w:sz w:val="17"/>
              </w:rPr>
              <w:t>F-O1-05 s.d. F-O1-10</w:t>
            </w:r>
          </w:p>
        </w:tc>
      </w:tr>
      <w:tr w:rsidR="0027748F" w14:paraId="682BEF90" w14:textId="77777777">
        <w:trPr>
          <w:jc w:val="center"/>
        </w:trPr>
        <w:tc>
          <w:tcPr>
            <w:tcW w:w="567" w:type="dxa"/>
            <w:tcMar>
              <w:top w:w="70" w:type="dxa"/>
              <w:left w:w="70" w:type="dxa"/>
              <w:bottom w:w="70" w:type="dxa"/>
              <w:right w:w="70" w:type="dxa"/>
            </w:tcMar>
            <w:vAlign w:val="center"/>
          </w:tcPr>
          <w:p w14:paraId="1702CF86" w14:textId="77777777" w:rsidR="0027748F" w:rsidRDefault="00000000">
            <w:pPr>
              <w:jc w:val="center"/>
            </w:pPr>
            <w:r>
              <w:rPr>
                <w:sz w:val="17"/>
              </w:rPr>
              <w:t>3</w:t>
            </w:r>
          </w:p>
        </w:tc>
        <w:tc>
          <w:tcPr>
            <w:tcW w:w="3685" w:type="dxa"/>
            <w:tcMar>
              <w:top w:w="70" w:type="dxa"/>
              <w:left w:w="70" w:type="dxa"/>
              <w:bottom w:w="70" w:type="dxa"/>
              <w:right w:w="70" w:type="dxa"/>
            </w:tcMar>
            <w:vAlign w:val="center"/>
          </w:tcPr>
          <w:p w14:paraId="61E00592" w14:textId="77777777" w:rsidR="0027748F" w:rsidRDefault="00000000">
            <w:r>
              <w:rPr>
                <w:sz w:val="17"/>
              </w:rPr>
              <w:t>Lembar perencanaan enam kelompok</w:t>
            </w:r>
          </w:p>
        </w:tc>
        <w:tc>
          <w:tcPr>
            <w:tcW w:w="1587" w:type="dxa"/>
            <w:tcMar>
              <w:top w:w="70" w:type="dxa"/>
              <w:left w:w="70" w:type="dxa"/>
              <w:bottom w:w="70" w:type="dxa"/>
              <w:right w:w="70" w:type="dxa"/>
            </w:tcMar>
            <w:vAlign w:val="center"/>
          </w:tcPr>
          <w:p w14:paraId="6A428D39" w14:textId="77777777" w:rsidR="0027748F" w:rsidRDefault="00000000">
            <w:r>
              <w:rPr>
                <w:sz w:val="17"/>
              </w:rPr>
              <w:t>Ada</w:t>
            </w:r>
          </w:p>
        </w:tc>
        <w:tc>
          <w:tcPr>
            <w:tcW w:w="3628" w:type="dxa"/>
            <w:tcMar>
              <w:top w:w="70" w:type="dxa"/>
              <w:left w:w="70" w:type="dxa"/>
              <w:bottom w:w="70" w:type="dxa"/>
              <w:right w:w="70" w:type="dxa"/>
            </w:tcMar>
            <w:vAlign w:val="center"/>
          </w:tcPr>
          <w:p w14:paraId="1630C616" w14:textId="77777777" w:rsidR="0027748F" w:rsidRDefault="00000000">
            <w:r>
              <w:rPr>
                <w:sz w:val="17"/>
              </w:rPr>
              <w:t>D1-K1 s.d. D1-K6</w:t>
            </w:r>
          </w:p>
        </w:tc>
      </w:tr>
      <w:tr w:rsidR="0027748F" w14:paraId="4970A85E" w14:textId="77777777">
        <w:trPr>
          <w:jc w:val="center"/>
        </w:trPr>
        <w:tc>
          <w:tcPr>
            <w:tcW w:w="567" w:type="dxa"/>
            <w:tcMar>
              <w:top w:w="70" w:type="dxa"/>
              <w:left w:w="70" w:type="dxa"/>
              <w:bottom w:w="70" w:type="dxa"/>
              <w:right w:w="70" w:type="dxa"/>
            </w:tcMar>
            <w:vAlign w:val="center"/>
          </w:tcPr>
          <w:p w14:paraId="789262A4" w14:textId="77777777" w:rsidR="0027748F" w:rsidRDefault="00000000">
            <w:pPr>
              <w:jc w:val="center"/>
            </w:pPr>
            <w:r>
              <w:rPr>
                <w:sz w:val="17"/>
              </w:rPr>
              <w:t>4</w:t>
            </w:r>
          </w:p>
        </w:tc>
        <w:tc>
          <w:tcPr>
            <w:tcW w:w="3685" w:type="dxa"/>
            <w:tcMar>
              <w:top w:w="70" w:type="dxa"/>
              <w:left w:w="70" w:type="dxa"/>
              <w:bottom w:w="70" w:type="dxa"/>
              <w:right w:w="70" w:type="dxa"/>
            </w:tcMar>
            <w:vAlign w:val="center"/>
          </w:tcPr>
          <w:p w14:paraId="22DF2D09" w14:textId="77777777" w:rsidR="0027748F" w:rsidRDefault="00000000">
            <w:r>
              <w:rPr>
                <w:sz w:val="17"/>
              </w:rPr>
              <w:t>Foto pembagian peran</w:t>
            </w:r>
          </w:p>
        </w:tc>
        <w:tc>
          <w:tcPr>
            <w:tcW w:w="1587" w:type="dxa"/>
            <w:tcMar>
              <w:top w:w="70" w:type="dxa"/>
              <w:left w:w="70" w:type="dxa"/>
              <w:bottom w:w="70" w:type="dxa"/>
              <w:right w:w="70" w:type="dxa"/>
            </w:tcMar>
            <w:vAlign w:val="center"/>
          </w:tcPr>
          <w:p w14:paraId="66CF64B2" w14:textId="77777777" w:rsidR="0027748F" w:rsidRDefault="00000000">
            <w:r>
              <w:rPr>
                <w:sz w:val="17"/>
              </w:rPr>
              <w:t>Ada</w:t>
            </w:r>
          </w:p>
        </w:tc>
        <w:tc>
          <w:tcPr>
            <w:tcW w:w="3628" w:type="dxa"/>
            <w:tcMar>
              <w:top w:w="70" w:type="dxa"/>
              <w:left w:w="70" w:type="dxa"/>
              <w:bottom w:w="70" w:type="dxa"/>
              <w:right w:w="70" w:type="dxa"/>
            </w:tcMar>
            <w:vAlign w:val="center"/>
          </w:tcPr>
          <w:p w14:paraId="3D56E3DF" w14:textId="77777777" w:rsidR="0027748F" w:rsidRDefault="00000000">
            <w:r>
              <w:rPr>
                <w:sz w:val="17"/>
              </w:rPr>
              <w:t>F-O1-11 s.d. F-O1-16</w:t>
            </w:r>
          </w:p>
        </w:tc>
      </w:tr>
      <w:tr w:rsidR="0027748F" w14:paraId="28707A73" w14:textId="77777777">
        <w:trPr>
          <w:jc w:val="center"/>
        </w:trPr>
        <w:tc>
          <w:tcPr>
            <w:tcW w:w="567" w:type="dxa"/>
            <w:tcMar>
              <w:top w:w="70" w:type="dxa"/>
              <w:left w:w="70" w:type="dxa"/>
              <w:bottom w:w="70" w:type="dxa"/>
              <w:right w:w="70" w:type="dxa"/>
            </w:tcMar>
            <w:vAlign w:val="center"/>
          </w:tcPr>
          <w:p w14:paraId="01F80D7F" w14:textId="77777777" w:rsidR="0027748F" w:rsidRDefault="00000000">
            <w:pPr>
              <w:jc w:val="center"/>
            </w:pPr>
            <w:r>
              <w:rPr>
                <w:sz w:val="17"/>
              </w:rPr>
              <w:t>5</w:t>
            </w:r>
          </w:p>
        </w:tc>
        <w:tc>
          <w:tcPr>
            <w:tcW w:w="3685" w:type="dxa"/>
            <w:tcMar>
              <w:top w:w="70" w:type="dxa"/>
              <w:left w:w="70" w:type="dxa"/>
              <w:bottom w:w="70" w:type="dxa"/>
              <w:right w:w="70" w:type="dxa"/>
            </w:tcMar>
            <w:vAlign w:val="center"/>
          </w:tcPr>
          <w:p w14:paraId="242A7178" w14:textId="77777777" w:rsidR="0027748F" w:rsidRDefault="00000000">
            <w:r>
              <w:rPr>
                <w:sz w:val="17"/>
              </w:rPr>
              <w:t>Foto/video percobaan dan perubahan bahan</w:t>
            </w:r>
          </w:p>
        </w:tc>
        <w:tc>
          <w:tcPr>
            <w:tcW w:w="1587" w:type="dxa"/>
            <w:tcMar>
              <w:top w:w="70" w:type="dxa"/>
              <w:left w:w="70" w:type="dxa"/>
              <w:bottom w:w="70" w:type="dxa"/>
              <w:right w:w="70" w:type="dxa"/>
            </w:tcMar>
            <w:vAlign w:val="center"/>
          </w:tcPr>
          <w:p w14:paraId="0B4FC225" w14:textId="77777777" w:rsidR="0027748F" w:rsidRDefault="00000000">
            <w:r>
              <w:rPr>
                <w:sz w:val="17"/>
              </w:rPr>
              <w:t>Ada</w:t>
            </w:r>
          </w:p>
        </w:tc>
        <w:tc>
          <w:tcPr>
            <w:tcW w:w="3628" w:type="dxa"/>
            <w:tcMar>
              <w:top w:w="70" w:type="dxa"/>
              <w:left w:w="70" w:type="dxa"/>
              <w:bottom w:w="70" w:type="dxa"/>
              <w:right w:w="70" w:type="dxa"/>
            </w:tcMar>
            <w:vAlign w:val="center"/>
          </w:tcPr>
          <w:p w14:paraId="0DD7BCBE" w14:textId="77777777" w:rsidR="0027748F" w:rsidRDefault="00000000">
            <w:r>
              <w:rPr>
                <w:sz w:val="17"/>
              </w:rPr>
              <w:t>F-O2-01 s.d. F-O2-12; V-O2-01</w:t>
            </w:r>
          </w:p>
        </w:tc>
      </w:tr>
      <w:tr w:rsidR="0027748F" w14:paraId="15A2B8F7" w14:textId="77777777">
        <w:trPr>
          <w:jc w:val="center"/>
        </w:trPr>
        <w:tc>
          <w:tcPr>
            <w:tcW w:w="567" w:type="dxa"/>
            <w:tcMar>
              <w:top w:w="70" w:type="dxa"/>
              <w:left w:w="70" w:type="dxa"/>
              <w:bottom w:w="70" w:type="dxa"/>
              <w:right w:w="70" w:type="dxa"/>
            </w:tcMar>
            <w:vAlign w:val="center"/>
          </w:tcPr>
          <w:p w14:paraId="7E1654CE" w14:textId="77777777" w:rsidR="0027748F" w:rsidRDefault="00000000">
            <w:pPr>
              <w:jc w:val="center"/>
            </w:pPr>
            <w:r>
              <w:rPr>
                <w:sz w:val="17"/>
              </w:rPr>
              <w:t>6</w:t>
            </w:r>
          </w:p>
        </w:tc>
        <w:tc>
          <w:tcPr>
            <w:tcW w:w="3685" w:type="dxa"/>
            <w:tcMar>
              <w:top w:w="70" w:type="dxa"/>
              <w:left w:w="70" w:type="dxa"/>
              <w:bottom w:w="70" w:type="dxa"/>
              <w:right w:w="70" w:type="dxa"/>
            </w:tcMar>
            <w:vAlign w:val="center"/>
          </w:tcPr>
          <w:p w14:paraId="39C06A88" w14:textId="77777777" w:rsidR="0027748F" w:rsidRDefault="00000000">
            <w:r>
              <w:rPr>
                <w:sz w:val="17"/>
              </w:rPr>
              <w:t>Draf produk enam kelompok</w:t>
            </w:r>
          </w:p>
        </w:tc>
        <w:tc>
          <w:tcPr>
            <w:tcW w:w="1587" w:type="dxa"/>
            <w:tcMar>
              <w:top w:w="70" w:type="dxa"/>
              <w:left w:w="70" w:type="dxa"/>
              <w:bottom w:w="70" w:type="dxa"/>
              <w:right w:w="70" w:type="dxa"/>
            </w:tcMar>
            <w:vAlign w:val="center"/>
          </w:tcPr>
          <w:p w14:paraId="25C3BB73" w14:textId="77777777" w:rsidR="0027748F" w:rsidRDefault="00000000">
            <w:r>
              <w:rPr>
                <w:sz w:val="17"/>
              </w:rPr>
              <w:t>Ada</w:t>
            </w:r>
          </w:p>
        </w:tc>
        <w:tc>
          <w:tcPr>
            <w:tcW w:w="3628" w:type="dxa"/>
            <w:tcMar>
              <w:top w:w="70" w:type="dxa"/>
              <w:left w:w="70" w:type="dxa"/>
              <w:bottom w:w="70" w:type="dxa"/>
              <w:right w:w="70" w:type="dxa"/>
            </w:tcMar>
            <w:vAlign w:val="center"/>
          </w:tcPr>
          <w:p w14:paraId="60FAEEA9" w14:textId="77777777" w:rsidR="0027748F" w:rsidRDefault="00000000">
            <w:r>
              <w:rPr>
                <w:sz w:val="17"/>
              </w:rPr>
              <w:t>D2-K1 s.d. D2-K6</w:t>
            </w:r>
          </w:p>
        </w:tc>
      </w:tr>
      <w:tr w:rsidR="0027748F" w14:paraId="076CEE6C" w14:textId="77777777">
        <w:trPr>
          <w:jc w:val="center"/>
        </w:trPr>
        <w:tc>
          <w:tcPr>
            <w:tcW w:w="567" w:type="dxa"/>
            <w:tcMar>
              <w:top w:w="70" w:type="dxa"/>
              <w:left w:w="70" w:type="dxa"/>
              <w:bottom w:w="70" w:type="dxa"/>
              <w:right w:w="70" w:type="dxa"/>
            </w:tcMar>
            <w:vAlign w:val="center"/>
          </w:tcPr>
          <w:p w14:paraId="1E9EA0F7" w14:textId="77777777" w:rsidR="0027748F" w:rsidRDefault="00000000">
            <w:pPr>
              <w:jc w:val="center"/>
            </w:pPr>
            <w:r>
              <w:rPr>
                <w:sz w:val="17"/>
              </w:rPr>
              <w:t>7</w:t>
            </w:r>
          </w:p>
        </w:tc>
        <w:tc>
          <w:tcPr>
            <w:tcW w:w="3685" w:type="dxa"/>
            <w:tcMar>
              <w:top w:w="70" w:type="dxa"/>
              <w:left w:w="70" w:type="dxa"/>
              <w:bottom w:w="70" w:type="dxa"/>
              <w:right w:w="70" w:type="dxa"/>
            </w:tcMar>
            <w:vAlign w:val="center"/>
          </w:tcPr>
          <w:p w14:paraId="4691F747" w14:textId="77777777" w:rsidR="0027748F" w:rsidRDefault="00000000">
            <w:r>
              <w:rPr>
                <w:sz w:val="17"/>
              </w:rPr>
              <w:t>Catatan pemantauan guru</w:t>
            </w:r>
          </w:p>
        </w:tc>
        <w:tc>
          <w:tcPr>
            <w:tcW w:w="1587" w:type="dxa"/>
            <w:tcMar>
              <w:top w:w="70" w:type="dxa"/>
              <w:left w:w="70" w:type="dxa"/>
              <w:bottom w:w="70" w:type="dxa"/>
              <w:right w:w="70" w:type="dxa"/>
            </w:tcMar>
            <w:vAlign w:val="center"/>
          </w:tcPr>
          <w:p w14:paraId="68C82692" w14:textId="77777777" w:rsidR="0027748F" w:rsidRDefault="00000000">
            <w:r>
              <w:rPr>
                <w:sz w:val="17"/>
              </w:rPr>
              <w:t>Ada</w:t>
            </w:r>
          </w:p>
        </w:tc>
        <w:tc>
          <w:tcPr>
            <w:tcW w:w="3628" w:type="dxa"/>
            <w:tcMar>
              <w:top w:w="70" w:type="dxa"/>
              <w:left w:w="70" w:type="dxa"/>
              <w:bottom w:w="70" w:type="dxa"/>
              <w:right w:w="70" w:type="dxa"/>
            </w:tcMar>
            <w:vAlign w:val="center"/>
          </w:tcPr>
          <w:p w14:paraId="617CAFB0" w14:textId="77777777" w:rsidR="0027748F" w:rsidRDefault="00000000">
            <w:r>
              <w:rPr>
                <w:sz w:val="17"/>
              </w:rPr>
              <w:t>CG-O1, CG-O2, CG-O3</w:t>
            </w:r>
          </w:p>
        </w:tc>
      </w:tr>
      <w:tr w:rsidR="0027748F" w14:paraId="31A1DA02" w14:textId="77777777">
        <w:trPr>
          <w:jc w:val="center"/>
        </w:trPr>
        <w:tc>
          <w:tcPr>
            <w:tcW w:w="567" w:type="dxa"/>
            <w:tcMar>
              <w:top w:w="70" w:type="dxa"/>
              <w:left w:w="70" w:type="dxa"/>
              <w:bottom w:w="70" w:type="dxa"/>
              <w:right w:w="70" w:type="dxa"/>
            </w:tcMar>
            <w:vAlign w:val="center"/>
          </w:tcPr>
          <w:p w14:paraId="790365E5" w14:textId="77777777" w:rsidR="0027748F" w:rsidRDefault="00000000">
            <w:pPr>
              <w:jc w:val="center"/>
            </w:pPr>
            <w:r>
              <w:rPr>
                <w:sz w:val="17"/>
              </w:rPr>
              <w:t>8</w:t>
            </w:r>
          </w:p>
        </w:tc>
        <w:tc>
          <w:tcPr>
            <w:tcW w:w="3685" w:type="dxa"/>
            <w:tcMar>
              <w:top w:w="70" w:type="dxa"/>
              <w:left w:w="70" w:type="dxa"/>
              <w:bottom w:w="70" w:type="dxa"/>
              <w:right w:w="70" w:type="dxa"/>
            </w:tcMar>
            <w:vAlign w:val="center"/>
          </w:tcPr>
          <w:p w14:paraId="1268F908" w14:textId="77777777" w:rsidR="0027748F" w:rsidRDefault="00000000">
            <w:r>
              <w:rPr>
                <w:sz w:val="17"/>
              </w:rPr>
              <w:t>Foto presentasi dan komentar teman</w:t>
            </w:r>
          </w:p>
        </w:tc>
        <w:tc>
          <w:tcPr>
            <w:tcW w:w="1587" w:type="dxa"/>
            <w:tcMar>
              <w:top w:w="70" w:type="dxa"/>
              <w:left w:w="70" w:type="dxa"/>
              <w:bottom w:w="70" w:type="dxa"/>
              <w:right w:w="70" w:type="dxa"/>
            </w:tcMar>
            <w:vAlign w:val="center"/>
          </w:tcPr>
          <w:p w14:paraId="60265EAD" w14:textId="77777777" w:rsidR="0027748F" w:rsidRDefault="00000000">
            <w:r>
              <w:rPr>
                <w:sz w:val="17"/>
              </w:rPr>
              <w:t>Ada</w:t>
            </w:r>
          </w:p>
        </w:tc>
        <w:tc>
          <w:tcPr>
            <w:tcW w:w="3628" w:type="dxa"/>
            <w:tcMar>
              <w:top w:w="70" w:type="dxa"/>
              <w:left w:w="70" w:type="dxa"/>
              <w:bottom w:w="70" w:type="dxa"/>
              <w:right w:w="70" w:type="dxa"/>
            </w:tcMar>
            <w:vAlign w:val="center"/>
          </w:tcPr>
          <w:p w14:paraId="3B0B0A95" w14:textId="77777777" w:rsidR="0027748F" w:rsidRDefault="00000000">
            <w:r>
              <w:rPr>
                <w:sz w:val="17"/>
              </w:rPr>
              <w:t>F-O3-01 s.d. F-O3-12</w:t>
            </w:r>
          </w:p>
        </w:tc>
      </w:tr>
      <w:tr w:rsidR="0027748F" w14:paraId="5D0062E0" w14:textId="77777777">
        <w:trPr>
          <w:jc w:val="center"/>
        </w:trPr>
        <w:tc>
          <w:tcPr>
            <w:tcW w:w="567" w:type="dxa"/>
            <w:tcMar>
              <w:top w:w="70" w:type="dxa"/>
              <w:left w:w="70" w:type="dxa"/>
              <w:bottom w:w="70" w:type="dxa"/>
              <w:right w:w="70" w:type="dxa"/>
            </w:tcMar>
            <w:vAlign w:val="center"/>
          </w:tcPr>
          <w:p w14:paraId="29355D70" w14:textId="77777777" w:rsidR="0027748F" w:rsidRDefault="00000000">
            <w:pPr>
              <w:jc w:val="center"/>
            </w:pPr>
            <w:r>
              <w:rPr>
                <w:sz w:val="17"/>
              </w:rPr>
              <w:t>9</w:t>
            </w:r>
          </w:p>
        </w:tc>
        <w:tc>
          <w:tcPr>
            <w:tcW w:w="3685" w:type="dxa"/>
            <w:tcMar>
              <w:top w:w="70" w:type="dxa"/>
              <w:left w:w="70" w:type="dxa"/>
              <w:bottom w:w="70" w:type="dxa"/>
              <w:right w:w="70" w:type="dxa"/>
            </w:tcMar>
            <w:vAlign w:val="center"/>
          </w:tcPr>
          <w:p w14:paraId="7F4E5BF0" w14:textId="77777777" w:rsidR="0027748F" w:rsidRDefault="00000000">
            <w:r>
              <w:rPr>
                <w:sz w:val="17"/>
              </w:rPr>
              <w:t>Produk akhir enam kelompok</w:t>
            </w:r>
          </w:p>
        </w:tc>
        <w:tc>
          <w:tcPr>
            <w:tcW w:w="1587" w:type="dxa"/>
            <w:tcMar>
              <w:top w:w="70" w:type="dxa"/>
              <w:left w:w="70" w:type="dxa"/>
              <w:bottom w:w="70" w:type="dxa"/>
              <w:right w:w="70" w:type="dxa"/>
            </w:tcMar>
            <w:vAlign w:val="center"/>
          </w:tcPr>
          <w:p w14:paraId="7C2A069C" w14:textId="77777777" w:rsidR="0027748F" w:rsidRDefault="00000000">
            <w:r>
              <w:rPr>
                <w:sz w:val="17"/>
              </w:rPr>
              <w:t>Ada</w:t>
            </w:r>
          </w:p>
        </w:tc>
        <w:tc>
          <w:tcPr>
            <w:tcW w:w="3628" w:type="dxa"/>
            <w:tcMar>
              <w:top w:w="70" w:type="dxa"/>
              <w:left w:w="70" w:type="dxa"/>
              <w:bottom w:w="70" w:type="dxa"/>
              <w:right w:w="70" w:type="dxa"/>
            </w:tcMar>
            <w:vAlign w:val="center"/>
          </w:tcPr>
          <w:p w14:paraId="734C9BC2" w14:textId="77777777" w:rsidR="0027748F" w:rsidRDefault="00000000">
            <w:r>
              <w:rPr>
                <w:sz w:val="17"/>
              </w:rPr>
              <w:t>D3-K1 s.d. D3-K6</w:t>
            </w:r>
          </w:p>
        </w:tc>
      </w:tr>
      <w:tr w:rsidR="0027748F" w14:paraId="3A4804BF" w14:textId="77777777">
        <w:trPr>
          <w:jc w:val="center"/>
        </w:trPr>
        <w:tc>
          <w:tcPr>
            <w:tcW w:w="567" w:type="dxa"/>
            <w:tcMar>
              <w:top w:w="70" w:type="dxa"/>
              <w:left w:w="70" w:type="dxa"/>
              <w:bottom w:w="70" w:type="dxa"/>
              <w:right w:w="70" w:type="dxa"/>
            </w:tcMar>
            <w:vAlign w:val="center"/>
          </w:tcPr>
          <w:p w14:paraId="72DE1FE3" w14:textId="77777777" w:rsidR="0027748F" w:rsidRDefault="00000000">
            <w:pPr>
              <w:jc w:val="center"/>
            </w:pPr>
            <w:r>
              <w:rPr>
                <w:sz w:val="17"/>
              </w:rPr>
              <w:t>10</w:t>
            </w:r>
          </w:p>
        </w:tc>
        <w:tc>
          <w:tcPr>
            <w:tcW w:w="3685" w:type="dxa"/>
            <w:tcMar>
              <w:top w:w="70" w:type="dxa"/>
              <w:left w:w="70" w:type="dxa"/>
              <w:bottom w:w="70" w:type="dxa"/>
              <w:right w:w="70" w:type="dxa"/>
            </w:tcMar>
            <w:vAlign w:val="center"/>
          </w:tcPr>
          <w:p w14:paraId="4E7A329D" w14:textId="77777777" w:rsidR="0027748F" w:rsidRDefault="00000000">
            <w:r>
              <w:rPr>
                <w:sz w:val="17"/>
              </w:rPr>
              <w:t>Lembar refleksi 32 siswa</w:t>
            </w:r>
          </w:p>
        </w:tc>
        <w:tc>
          <w:tcPr>
            <w:tcW w:w="1587" w:type="dxa"/>
            <w:tcMar>
              <w:top w:w="70" w:type="dxa"/>
              <w:left w:w="70" w:type="dxa"/>
              <w:bottom w:w="70" w:type="dxa"/>
              <w:right w:w="70" w:type="dxa"/>
            </w:tcMar>
            <w:vAlign w:val="center"/>
          </w:tcPr>
          <w:p w14:paraId="40F48149" w14:textId="77777777" w:rsidR="0027748F" w:rsidRDefault="00000000">
            <w:r>
              <w:rPr>
                <w:sz w:val="17"/>
              </w:rPr>
              <w:t>Ada</w:t>
            </w:r>
          </w:p>
        </w:tc>
        <w:tc>
          <w:tcPr>
            <w:tcW w:w="3628" w:type="dxa"/>
            <w:tcMar>
              <w:top w:w="70" w:type="dxa"/>
              <w:left w:w="70" w:type="dxa"/>
              <w:bottom w:w="70" w:type="dxa"/>
              <w:right w:w="70" w:type="dxa"/>
            </w:tcMar>
            <w:vAlign w:val="center"/>
          </w:tcPr>
          <w:p w14:paraId="7F109599" w14:textId="77777777" w:rsidR="0027748F" w:rsidRDefault="00000000">
            <w:r>
              <w:rPr>
                <w:sz w:val="17"/>
              </w:rPr>
              <w:t>D4-S01 s.d. D4-S32</w:t>
            </w:r>
          </w:p>
        </w:tc>
      </w:tr>
      <w:tr w:rsidR="0027748F" w14:paraId="73A512FD" w14:textId="77777777">
        <w:trPr>
          <w:jc w:val="center"/>
        </w:trPr>
        <w:tc>
          <w:tcPr>
            <w:tcW w:w="567" w:type="dxa"/>
            <w:tcMar>
              <w:top w:w="70" w:type="dxa"/>
              <w:left w:w="70" w:type="dxa"/>
              <w:bottom w:w="70" w:type="dxa"/>
              <w:right w:w="70" w:type="dxa"/>
            </w:tcMar>
            <w:vAlign w:val="center"/>
          </w:tcPr>
          <w:p w14:paraId="77EAD818" w14:textId="77777777" w:rsidR="0027748F" w:rsidRDefault="00000000">
            <w:pPr>
              <w:jc w:val="center"/>
            </w:pPr>
            <w:r>
              <w:rPr>
                <w:sz w:val="17"/>
              </w:rPr>
              <w:t>11</w:t>
            </w:r>
          </w:p>
        </w:tc>
        <w:tc>
          <w:tcPr>
            <w:tcW w:w="3685" w:type="dxa"/>
            <w:tcMar>
              <w:top w:w="70" w:type="dxa"/>
              <w:left w:w="70" w:type="dxa"/>
              <w:bottom w:w="70" w:type="dxa"/>
              <w:right w:w="70" w:type="dxa"/>
            </w:tcMar>
            <w:vAlign w:val="center"/>
          </w:tcPr>
          <w:p w14:paraId="07710037" w14:textId="77777777" w:rsidR="0027748F" w:rsidRDefault="00000000">
            <w:r>
              <w:rPr>
                <w:sz w:val="17"/>
              </w:rPr>
              <w:t>Rekaman wawancara guru</w:t>
            </w:r>
          </w:p>
        </w:tc>
        <w:tc>
          <w:tcPr>
            <w:tcW w:w="1587" w:type="dxa"/>
            <w:tcMar>
              <w:top w:w="70" w:type="dxa"/>
              <w:left w:w="70" w:type="dxa"/>
              <w:bottom w:w="70" w:type="dxa"/>
              <w:right w:w="70" w:type="dxa"/>
            </w:tcMar>
            <w:vAlign w:val="center"/>
          </w:tcPr>
          <w:p w14:paraId="1521FC40" w14:textId="77777777" w:rsidR="0027748F" w:rsidRDefault="00000000">
            <w:r>
              <w:rPr>
                <w:sz w:val="17"/>
              </w:rPr>
              <w:t>Ada</w:t>
            </w:r>
          </w:p>
        </w:tc>
        <w:tc>
          <w:tcPr>
            <w:tcW w:w="3628" w:type="dxa"/>
            <w:tcMar>
              <w:top w:w="70" w:type="dxa"/>
              <w:left w:w="70" w:type="dxa"/>
              <w:bottom w:w="70" w:type="dxa"/>
              <w:right w:w="70" w:type="dxa"/>
            </w:tcMar>
            <w:vAlign w:val="center"/>
          </w:tcPr>
          <w:p w14:paraId="53D6D48D" w14:textId="77777777" w:rsidR="0027748F" w:rsidRDefault="00000000">
            <w:r>
              <w:rPr>
                <w:sz w:val="17"/>
              </w:rPr>
              <w:t>A-G1-20260421</w:t>
            </w:r>
          </w:p>
        </w:tc>
      </w:tr>
      <w:tr w:rsidR="0027748F" w14:paraId="3F8D5BEE" w14:textId="77777777">
        <w:trPr>
          <w:jc w:val="center"/>
        </w:trPr>
        <w:tc>
          <w:tcPr>
            <w:tcW w:w="567" w:type="dxa"/>
            <w:tcMar>
              <w:top w:w="70" w:type="dxa"/>
              <w:left w:w="70" w:type="dxa"/>
              <w:bottom w:w="70" w:type="dxa"/>
              <w:right w:w="70" w:type="dxa"/>
            </w:tcMar>
            <w:vAlign w:val="center"/>
          </w:tcPr>
          <w:p w14:paraId="1ED67816" w14:textId="77777777" w:rsidR="0027748F" w:rsidRDefault="00000000">
            <w:pPr>
              <w:jc w:val="center"/>
            </w:pPr>
            <w:r>
              <w:rPr>
                <w:sz w:val="17"/>
              </w:rPr>
              <w:t>12</w:t>
            </w:r>
          </w:p>
        </w:tc>
        <w:tc>
          <w:tcPr>
            <w:tcW w:w="3685" w:type="dxa"/>
            <w:tcMar>
              <w:top w:w="70" w:type="dxa"/>
              <w:left w:w="70" w:type="dxa"/>
              <w:bottom w:w="70" w:type="dxa"/>
              <w:right w:w="70" w:type="dxa"/>
            </w:tcMar>
            <w:vAlign w:val="center"/>
          </w:tcPr>
          <w:p w14:paraId="24C9A75B" w14:textId="77777777" w:rsidR="0027748F" w:rsidRDefault="00000000">
            <w:r>
              <w:rPr>
                <w:sz w:val="17"/>
              </w:rPr>
              <w:t>Rekaman wawancara kelompok siswa</w:t>
            </w:r>
          </w:p>
        </w:tc>
        <w:tc>
          <w:tcPr>
            <w:tcW w:w="1587" w:type="dxa"/>
            <w:tcMar>
              <w:top w:w="70" w:type="dxa"/>
              <w:left w:w="70" w:type="dxa"/>
              <w:bottom w:w="70" w:type="dxa"/>
              <w:right w:w="70" w:type="dxa"/>
            </w:tcMar>
            <w:vAlign w:val="center"/>
          </w:tcPr>
          <w:p w14:paraId="67260CD9" w14:textId="77777777" w:rsidR="0027748F" w:rsidRDefault="00000000">
            <w:r>
              <w:rPr>
                <w:sz w:val="17"/>
              </w:rPr>
              <w:t>Ada</w:t>
            </w:r>
          </w:p>
        </w:tc>
        <w:tc>
          <w:tcPr>
            <w:tcW w:w="3628" w:type="dxa"/>
            <w:tcMar>
              <w:top w:w="70" w:type="dxa"/>
              <w:left w:w="70" w:type="dxa"/>
              <w:bottom w:w="70" w:type="dxa"/>
              <w:right w:w="70" w:type="dxa"/>
            </w:tcMar>
            <w:vAlign w:val="center"/>
          </w:tcPr>
          <w:p w14:paraId="39C7C2EA" w14:textId="77777777" w:rsidR="0027748F" w:rsidRDefault="00000000">
            <w:r>
              <w:rPr>
                <w:sz w:val="17"/>
              </w:rPr>
              <w:t>A-S1S6-20260422</w:t>
            </w:r>
          </w:p>
        </w:tc>
      </w:tr>
      <w:tr w:rsidR="0027748F" w14:paraId="06469409" w14:textId="77777777">
        <w:trPr>
          <w:jc w:val="center"/>
        </w:trPr>
        <w:tc>
          <w:tcPr>
            <w:tcW w:w="567" w:type="dxa"/>
            <w:tcMar>
              <w:top w:w="70" w:type="dxa"/>
              <w:left w:w="70" w:type="dxa"/>
              <w:bottom w:w="70" w:type="dxa"/>
              <w:right w:w="70" w:type="dxa"/>
            </w:tcMar>
            <w:vAlign w:val="center"/>
          </w:tcPr>
          <w:p w14:paraId="2D0C99E5" w14:textId="77777777" w:rsidR="0027748F" w:rsidRDefault="00000000">
            <w:pPr>
              <w:jc w:val="center"/>
            </w:pPr>
            <w:r>
              <w:rPr>
                <w:sz w:val="17"/>
              </w:rPr>
              <w:t>13</w:t>
            </w:r>
          </w:p>
        </w:tc>
        <w:tc>
          <w:tcPr>
            <w:tcW w:w="3685" w:type="dxa"/>
            <w:tcMar>
              <w:top w:w="70" w:type="dxa"/>
              <w:left w:w="70" w:type="dxa"/>
              <w:bottom w:w="70" w:type="dxa"/>
              <w:right w:w="70" w:type="dxa"/>
            </w:tcMar>
            <w:vAlign w:val="center"/>
          </w:tcPr>
          <w:p w14:paraId="5778B743" w14:textId="77777777" w:rsidR="0027748F" w:rsidRDefault="00000000">
            <w:r>
              <w:rPr>
                <w:sz w:val="17"/>
              </w:rPr>
              <w:t>Lembar persetujuan guru/sekolah</w:t>
            </w:r>
          </w:p>
        </w:tc>
        <w:tc>
          <w:tcPr>
            <w:tcW w:w="1587" w:type="dxa"/>
            <w:tcMar>
              <w:top w:w="70" w:type="dxa"/>
              <w:left w:w="70" w:type="dxa"/>
              <w:bottom w:w="70" w:type="dxa"/>
              <w:right w:w="70" w:type="dxa"/>
            </w:tcMar>
            <w:vAlign w:val="center"/>
          </w:tcPr>
          <w:p w14:paraId="4D1B73B5" w14:textId="77777777" w:rsidR="0027748F" w:rsidRDefault="00000000">
            <w:r>
              <w:rPr>
                <w:sz w:val="17"/>
              </w:rPr>
              <w:t>Belum dilampirkan</w:t>
            </w:r>
          </w:p>
        </w:tc>
        <w:tc>
          <w:tcPr>
            <w:tcW w:w="3628" w:type="dxa"/>
            <w:tcMar>
              <w:top w:w="70" w:type="dxa"/>
              <w:left w:w="70" w:type="dxa"/>
              <w:bottom w:w="70" w:type="dxa"/>
              <w:right w:w="70" w:type="dxa"/>
            </w:tcMar>
            <w:vAlign w:val="center"/>
          </w:tcPr>
          <w:p w14:paraId="3132D5F3" w14:textId="77777777" w:rsidR="0027748F" w:rsidRDefault="00000000">
            <w:r>
              <w:rPr>
                <w:sz w:val="17"/>
              </w:rPr>
              <w:t>Wajib diganti dengan bukti autentik jika penelitian dilaksanakan</w:t>
            </w:r>
          </w:p>
        </w:tc>
      </w:tr>
      <w:tr w:rsidR="0027748F" w14:paraId="6B55431B" w14:textId="77777777">
        <w:trPr>
          <w:jc w:val="center"/>
        </w:trPr>
        <w:tc>
          <w:tcPr>
            <w:tcW w:w="567" w:type="dxa"/>
            <w:tcMar>
              <w:top w:w="70" w:type="dxa"/>
              <w:left w:w="70" w:type="dxa"/>
              <w:bottom w:w="70" w:type="dxa"/>
              <w:right w:w="70" w:type="dxa"/>
            </w:tcMar>
            <w:vAlign w:val="center"/>
          </w:tcPr>
          <w:p w14:paraId="5CA9DF0E" w14:textId="77777777" w:rsidR="0027748F" w:rsidRDefault="00000000">
            <w:pPr>
              <w:jc w:val="center"/>
            </w:pPr>
            <w:r>
              <w:rPr>
                <w:sz w:val="17"/>
              </w:rPr>
              <w:t>14</w:t>
            </w:r>
          </w:p>
        </w:tc>
        <w:tc>
          <w:tcPr>
            <w:tcW w:w="3685" w:type="dxa"/>
            <w:tcMar>
              <w:top w:w="70" w:type="dxa"/>
              <w:left w:w="70" w:type="dxa"/>
              <w:bottom w:w="70" w:type="dxa"/>
              <w:right w:w="70" w:type="dxa"/>
            </w:tcMar>
            <w:vAlign w:val="center"/>
          </w:tcPr>
          <w:p w14:paraId="7BDF085B" w14:textId="77777777" w:rsidR="0027748F" w:rsidRDefault="00000000">
            <w:r>
              <w:rPr>
                <w:sz w:val="17"/>
              </w:rPr>
              <w:t>Persetujuan orang tua/wali sesuai kebutuhan etika</w:t>
            </w:r>
          </w:p>
        </w:tc>
        <w:tc>
          <w:tcPr>
            <w:tcW w:w="1587" w:type="dxa"/>
            <w:tcMar>
              <w:top w:w="70" w:type="dxa"/>
              <w:left w:w="70" w:type="dxa"/>
              <w:bottom w:w="70" w:type="dxa"/>
              <w:right w:w="70" w:type="dxa"/>
            </w:tcMar>
            <w:vAlign w:val="center"/>
          </w:tcPr>
          <w:p w14:paraId="365076F5" w14:textId="77777777" w:rsidR="0027748F" w:rsidRDefault="00000000">
            <w:r>
              <w:rPr>
                <w:sz w:val="17"/>
              </w:rPr>
              <w:t>Belum dilampirkan</w:t>
            </w:r>
          </w:p>
        </w:tc>
        <w:tc>
          <w:tcPr>
            <w:tcW w:w="3628" w:type="dxa"/>
            <w:tcMar>
              <w:top w:w="70" w:type="dxa"/>
              <w:left w:w="70" w:type="dxa"/>
              <w:bottom w:w="70" w:type="dxa"/>
              <w:right w:w="70" w:type="dxa"/>
            </w:tcMar>
            <w:vAlign w:val="center"/>
          </w:tcPr>
          <w:p w14:paraId="47F05E0F" w14:textId="77777777" w:rsidR="0027748F" w:rsidRDefault="00000000">
            <w:r>
              <w:rPr>
                <w:sz w:val="17"/>
              </w:rPr>
              <w:t>Wajib mengikuti ketentuan institusi dan sekolah</w:t>
            </w:r>
          </w:p>
        </w:tc>
      </w:tr>
    </w:tbl>
    <w:p w14:paraId="40FC64F6" w14:textId="77777777" w:rsidR="0027748F" w:rsidRDefault="0027748F">
      <w:pPr>
        <w:spacing w:after="0"/>
      </w:pPr>
    </w:p>
    <w:p w14:paraId="2DB9F87A" w14:textId="77777777" w:rsidR="0027748F" w:rsidRDefault="00000000">
      <w:pPr>
        <w:pStyle w:val="Heading1"/>
        <w:spacing w:before="160" w:after="80"/>
      </w:pPr>
      <w:r>
        <w:rPr>
          <w:rFonts w:ascii="Times New Roman" w:eastAsia="Times New Roman" w:hAnsi="Times New Roman"/>
        </w:rPr>
        <w:t>8. REKAP KODE AWAL DAN PENGEMBANGAN TEMA</w:t>
      </w:r>
    </w:p>
    <w:tbl>
      <w:tblPr>
        <w:tblStyle w:val="TableGrid"/>
        <w:tblW w:w="0" w:type="auto"/>
        <w:jc w:val="center"/>
        <w:tblLayout w:type="fixed"/>
        <w:tblLook w:val="04A0" w:firstRow="1" w:lastRow="0" w:firstColumn="1" w:lastColumn="0" w:noHBand="0" w:noVBand="1"/>
      </w:tblPr>
      <w:tblGrid>
        <w:gridCol w:w="454"/>
        <w:gridCol w:w="4082"/>
        <w:gridCol w:w="737"/>
        <w:gridCol w:w="1701"/>
        <w:gridCol w:w="2494"/>
      </w:tblGrid>
      <w:tr w:rsidR="0027748F" w14:paraId="285E89CF" w14:textId="77777777">
        <w:trPr>
          <w:tblHeader/>
          <w:jc w:val="center"/>
        </w:trPr>
        <w:tc>
          <w:tcPr>
            <w:tcW w:w="454" w:type="dxa"/>
            <w:shd w:val="clear" w:color="auto" w:fill="D9EAF7"/>
            <w:tcMar>
              <w:top w:w="70" w:type="dxa"/>
              <w:left w:w="70" w:type="dxa"/>
              <w:bottom w:w="70" w:type="dxa"/>
              <w:right w:w="70" w:type="dxa"/>
            </w:tcMar>
            <w:vAlign w:val="center"/>
          </w:tcPr>
          <w:p w14:paraId="527E2242" w14:textId="77777777" w:rsidR="0027748F" w:rsidRDefault="00000000">
            <w:pPr>
              <w:jc w:val="center"/>
            </w:pPr>
            <w:r>
              <w:rPr>
                <w:b/>
                <w:sz w:val="15"/>
              </w:rPr>
              <w:t>No.</w:t>
            </w:r>
          </w:p>
        </w:tc>
        <w:tc>
          <w:tcPr>
            <w:tcW w:w="4082" w:type="dxa"/>
            <w:shd w:val="clear" w:color="auto" w:fill="D9EAF7"/>
            <w:tcMar>
              <w:top w:w="70" w:type="dxa"/>
              <w:left w:w="70" w:type="dxa"/>
              <w:bottom w:w="70" w:type="dxa"/>
              <w:right w:w="70" w:type="dxa"/>
            </w:tcMar>
            <w:vAlign w:val="center"/>
          </w:tcPr>
          <w:p w14:paraId="4BF511D2" w14:textId="77777777" w:rsidR="0027748F" w:rsidRDefault="00000000">
            <w:pPr>
              <w:jc w:val="center"/>
            </w:pPr>
            <w:r>
              <w:rPr>
                <w:b/>
                <w:sz w:val="15"/>
              </w:rPr>
              <w:t>Kutipan/Data Penting</w:t>
            </w:r>
          </w:p>
        </w:tc>
        <w:tc>
          <w:tcPr>
            <w:tcW w:w="737" w:type="dxa"/>
            <w:shd w:val="clear" w:color="auto" w:fill="D9EAF7"/>
            <w:tcMar>
              <w:top w:w="70" w:type="dxa"/>
              <w:left w:w="70" w:type="dxa"/>
              <w:bottom w:w="70" w:type="dxa"/>
              <w:right w:w="70" w:type="dxa"/>
            </w:tcMar>
            <w:vAlign w:val="center"/>
          </w:tcPr>
          <w:p w14:paraId="13B988F2" w14:textId="77777777" w:rsidR="0027748F" w:rsidRDefault="00000000">
            <w:pPr>
              <w:jc w:val="center"/>
            </w:pPr>
            <w:r>
              <w:rPr>
                <w:b/>
                <w:sz w:val="15"/>
              </w:rPr>
              <w:t>Kode</w:t>
            </w:r>
          </w:p>
        </w:tc>
        <w:tc>
          <w:tcPr>
            <w:tcW w:w="1701" w:type="dxa"/>
            <w:shd w:val="clear" w:color="auto" w:fill="D9EAF7"/>
            <w:tcMar>
              <w:top w:w="70" w:type="dxa"/>
              <w:left w:w="70" w:type="dxa"/>
              <w:bottom w:w="70" w:type="dxa"/>
              <w:right w:w="70" w:type="dxa"/>
            </w:tcMar>
            <w:vAlign w:val="center"/>
          </w:tcPr>
          <w:p w14:paraId="4FC775B8" w14:textId="77777777" w:rsidR="0027748F" w:rsidRDefault="00000000">
            <w:pPr>
              <w:jc w:val="center"/>
            </w:pPr>
            <w:r>
              <w:rPr>
                <w:b/>
                <w:sz w:val="15"/>
              </w:rPr>
              <w:t>Kategori</w:t>
            </w:r>
          </w:p>
        </w:tc>
        <w:tc>
          <w:tcPr>
            <w:tcW w:w="2494" w:type="dxa"/>
            <w:shd w:val="clear" w:color="auto" w:fill="D9EAF7"/>
            <w:tcMar>
              <w:top w:w="70" w:type="dxa"/>
              <w:left w:w="70" w:type="dxa"/>
              <w:bottom w:w="70" w:type="dxa"/>
              <w:right w:w="70" w:type="dxa"/>
            </w:tcMar>
            <w:vAlign w:val="center"/>
          </w:tcPr>
          <w:p w14:paraId="31FBEA76" w14:textId="77777777" w:rsidR="0027748F" w:rsidRDefault="00000000">
            <w:pPr>
              <w:jc w:val="center"/>
            </w:pPr>
            <w:r>
              <w:rPr>
                <w:b/>
                <w:sz w:val="15"/>
              </w:rPr>
              <w:t>Tema Sementara</w:t>
            </w:r>
          </w:p>
        </w:tc>
      </w:tr>
      <w:tr w:rsidR="0027748F" w14:paraId="74D1A237" w14:textId="77777777">
        <w:trPr>
          <w:jc w:val="center"/>
        </w:trPr>
        <w:tc>
          <w:tcPr>
            <w:tcW w:w="454" w:type="dxa"/>
            <w:tcMar>
              <w:top w:w="70" w:type="dxa"/>
              <w:left w:w="70" w:type="dxa"/>
              <w:bottom w:w="70" w:type="dxa"/>
              <w:right w:w="70" w:type="dxa"/>
            </w:tcMar>
            <w:vAlign w:val="center"/>
          </w:tcPr>
          <w:p w14:paraId="4DD994FA" w14:textId="77777777" w:rsidR="0027748F" w:rsidRDefault="00000000">
            <w:pPr>
              <w:jc w:val="center"/>
            </w:pPr>
            <w:r>
              <w:rPr>
                <w:sz w:val="15"/>
              </w:rPr>
              <w:t>1</w:t>
            </w:r>
          </w:p>
        </w:tc>
        <w:tc>
          <w:tcPr>
            <w:tcW w:w="4082" w:type="dxa"/>
            <w:tcMar>
              <w:top w:w="70" w:type="dxa"/>
              <w:left w:w="70" w:type="dxa"/>
              <w:bottom w:w="70" w:type="dxa"/>
              <w:right w:w="70" w:type="dxa"/>
            </w:tcMar>
            <w:vAlign w:val="center"/>
          </w:tcPr>
          <w:p w14:paraId="2F351F4D" w14:textId="77777777" w:rsidR="0027748F" w:rsidRDefault="00000000">
            <w:r>
              <w:rPr>
                <w:sz w:val="15"/>
              </w:rPr>
              <w:t>G1: “Saya membuka dengan masalah yang dekat dengan siswa.”</w:t>
            </w:r>
          </w:p>
        </w:tc>
        <w:tc>
          <w:tcPr>
            <w:tcW w:w="737" w:type="dxa"/>
            <w:tcMar>
              <w:top w:w="70" w:type="dxa"/>
              <w:left w:w="70" w:type="dxa"/>
              <w:bottom w:w="70" w:type="dxa"/>
              <w:right w:w="70" w:type="dxa"/>
            </w:tcMar>
            <w:vAlign w:val="center"/>
          </w:tcPr>
          <w:p w14:paraId="23FE96B4" w14:textId="77777777" w:rsidR="0027748F" w:rsidRDefault="00000000">
            <w:r>
              <w:rPr>
                <w:sz w:val="15"/>
              </w:rPr>
              <w:t>KA</w:t>
            </w:r>
          </w:p>
        </w:tc>
        <w:tc>
          <w:tcPr>
            <w:tcW w:w="1701" w:type="dxa"/>
            <w:tcMar>
              <w:top w:w="70" w:type="dxa"/>
              <w:left w:w="70" w:type="dxa"/>
              <w:bottom w:w="70" w:type="dxa"/>
              <w:right w:w="70" w:type="dxa"/>
            </w:tcMar>
            <w:vAlign w:val="center"/>
          </w:tcPr>
          <w:p w14:paraId="78E84709" w14:textId="77777777" w:rsidR="0027748F" w:rsidRDefault="00000000">
            <w:r>
              <w:rPr>
                <w:sz w:val="15"/>
              </w:rPr>
              <w:t>Konteks autentik</w:t>
            </w:r>
          </w:p>
        </w:tc>
        <w:tc>
          <w:tcPr>
            <w:tcW w:w="2494" w:type="dxa"/>
            <w:tcMar>
              <w:top w:w="70" w:type="dxa"/>
              <w:left w:w="70" w:type="dxa"/>
              <w:bottom w:w="70" w:type="dxa"/>
              <w:right w:w="70" w:type="dxa"/>
            </w:tcMar>
            <w:vAlign w:val="center"/>
          </w:tcPr>
          <w:p w14:paraId="01FA27B3" w14:textId="77777777" w:rsidR="0027748F" w:rsidRDefault="00000000">
            <w:r>
              <w:rPr>
                <w:sz w:val="15"/>
              </w:rPr>
              <w:t>Masalah kontekstual membuka ruang ide</w:t>
            </w:r>
          </w:p>
        </w:tc>
      </w:tr>
      <w:tr w:rsidR="0027748F" w14:paraId="5D852BFC" w14:textId="77777777">
        <w:trPr>
          <w:jc w:val="center"/>
        </w:trPr>
        <w:tc>
          <w:tcPr>
            <w:tcW w:w="454" w:type="dxa"/>
            <w:tcMar>
              <w:top w:w="70" w:type="dxa"/>
              <w:left w:w="70" w:type="dxa"/>
              <w:bottom w:w="70" w:type="dxa"/>
              <w:right w:w="70" w:type="dxa"/>
            </w:tcMar>
            <w:vAlign w:val="center"/>
          </w:tcPr>
          <w:p w14:paraId="29490DEC" w14:textId="77777777" w:rsidR="0027748F" w:rsidRDefault="00000000">
            <w:pPr>
              <w:jc w:val="center"/>
            </w:pPr>
            <w:r>
              <w:rPr>
                <w:sz w:val="15"/>
              </w:rPr>
              <w:t>2</w:t>
            </w:r>
          </w:p>
        </w:tc>
        <w:tc>
          <w:tcPr>
            <w:tcW w:w="4082" w:type="dxa"/>
            <w:tcMar>
              <w:top w:w="70" w:type="dxa"/>
              <w:left w:w="70" w:type="dxa"/>
              <w:bottom w:w="70" w:type="dxa"/>
              <w:right w:w="70" w:type="dxa"/>
            </w:tcMar>
            <w:vAlign w:val="center"/>
          </w:tcPr>
          <w:p w14:paraId="72A7DD8A" w14:textId="77777777" w:rsidR="0027748F" w:rsidRDefault="00000000">
            <w:r>
              <w:rPr>
                <w:sz w:val="15"/>
              </w:rPr>
              <w:t>O1: Muncul poster, model, kartu, video, dan papan petunjuk.</w:t>
            </w:r>
          </w:p>
        </w:tc>
        <w:tc>
          <w:tcPr>
            <w:tcW w:w="737" w:type="dxa"/>
            <w:tcMar>
              <w:top w:w="70" w:type="dxa"/>
              <w:left w:w="70" w:type="dxa"/>
              <w:bottom w:w="70" w:type="dxa"/>
              <w:right w:w="70" w:type="dxa"/>
            </w:tcMar>
            <w:vAlign w:val="center"/>
          </w:tcPr>
          <w:p w14:paraId="2CEAE9ED" w14:textId="77777777" w:rsidR="0027748F" w:rsidRDefault="00000000">
            <w:r>
              <w:rPr>
                <w:sz w:val="15"/>
              </w:rPr>
              <w:t>KL</w:t>
            </w:r>
          </w:p>
        </w:tc>
        <w:tc>
          <w:tcPr>
            <w:tcW w:w="1701" w:type="dxa"/>
            <w:tcMar>
              <w:top w:w="70" w:type="dxa"/>
              <w:left w:w="70" w:type="dxa"/>
              <w:bottom w:w="70" w:type="dxa"/>
              <w:right w:w="70" w:type="dxa"/>
            </w:tcMar>
            <w:vAlign w:val="center"/>
          </w:tcPr>
          <w:p w14:paraId="4B1CE710" w14:textId="77777777" w:rsidR="0027748F" w:rsidRDefault="00000000">
            <w:r>
              <w:rPr>
                <w:sz w:val="15"/>
              </w:rPr>
              <w:t>Kelancaran</w:t>
            </w:r>
          </w:p>
        </w:tc>
        <w:tc>
          <w:tcPr>
            <w:tcW w:w="2494" w:type="dxa"/>
            <w:tcMar>
              <w:top w:w="70" w:type="dxa"/>
              <w:left w:w="70" w:type="dxa"/>
              <w:bottom w:w="70" w:type="dxa"/>
              <w:right w:w="70" w:type="dxa"/>
            </w:tcMar>
            <w:vAlign w:val="center"/>
          </w:tcPr>
          <w:p w14:paraId="2ED932F8" w14:textId="77777777" w:rsidR="0027748F" w:rsidRDefault="00000000">
            <w:r>
              <w:rPr>
                <w:sz w:val="15"/>
              </w:rPr>
              <w:t>Masalah kontekstual membuka ruang ide</w:t>
            </w:r>
          </w:p>
        </w:tc>
      </w:tr>
      <w:tr w:rsidR="0027748F" w14:paraId="54391071" w14:textId="77777777">
        <w:trPr>
          <w:jc w:val="center"/>
        </w:trPr>
        <w:tc>
          <w:tcPr>
            <w:tcW w:w="454" w:type="dxa"/>
            <w:tcMar>
              <w:top w:w="70" w:type="dxa"/>
              <w:left w:w="70" w:type="dxa"/>
              <w:bottom w:w="70" w:type="dxa"/>
              <w:right w:w="70" w:type="dxa"/>
            </w:tcMar>
            <w:vAlign w:val="center"/>
          </w:tcPr>
          <w:p w14:paraId="58F53EDB" w14:textId="77777777" w:rsidR="0027748F" w:rsidRDefault="00000000">
            <w:pPr>
              <w:jc w:val="center"/>
            </w:pPr>
            <w:r>
              <w:rPr>
                <w:sz w:val="15"/>
              </w:rPr>
              <w:t>3</w:t>
            </w:r>
          </w:p>
        </w:tc>
        <w:tc>
          <w:tcPr>
            <w:tcW w:w="4082" w:type="dxa"/>
            <w:tcMar>
              <w:top w:w="70" w:type="dxa"/>
              <w:left w:w="70" w:type="dxa"/>
              <w:bottom w:w="70" w:type="dxa"/>
              <w:right w:w="70" w:type="dxa"/>
            </w:tcMar>
            <w:vAlign w:val="center"/>
          </w:tcPr>
          <w:p w14:paraId="53794F5E" w14:textId="77777777" w:rsidR="0027748F" w:rsidRDefault="00000000">
            <w:r>
              <w:rPr>
                <w:sz w:val="15"/>
              </w:rPr>
              <w:t>S1: “Kelompok kami menulis poster, papan putar, dan kartu gambar.”</w:t>
            </w:r>
          </w:p>
        </w:tc>
        <w:tc>
          <w:tcPr>
            <w:tcW w:w="737" w:type="dxa"/>
            <w:tcMar>
              <w:top w:w="70" w:type="dxa"/>
              <w:left w:w="70" w:type="dxa"/>
              <w:bottom w:w="70" w:type="dxa"/>
              <w:right w:w="70" w:type="dxa"/>
            </w:tcMar>
            <w:vAlign w:val="center"/>
          </w:tcPr>
          <w:p w14:paraId="6FE6B3FE" w14:textId="77777777" w:rsidR="0027748F" w:rsidRDefault="00000000">
            <w:r>
              <w:rPr>
                <w:sz w:val="15"/>
              </w:rPr>
              <w:t>KL</w:t>
            </w:r>
          </w:p>
        </w:tc>
        <w:tc>
          <w:tcPr>
            <w:tcW w:w="1701" w:type="dxa"/>
            <w:tcMar>
              <w:top w:w="70" w:type="dxa"/>
              <w:left w:w="70" w:type="dxa"/>
              <w:bottom w:w="70" w:type="dxa"/>
              <w:right w:w="70" w:type="dxa"/>
            </w:tcMar>
            <w:vAlign w:val="center"/>
          </w:tcPr>
          <w:p w14:paraId="0094183B" w14:textId="77777777" w:rsidR="0027748F" w:rsidRDefault="00000000">
            <w:r>
              <w:rPr>
                <w:sz w:val="15"/>
              </w:rPr>
              <w:t>Kelancaran</w:t>
            </w:r>
          </w:p>
        </w:tc>
        <w:tc>
          <w:tcPr>
            <w:tcW w:w="2494" w:type="dxa"/>
            <w:tcMar>
              <w:top w:w="70" w:type="dxa"/>
              <w:left w:w="70" w:type="dxa"/>
              <w:bottom w:w="70" w:type="dxa"/>
              <w:right w:w="70" w:type="dxa"/>
            </w:tcMar>
            <w:vAlign w:val="center"/>
          </w:tcPr>
          <w:p w14:paraId="4C7233C6" w14:textId="77777777" w:rsidR="0027748F" w:rsidRDefault="00000000">
            <w:r>
              <w:rPr>
                <w:sz w:val="15"/>
              </w:rPr>
              <w:t>Masalah kontekstual membuka ruang ide</w:t>
            </w:r>
          </w:p>
        </w:tc>
      </w:tr>
      <w:tr w:rsidR="0027748F" w14:paraId="32351BBD" w14:textId="77777777">
        <w:trPr>
          <w:jc w:val="center"/>
        </w:trPr>
        <w:tc>
          <w:tcPr>
            <w:tcW w:w="454" w:type="dxa"/>
            <w:tcMar>
              <w:top w:w="70" w:type="dxa"/>
              <w:left w:w="70" w:type="dxa"/>
              <w:bottom w:w="70" w:type="dxa"/>
              <w:right w:w="70" w:type="dxa"/>
            </w:tcMar>
            <w:vAlign w:val="center"/>
          </w:tcPr>
          <w:p w14:paraId="2C38985E" w14:textId="77777777" w:rsidR="0027748F" w:rsidRDefault="00000000">
            <w:pPr>
              <w:jc w:val="center"/>
            </w:pPr>
            <w:r>
              <w:rPr>
                <w:sz w:val="15"/>
              </w:rPr>
              <w:t>4</w:t>
            </w:r>
          </w:p>
        </w:tc>
        <w:tc>
          <w:tcPr>
            <w:tcW w:w="4082" w:type="dxa"/>
            <w:tcMar>
              <w:top w:w="70" w:type="dxa"/>
              <w:left w:w="70" w:type="dxa"/>
              <w:bottom w:w="70" w:type="dxa"/>
              <w:right w:w="70" w:type="dxa"/>
            </w:tcMar>
            <w:vAlign w:val="center"/>
          </w:tcPr>
          <w:p w14:paraId="123A1569" w14:textId="77777777" w:rsidR="0027748F" w:rsidRDefault="00000000">
            <w:r>
              <w:rPr>
                <w:sz w:val="15"/>
              </w:rPr>
              <w:t>D1: Setiap kelompok mencatat 3-5 alternatif.</w:t>
            </w:r>
          </w:p>
        </w:tc>
        <w:tc>
          <w:tcPr>
            <w:tcW w:w="737" w:type="dxa"/>
            <w:tcMar>
              <w:top w:w="70" w:type="dxa"/>
              <w:left w:w="70" w:type="dxa"/>
              <w:bottom w:w="70" w:type="dxa"/>
              <w:right w:w="70" w:type="dxa"/>
            </w:tcMar>
            <w:vAlign w:val="center"/>
          </w:tcPr>
          <w:p w14:paraId="595406A7" w14:textId="77777777" w:rsidR="0027748F" w:rsidRDefault="00000000">
            <w:r>
              <w:rPr>
                <w:sz w:val="15"/>
              </w:rPr>
              <w:t>KL</w:t>
            </w:r>
          </w:p>
        </w:tc>
        <w:tc>
          <w:tcPr>
            <w:tcW w:w="1701" w:type="dxa"/>
            <w:tcMar>
              <w:top w:w="70" w:type="dxa"/>
              <w:left w:w="70" w:type="dxa"/>
              <w:bottom w:w="70" w:type="dxa"/>
              <w:right w:w="70" w:type="dxa"/>
            </w:tcMar>
            <w:vAlign w:val="center"/>
          </w:tcPr>
          <w:p w14:paraId="079026A3" w14:textId="77777777" w:rsidR="0027748F" w:rsidRDefault="00000000">
            <w:r>
              <w:rPr>
                <w:sz w:val="15"/>
              </w:rPr>
              <w:t>Kelancaran</w:t>
            </w:r>
          </w:p>
        </w:tc>
        <w:tc>
          <w:tcPr>
            <w:tcW w:w="2494" w:type="dxa"/>
            <w:tcMar>
              <w:top w:w="70" w:type="dxa"/>
              <w:left w:w="70" w:type="dxa"/>
              <w:bottom w:w="70" w:type="dxa"/>
              <w:right w:w="70" w:type="dxa"/>
            </w:tcMar>
            <w:vAlign w:val="center"/>
          </w:tcPr>
          <w:p w14:paraId="4026F941" w14:textId="77777777" w:rsidR="0027748F" w:rsidRDefault="00000000">
            <w:r>
              <w:rPr>
                <w:sz w:val="15"/>
              </w:rPr>
              <w:t>Masalah kontekstual membuka ruang ide</w:t>
            </w:r>
          </w:p>
        </w:tc>
      </w:tr>
      <w:tr w:rsidR="0027748F" w14:paraId="29EC9F16" w14:textId="77777777">
        <w:trPr>
          <w:jc w:val="center"/>
        </w:trPr>
        <w:tc>
          <w:tcPr>
            <w:tcW w:w="454" w:type="dxa"/>
            <w:tcMar>
              <w:top w:w="70" w:type="dxa"/>
              <w:left w:w="70" w:type="dxa"/>
              <w:bottom w:w="70" w:type="dxa"/>
              <w:right w:w="70" w:type="dxa"/>
            </w:tcMar>
            <w:vAlign w:val="center"/>
          </w:tcPr>
          <w:p w14:paraId="3A75F56E" w14:textId="77777777" w:rsidR="0027748F" w:rsidRDefault="00000000">
            <w:pPr>
              <w:jc w:val="center"/>
            </w:pPr>
            <w:r>
              <w:rPr>
                <w:sz w:val="15"/>
              </w:rPr>
              <w:t>5</w:t>
            </w:r>
          </w:p>
        </w:tc>
        <w:tc>
          <w:tcPr>
            <w:tcW w:w="4082" w:type="dxa"/>
            <w:tcMar>
              <w:top w:w="70" w:type="dxa"/>
              <w:left w:w="70" w:type="dxa"/>
              <w:bottom w:w="70" w:type="dxa"/>
              <w:right w:w="70" w:type="dxa"/>
            </w:tcMar>
            <w:vAlign w:val="center"/>
          </w:tcPr>
          <w:p w14:paraId="5A5559A5" w14:textId="77777777" w:rsidR="0027748F" w:rsidRDefault="00000000">
            <w:r>
              <w:rPr>
                <w:sz w:val="15"/>
              </w:rPr>
              <w:t>G1: “Saya menetapkan kriteria isi, keamanan, dan waktu.”</w:t>
            </w:r>
          </w:p>
        </w:tc>
        <w:tc>
          <w:tcPr>
            <w:tcW w:w="737" w:type="dxa"/>
            <w:tcMar>
              <w:top w:w="70" w:type="dxa"/>
              <w:left w:w="70" w:type="dxa"/>
              <w:bottom w:w="70" w:type="dxa"/>
              <w:right w:w="70" w:type="dxa"/>
            </w:tcMar>
            <w:vAlign w:val="center"/>
          </w:tcPr>
          <w:p w14:paraId="175D033C" w14:textId="77777777" w:rsidR="0027748F" w:rsidRDefault="00000000">
            <w:r>
              <w:rPr>
                <w:sz w:val="15"/>
              </w:rPr>
              <w:t>OT</w:t>
            </w:r>
          </w:p>
        </w:tc>
        <w:tc>
          <w:tcPr>
            <w:tcW w:w="1701" w:type="dxa"/>
            <w:tcMar>
              <w:top w:w="70" w:type="dxa"/>
              <w:left w:w="70" w:type="dxa"/>
              <w:bottom w:w="70" w:type="dxa"/>
              <w:right w:w="70" w:type="dxa"/>
            </w:tcMar>
            <w:vAlign w:val="center"/>
          </w:tcPr>
          <w:p w14:paraId="6651C4AD" w14:textId="77777777" w:rsidR="0027748F" w:rsidRDefault="00000000">
            <w:r>
              <w:rPr>
                <w:sz w:val="15"/>
              </w:rPr>
              <w:t>Otonomi terarah</w:t>
            </w:r>
          </w:p>
        </w:tc>
        <w:tc>
          <w:tcPr>
            <w:tcW w:w="2494" w:type="dxa"/>
            <w:tcMar>
              <w:top w:w="70" w:type="dxa"/>
              <w:left w:w="70" w:type="dxa"/>
              <w:bottom w:w="70" w:type="dxa"/>
              <w:right w:w="70" w:type="dxa"/>
            </w:tcMar>
            <w:vAlign w:val="center"/>
          </w:tcPr>
          <w:p w14:paraId="69F2FD4F" w14:textId="77777777" w:rsidR="0027748F" w:rsidRDefault="00000000">
            <w:r>
              <w:rPr>
                <w:sz w:val="15"/>
              </w:rPr>
              <w:t>Pilihan siswa dalam batas yang jelas</w:t>
            </w:r>
          </w:p>
        </w:tc>
      </w:tr>
      <w:tr w:rsidR="0027748F" w14:paraId="54B1C218" w14:textId="77777777">
        <w:trPr>
          <w:jc w:val="center"/>
        </w:trPr>
        <w:tc>
          <w:tcPr>
            <w:tcW w:w="454" w:type="dxa"/>
            <w:tcMar>
              <w:top w:w="70" w:type="dxa"/>
              <w:left w:w="70" w:type="dxa"/>
              <w:bottom w:w="70" w:type="dxa"/>
              <w:right w:w="70" w:type="dxa"/>
            </w:tcMar>
            <w:vAlign w:val="center"/>
          </w:tcPr>
          <w:p w14:paraId="759FCB3B" w14:textId="77777777" w:rsidR="0027748F" w:rsidRDefault="00000000">
            <w:pPr>
              <w:jc w:val="center"/>
            </w:pPr>
            <w:r>
              <w:rPr>
                <w:sz w:val="15"/>
              </w:rPr>
              <w:t>6</w:t>
            </w:r>
          </w:p>
        </w:tc>
        <w:tc>
          <w:tcPr>
            <w:tcW w:w="4082" w:type="dxa"/>
            <w:tcMar>
              <w:top w:w="70" w:type="dxa"/>
              <w:left w:w="70" w:type="dxa"/>
              <w:bottom w:w="70" w:type="dxa"/>
              <w:right w:w="70" w:type="dxa"/>
            </w:tcMar>
            <w:vAlign w:val="center"/>
          </w:tcPr>
          <w:p w14:paraId="0E449823" w14:textId="77777777" w:rsidR="0027748F" w:rsidRDefault="00000000">
            <w:r>
              <w:rPr>
                <w:sz w:val="15"/>
              </w:rPr>
              <w:t>S2: “Kami lihat bahannya ada atau tidak dan bisa selesai atau tidak.”</w:t>
            </w:r>
          </w:p>
        </w:tc>
        <w:tc>
          <w:tcPr>
            <w:tcW w:w="737" w:type="dxa"/>
            <w:tcMar>
              <w:top w:w="70" w:type="dxa"/>
              <w:left w:w="70" w:type="dxa"/>
              <w:bottom w:w="70" w:type="dxa"/>
              <w:right w:w="70" w:type="dxa"/>
            </w:tcMar>
            <w:vAlign w:val="center"/>
          </w:tcPr>
          <w:p w14:paraId="788D3A5F" w14:textId="77777777" w:rsidR="0027748F" w:rsidRDefault="00000000">
            <w:r>
              <w:rPr>
                <w:sz w:val="15"/>
              </w:rPr>
              <w:t>PK</w:t>
            </w:r>
          </w:p>
        </w:tc>
        <w:tc>
          <w:tcPr>
            <w:tcW w:w="1701" w:type="dxa"/>
            <w:tcMar>
              <w:top w:w="70" w:type="dxa"/>
              <w:left w:w="70" w:type="dxa"/>
              <w:bottom w:w="70" w:type="dxa"/>
              <w:right w:w="70" w:type="dxa"/>
            </w:tcMar>
            <w:vAlign w:val="center"/>
          </w:tcPr>
          <w:p w14:paraId="5D054F89" w14:textId="77777777" w:rsidR="0027748F" w:rsidRDefault="00000000">
            <w:r>
              <w:rPr>
                <w:sz w:val="15"/>
              </w:rPr>
              <w:t>Pemilihan berbasis kriteria</w:t>
            </w:r>
          </w:p>
        </w:tc>
        <w:tc>
          <w:tcPr>
            <w:tcW w:w="2494" w:type="dxa"/>
            <w:tcMar>
              <w:top w:w="70" w:type="dxa"/>
              <w:left w:w="70" w:type="dxa"/>
              <w:bottom w:w="70" w:type="dxa"/>
              <w:right w:w="70" w:type="dxa"/>
            </w:tcMar>
            <w:vAlign w:val="center"/>
          </w:tcPr>
          <w:p w14:paraId="2FC932E2" w14:textId="77777777" w:rsidR="0027748F" w:rsidRDefault="00000000">
            <w:r>
              <w:rPr>
                <w:sz w:val="15"/>
              </w:rPr>
              <w:t>Pilihan siswa dalam batas yang jelas</w:t>
            </w:r>
          </w:p>
        </w:tc>
      </w:tr>
      <w:tr w:rsidR="0027748F" w14:paraId="1187FE25" w14:textId="77777777">
        <w:trPr>
          <w:jc w:val="center"/>
        </w:trPr>
        <w:tc>
          <w:tcPr>
            <w:tcW w:w="454" w:type="dxa"/>
            <w:tcMar>
              <w:top w:w="70" w:type="dxa"/>
              <w:left w:w="70" w:type="dxa"/>
              <w:bottom w:w="70" w:type="dxa"/>
              <w:right w:w="70" w:type="dxa"/>
            </w:tcMar>
            <w:vAlign w:val="center"/>
          </w:tcPr>
          <w:p w14:paraId="42700330" w14:textId="77777777" w:rsidR="0027748F" w:rsidRDefault="00000000">
            <w:pPr>
              <w:jc w:val="center"/>
            </w:pPr>
            <w:r>
              <w:rPr>
                <w:sz w:val="15"/>
              </w:rPr>
              <w:t>7</w:t>
            </w:r>
          </w:p>
        </w:tc>
        <w:tc>
          <w:tcPr>
            <w:tcW w:w="4082" w:type="dxa"/>
            <w:tcMar>
              <w:top w:w="70" w:type="dxa"/>
              <w:left w:w="70" w:type="dxa"/>
              <w:bottom w:w="70" w:type="dxa"/>
              <w:right w:w="70" w:type="dxa"/>
            </w:tcMar>
            <w:vAlign w:val="center"/>
          </w:tcPr>
          <w:p w14:paraId="5E371490" w14:textId="77777777" w:rsidR="0027748F" w:rsidRDefault="00000000">
            <w:r>
              <w:rPr>
                <w:sz w:val="15"/>
              </w:rPr>
              <w:t>O1: K2 mengecilkan ukuran model setelah memperkirakan waktu.</w:t>
            </w:r>
          </w:p>
        </w:tc>
        <w:tc>
          <w:tcPr>
            <w:tcW w:w="737" w:type="dxa"/>
            <w:tcMar>
              <w:top w:w="70" w:type="dxa"/>
              <w:left w:w="70" w:type="dxa"/>
              <w:bottom w:w="70" w:type="dxa"/>
              <w:right w:w="70" w:type="dxa"/>
            </w:tcMar>
            <w:vAlign w:val="center"/>
          </w:tcPr>
          <w:p w14:paraId="021CC723" w14:textId="77777777" w:rsidR="0027748F" w:rsidRDefault="00000000">
            <w:r>
              <w:rPr>
                <w:sz w:val="15"/>
              </w:rPr>
              <w:t>KW</w:t>
            </w:r>
          </w:p>
        </w:tc>
        <w:tc>
          <w:tcPr>
            <w:tcW w:w="1701" w:type="dxa"/>
            <w:tcMar>
              <w:top w:w="70" w:type="dxa"/>
              <w:left w:w="70" w:type="dxa"/>
              <w:bottom w:w="70" w:type="dxa"/>
              <w:right w:w="70" w:type="dxa"/>
            </w:tcMar>
            <w:vAlign w:val="center"/>
          </w:tcPr>
          <w:p w14:paraId="25102FA1" w14:textId="77777777" w:rsidR="0027748F" w:rsidRDefault="00000000">
            <w:r>
              <w:rPr>
                <w:sz w:val="15"/>
              </w:rPr>
              <w:t>Keluwesan</w:t>
            </w:r>
          </w:p>
        </w:tc>
        <w:tc>
          <w:tcPr>
            <w:tcW w:w="2494" w:type="dxa"/>
            <w:tcMar>
              <w:top w:w="70" w:type="dxa"/>
              <w:left w:w="70" w:type="dxa"/>
              <w:bottom w:w="70" w:type="dxa"/>
              <w:right w:w="70" w:type="dxa"/>
            </w:tcMar>
            <w:vAlign w:val="center"/>
          </w:tcPr>
          <w:p w14:paraId="790009E1" w14:textId="77777777" w:rsidR="0027748F" w:rsidRDefault="00000000">
            <w:r>
              <w:rPr>
                <w:sz w:val="15"/>
              </w:rPr>
              <w:t>Pilihan siswa dalam batas yang jelas</w:t>
            </w:r>
          </w:p>
        </w:tc>
      </w:tr>
      <w:tr w:rsidR="0027748F" w14:paraId="4E85D128" w14:textId="77777777">
        <w:trPr>
          <w:jc w:val="center"/>
        </w:trPr>
        <w:tc>
          <w:tcPr>
            <w:tcW w:w="454" w:type="dxa"/>
            <w:tcMar>
              <w:top w:w="70" w:type="dxa"/>
              <w:left w:w="70" w:type="dxa"/>
              <w:bottom w:w="70" w:type="dxa"/>
              <w:right w:w="70" w:type="dxa"/>
            </w:tcMar>
            <w:vAlign w:val="center"/>
          </w:tcPr>
          <w:p w14:paraId="292D793B" w14:textId="77777777" w:rsidR="0027748F" w:rsidRDefault="00000000">
            <w:pPr>
              <w:jc w:val="center"/>
            </w:pPr>
            <w:r>
              <w:rPr>
                <w:sz w:val="15"/>
              </w:rPr>
              <w:t>8</w:t>
            </w:r>
          </w:p>
        </w:tc>
        <w:tc>
          <w:tcPr>
            <w:tcW w:w="4082" w:type="dxa"/>
            <w:tcMar>
              <w:top w:w="70" w:type="dxa"/>
              <w:left w:w="70" w:type="dxa"/>
              <w:bottom w:w="70" w:type="dxa"/>
              <w:right w:w="70" w:type="dxa"/>
            </w:tcMar>
            <w:vAlign w:val="center"/>
          </w:tcPr>
          <w:p w14:paraId="50909138" w14:textId="77777777" w:rsidR="0027748F" w:rsidRDefault="00000000">
            <w:r>
              <w:rPr>
                <w:sz w:val="15"/>
              </w:rPr>
              <w:t>S5: Video diganti menjadi kartu ajakan karena waktu.</w:t>
            </w:r>
          </w:p>
        </w:tc>
        <w:tc>
          <w:tcPr>
            <w:tcW w:w="737" w:type="dxa"/>
            <w:tcMar>
              <w:top w:w="70" w:type="dxa"/>
              <w:left w:w="70" w:type="dxa"/>
              <w:bottom w:w="70" w:type="dxa"/>
              <w:right w:w="70" w:type="dxa"/>
            </w:tcMar>
            <w:vAlign w:val="center"/>
          </w:tcPr>
          <w:p w14:paraId="551FE171" w14:textId="77777777" w:rsidR="0027748F" w:rsidRDefault="00000000">
            <w:r>
              <w:rPr>
                <w:sz w:val="15"/>
              </w:rPr>
              <w:t>KW</w:t>
            </w:r>
          </w:p>
        </w:tc>
        <w:tc>
          <w:tcPr>
            <w:tcW w:w="1701" w:type="dxa"/>
            <w:tcMar>
              <w:top w:w="70" w:type="dxa"/>
              <w:left w:w="70" w:type="dxa"/>
              <w:bottom w:w="70" w:type="dxa"/>
              <w:right w:w="70" w:type="dxa"/>
            </w:tcMar>
            <w:vAlign w:val="center"/>
          </w:tcPr>
          <w:p w14:paraId="43188C8F" w14:textId="77777777" w:rsidR="0027748F" w:rsidRDefault="00000000">
            <w:r>
              <w:rPr>
                <w:sz w:val="15"/>
              </w:rPr>
              <w:t>Keluwesan</w:t>
            </w:r>
          </w:p>
        </w:tc>
        <w:tc>
          <w:tcPr>
            <w:tcW w:w="2494" w:type="dxa"/>
            <w:tcMar>
              <w:top w:w="70" w:type="dxa"/>
              <w:left w:w="70" w:type="dxa"/>
              <w:bottom w:w="70" w:type="dxa"/>
              <w:right w:w="70" w:type="dxa"/>
            </w:tcMar>
            <w:vAlign w:val="center"/>
          </w:tcPr>
          <w:p w14:paraId="1FD521FE" w14:textId="77777777" w:rsidR="0027748F" w:rsidRDefault="00000000">
            <w:r>
              <w:rPr>
                <w:sz w:val="15"/>
              </w:rPr>
              <w:t>Pilihan siswa dalam batas yang jelas</w:t>
            </w:r>
          </w:p>
        </w:tc>
      </w:tr>
      <w:tr w:rsidR="0027748F" w14:paraId="71FF3CD2" w14:textId="77777777">
        <w:trPr>
          <w:jc w:val="center"/>
        </w:trPr>
        <w:tc>
          <w:tcPr>
            <w:tcW w:w="454" w:type="dxa"/>
            <w:tcMar>
              <w:top w:w="70" w:type="dxa"/>
              <w:left w:w="70" w:type="dxa"/>
              <w:bottom w:w="70" w:type="dxa"/>
              <w:right w:w="70" w:type="dxa"/>
            </w:tcMar>
            <w:vAlign w:val="center"/>
          </w:tcPr>
          <w:p w14:paraId="7EB5DB19" w14:textId="77777777" w:rsidR="0027748F" w:rsidRDefault="00000000">
            <w:pPr>
              <w:jc w:val="center"/>
            </w:pPr>
            <w:r>
              <w:rPr>
                <w:sz w:val="15"/>
              </w:rPr>
              <w:t>9</w:t>
            </w:r>
          </w:p>
        </w:tc>
        <w:tc>
          <w:tcPr>
            <w:tcW w:w="4082" w:type="dxa"/>
            <w:tcMar>
              <w:top w:w="70" w:type="dxa"/>
              <w:left w:w="70" w:type="dxa"/>
              <w:bottom w:w="70" w:type="dxa"/>
              <w:right w:w="70" w:type="dxa"/>
            </w:tcMar>
            <w:vAlign w:val="center"/>
          </w:tcPr>
          <w:p w14:paraId="21A339AE" w14:textId="77777777" w:rsidR="0027748F" w:rsidRDefault="00000000">
            <w:r>
              <w:rPr>
                <w:sz w:val="15"/>
              </w:rPr>
              <w:t>O2: K3 mencoba tali, staples, lalu lipatan karton.</w:t>
            </w:r>
          </w:p>
        </w:tc>
        <w:tc>
          <w:tcPr>
            <w:tcW w:w="737" w:type="dxa"/>
            <w:tcMar>
              <w:top w:w="70" w:type="dxa"/>
              <w:left w:w="70" w:type="dxa"/>
              <w:bottom w:w="70" w:type="dxa"/>
              <w:right w:w="70" w:type="dxa"/>
            </w:tcMar>
            <w:vAlign w:val="center"/>
          </w:tcPr>
          <w:p w14:paraId="0DE89BC2" w14:textId="77777777" w:rsidR="0027748F" w:rsidRDefault="00000000">
            <w:r>
              <w:rPr>
                <w:sz w:val="15"/>
              </w:rPr>
              <w:t>PC</w:t>
            </w:r>
          </w:p>
        </w:tc>
        <w:tc>
          <w:tcPr>
            <w:tcW w:w="1701" w:type="dxa"/>
            <w:tcMar>
              <w:top w:w="70" w:type="dxa"/>
              <w:left w:w="70" w:type="dxa"/>
              <w:bottom w:w="70" w:type="dxa"/>
              <w:right w:w="70" w:type="dxa"/>
            </w:tcMar>
            <w:vAlign w:val="center"/>
          </w:tcPr>
          <w:p w14:paraId="2FAC2942" w14:textId="77777777" w:rsidR="0027748F" w:rsidRDefault="00000000">
            <w:r>
              <w:rPr>
                <w:sz w:val="15"/>
              </w:rPr>
              <w:t>Percobaan</w:t>
            </w:r>
          </w:p>
        </w:tc>
        <w:tc>
          <w:tcPr>
            <w:tcW w:w="2494" w:type="dxa"/>
            <w:tcMar>
              <w:top w:w="70" w:type="dxa"/>
              <w:left w:w="70" w:type="dxa"/>
              <w:bottom w:w="70" w:type="dxa"/>
              <w:right w:w="70" w:type="dxa"/>
            </w:tcMar>
            <w:vAlign w:val="center"/>
          </w:tcPr>
          <w:p w14:paraId="7AB7A343" w14:textId="77777777" w:rsidR="0027748F" w:rsidRDefault="00000000">
            <w:r>
              <w:rPr>
                <w:sz w:val="15"/>
              </w:rPr>
              <w:t>Percobaan dan kegagalan produktif</w:t>
            </w:r>
          </w:p>
        </w:tc>
      </w:tr>
      <w:tr w:rsidR="0027748F" w14:paraId="40BDEC75" w14:textId="77777777">
        <w:trPr>
          <w:jc w:val="center"/>
        </w:trPr>
        <w:tc>
          <w:tcPr>
            <w:tcW w:w="454" w:type="dxa"/>
            <w:tcMar>
              <w:top w:w="70" w:type="dxa"/>
              <w:left w:w="70" w:type="dxa"/>
              <w:bottom w:w="70" w:type="dxa"/>
              <w:right w:w="70" w:type="dxa"/>
            </w:tcMar>
            <w:vAlign w:val="center"/>
          </w:tcPr>
          <w:p w14:paraId="67CD2B50" w14:textId="77777777" w:rsidR="0027748F" w:rsidRDefault="00000000">
            <w:pPr>
              <w:jc w:val="center"/>
            </w:pPr>
            <w:r>
              <w:rPr>
                <w:sz w:val="15"/>
              </w:rPr>
              <w:t>10</w:t>
            </w:r>
          </w:p>
        </w:tc>
        <w:tc>
          <w:tcPr>
            <w:tcW w:w="4082" w:type="dxa"/>
            <w:tcMar>
              <w:top w:w="70" w:type="dxa"/>
              <w:left w:w="70" w:type="dxa"/>
              <w:bottom w:w="70" w:type="dxa"/>
              <w:right w:w="70" w:type="dxa"/>
            </w:tcMar>
            <w:vAlign w:val="center"/>
          </w:tcPr>
          <w:p w14:paraId="450392F9" w14:textId="77777777" w:rsidR="0027748F" w:rsidRDefault="00000000">
            <w:r>
              <w:rPr>
                <w:sz w:val="15"/>
              </w:rPr>
              <w:t>S3: “Saya tidak merasa gagal, karena kami menemukan cara lebih kuat.”</w:t>
            </w:r>
          </w:p>
        </w:tc>
        <w:tc>
          <w:tcPr>
            <w:tcW w:w="737" w:type="dxa"/>
            <w:tcMar>
              <w:top w:w="70" w:type="dxa"/>
              <w:left w:w="70" w:type="dxa"/>
              <w:bottom w:w="70" w:type="dxa"/>
              <w:right w:w="70" w:type="dxa"/>
            </w:tcMar>
            <w:vAlign w:val="center"/>
          </w:tcPr>
          <w:p w14:paraId="352A3E6A" w14:textId="77777777" w:rsidR="0027748F" w:rsidRDefault="00000000">
            <w:r>
              <w:rPr>
                <w:sz w:val="15"/>
              </w:rPr>
              <w:t>KG</w:t>
            </w:r>
          </w:p>
        </w:tc>
        <w:tc>
          <w:tcPr>
            <w:tcW w:w="1701" w:type="dxa"/>
            <w:tcMar>
              <w:top w:w="70" w:type="dxa"/>
              <w:left w:w="70" w:type="dxa"/>
              <w:bottom w:w="70" w:type="dxa"/>
              <w:right w:w="70" w:type="dxa"/>
            </w:tcMar>
            <w:vAlign w:val="center"/>
          </w:tcPr>
          <w:p w14:paraId="30A927D3" w14:textId="77777777" w:rsidR="0027748F" w:rsidRDefault="00000000">
            <w:r>
              <w:rPr>
                <w:sz w:val="15"/>
              </w:rPr>
              <w:t>Kegagalan produktif</w:t>
            </w:r>
          </w:p>
        </w:tc>
        <w:tc>
          <w:tcPr>
            <w:tcW w:w="2494" w:type="dxa"/>
            <w:tcMar>
              <w:top w:w="70" w:type="dxa"/>
              <w:left w:w="70" w:type="dxa"/>
              <w:bottom w:w="70" w:type="dxa"/>
              <w:right w:w="70" w:type="dxa"/>
            </w:tcMar>
            <w:vAlign w:val="center"/>
          </w:tcPr>
          <w:p w14:paraId="64698FC9" w14:textId="77777777" w:rsidR="0027748F" w:rsidRDefault="00000000">
            <w:r>
              <w:rPr>
                <w:sz w:val="15"/>
              </w:rPr>
              <w:t>Percobaan dan kegagalan produktif</w:t>
            </w:r>
          </w:p>
        </w:tc>
      </w:tr>
      <w:tr w:rsidR="0027748F" w14:paraId="7FF3D1F6" w14:textId="77777777">
        <w:trPr>
          <w:jc w:val="center"/>
        </w:trPr>
        <w:tc>
          <w:tcPr>
            <w:tcW w:w="454" w:type="dxa"/>
            <w:tcMar>
              <w:top w:w="70" w:type="dxa"/>
              <w:left w:w="70" w:type="dxa"/>
              <w:bottom w:w="70" w:type="dxa"/>
              <w:right w:w="70" w:type="dxa"/>
            </w:tcMar>
            <w:vAlign w:val="center"/>
          </w:tcPr>
          <w:p w14:paraId="5125278F" w14:textId="77777777" w:rsidR="0027748F" w:rsidRDefault="00000000">
            <w:pPr>
              <w:jc w:val="center"/>
            </w:pPr>
            <w:r>
              <w:rPr>
                <w:sz w:val="15"/>
              </w:rPr>
              <w:t>11</w:t>
            </w:r>
          </w:p>
        </w:tc>
        <w:tc>
          <w:tcPr>
            <w:tcW w:w="4082" w:type="dxa"/>
            <w:tcMar>
              <w:top w:w="70" w:type="dxa"/>
              <w:left w:w="70" w:type="dxa"/>
              <w:bottom w:w="70" w:type="dxa"/>
              <w:right w:w="70" w:type="dxa"/>
            </w:tcMar>
            <w:vAlign w:val="center"/>
          </w:tcPr>
          <w:p w14:paraId="196B77BC" w14:textId="77777777" w:rsidR="0027748F" w:rsidRDefault="00000000">
            <w:r>
              <w:rPr>
                <w:sz w:val="15"/>
              </w:rPr>
              <w:t>G1: Guru bertanya bagian yang belum berfungsi.</w:t>
            </w:r>
          </w:p>
        </w:tc>
        <w:tc>
          <w:tcPr>
            <w:tcW w:w="737" w:type="dxa"/>
            <w:tcMar>
              <w:top w:w="70" w:type="dxa"/>
              <w:left w:w="70" w:type="dxa"/>
              <w:bottom w:w="70" w:type="dxa"/>
              <w:right w:w="70" w:type="dxa"/>
            </w:tcMar>
            <w:vAlign w:val="center"/>
          </w:tcPr>
          <w:p w14:paraId="4ADD3885" w14:textId="77777777" w:rsidR="0027748F" w:rsidRDefault="00000000">
            <w:r>
              <w:rPr>
                <w:sz w:val="15"/>
              </w:rPr>
              <w:t>SC</w:t>
            </w:r>
          </w:p>
        </w:tc>
        <w:tc>
          <w:tcPr>
            <w:tcW w:w="1701" w:type="dxa"/>
            <w:tcMar>
              <w:top w:w="70" w:type="dxa"/>
              <w:left w:w="70" w:type="dxa"/>
              <w:bottom w:w="70" w:type="dxa"/>
              <w:right w:w="70" w:type="dxa"/>
            </w:tcMar>
            <w:vAlign w:val="center"/>
          </w:tcPr>
          <w:p w14:paraId="23CE1C43" w14:textId="77777777" w:rsidR="0027748F" w:rsidRDefault="00000000">
            <w:r>
              <w:rPr>
                <w:sz w:val="15"/>
              </w:rPr>
              <w:t>Scaffolding</w:t>
            </w:r>
          </w:p>
        </w:tc>
        <w:tc>
          <w:tcPr>
            <w:tcW w:w="2494" w:type="dxa"/>
            <w:tcMar>
              <w:top w:w="70" w:type="dxa"/>
              <w:left w:w="70" w:type="dxa"/>
              <w:bottom w:w="70" w:type="dxa"/>
              <w:right w:w="70" w:type="dxa"/>
            </w:tcMar>
            <w:vAlign w:val="center"/>
          </w:tcPr>
          <w:p w14:paraId="351EF6EE" w14:textId="77777777" w:rsidR="0027748F" w:rsidRDefault="00000000">
            <w:r>
              <w:rPr>
                <w:sz w:val="15"/>
              </w:rPr>
              <w:t>Scaffolding menjaga kemandirian</w:t>
            </w:r>
          </w:p>
        </w:tc>
      </w:tr>
      <w:tr w:rsidR="0027748F" w14:paraId="70D81017" w14:textId="77777777">
        <w:trPr>
          <w:jc w:val="center"/>
        </w:trPr>
        <w:tc>
          <w:tcPr>
            <w:tcW w:w="454" w:type="dxa"/>
            <w:tcMar>
              <w:top w:w="70" w:type="dxa"/>
              <w:left w:w="70" w:type="dxa"/>
              <w:bottom w:w="70" w:type="dxa"/>
              <w:right w:w="70" w:type="dxa"/>
            </w:tcMar>
            <w:vAlign w:val="center"/>
          </w:tcPr>
          <w:p w14:paraId="47CAD1D6" w14:textId="77777777" w:rsidR="0027748F" w:rsidRDefault="00000000">
            <w:pPr>
              <w:jc w:val="center"/>
            </w:pPr>
            <w:r>
              <w:rPr>
                <w:sz w:val="15"/>
              </w:rPr>
              <w:t>12</w:t>
            </w:r>
          </w:p>
        </w:tc>
        <w:tc>
          <w:tcPr>
            <w:tcW w:w="4082" w:type="dxa"/>
            <w:tcMar>
              <w:top w:w="70" w:type="dxa"/>
              <w:left w:w="70" w:type="dxa"/>
              <w:bottom w:w="70" w:type="dxa"/>
              <w:right w:w="70" w:type="dxa"/>
            </w:tcMar>
            <w:vAlign w:val="center"/>
          </w:tcPr>
          <w:p w14:paraId="4AE0E82A" w14:textId="77777777" w:rsidR="0027748F" w:rsidRDefault="00000000">
            <w:r>
              <w:rPr>
                <w:sz w:val="15"/>
              </w:rPr>
              <w:t>S6: Guru tidak langsung membetulkan.</w:t>
            </w:r>
          </w:p>
        </w:tc>
        <w:tc>
          <w:tcPr>
            <w:tcW w:w="737" w:type="dxa"/>
            <w:tcMar>
              <w:top w:w="70" w:type="dxa"/>
              <w:left w:w="70" w:type="dxa"/>
              <w:bottom w:w="70" w:type="dxa"/>
              <w:right w:w="70" w:type="dxa"/>
            </w:tcMar>
            <w:vAlign w:val="center"/>
          </w:tcPr>
          <w:p w14:paraId="313782E7" w14:textId="77777777" w:rsidR="0027748F" w:rsidRDefault="00000000">
            <w:r>
              <w:rPr>
                <w:sz w:val="15"/>
              </w:rPr>
              <w:t>SC</w:t>
            </w:r>
          </w:p>
        </w:tc>
        <w:tc>
          <w:tcPr>
            <w:tcW w:w="1701" w:type="dxa"/>
            <w:tcMar>
              <w:top w:w="70" w:type="dxa"/>
              <w:left w:w="70" w:type="dxa"/>
              <w:bottom w:w="70" w:type="dxa"/>
              <w:right w:w="70" w:type="dxa"/>
            </w:tcMar>
            <w:vAlign w:val="center"/>
          </w:tcPr>
          <w:p w14:paraId="39A5A41F" w14:textId="77777777" w:rsidR="0027748F" w:rsidRDefault="00000000">
            <w:r>
              <w:rPr>
                <w:sz w:val="15"/>
              </w:rPr>
              <w:t>Scaffolding</w:t>
            </w:r>
          </w:p>
        </w:tc>
        <w:tc>
          <w:tcPr>
            <w:tcW w:w="2494" w:type="dxa"/>
            <w:tcMar>
              <w:top w:w="70" w:type="dxa"/>
              <w:left w:w="70" w:type="dxa"/>
              <w:bottom w:w="70" w:type="dxa"/>
              <w:right w:w="70" w:type="dxa"/>
            </w:tcMar>
            <w:vAlign w:val="center"/>
          </w:tcPr>
          <w:p w14:paraId="229608B0" w14:textId="77777777" w:rsidR="0027748F" w:rsidRDefault="00000000">
            <w:r>
              <w:rPr>
                <w:sz w:val="15"/>
              </w:rPr>
              <w:t>Scaffolding menjaga kemandirian</w:t>
            </w:r>
          </w:p>
        </w:tc>
      </w:tr>
      <w:tr w:rsidR="0027748F" w14:paraId="5F7062BF" w14:textId="77777777">
        <w:trPr>
          <w:jc w:val="center"/>
        </w:trPr>
        <w:tc>
          <w:tcPr>
            <w:tcW w:w="454" w:type="dxa"/>
            <w:tcMar>
              <w:top w:w="70" w:type="dxa"/>
              <w:left w:w="70" w:type="dxa"/>
              <w:bottom w:w="70" w:type="dxa"/>
              <w:right w:w="70" w:type="dxa"/>
            </w:tcMar>
            <w:vAlign w:val="center"/>
          </w:tcPr>
          <w:p w14:paraId="2BEE3F7D" w14:textId="77777777" w:rsidR="0027748F" w:rsidRDefault="00000000">
            <w:pPr>
              <w:jc w:val="center"/>
            </w:pPr>
            <w:r>
              <w:rPr>
                <w:sz w:val="15"/>
              </w:rPr>
              <w:t>13</w:t>
            </w:r>
          </w:p>
        </w:tc>
        <w:tc>
          <w:tcPr>
            <w:tcW w:w="4082" w:type="dxa"/>
            <w:tcMar>
              <w:top w:w="70" w:type="dxa"/>
              <w:left w:w="70" w:type="dxa"/>
              <w:bottom w:w="70" w:type="dxa"/>
              <w:right w:w="70" w:type="dxa"/>
            </w:tcMar>
            <w:vAlign w:val="center"/>
          </w:tcPr>
          <w:p w14:paraId="6E065F12" w14:textId="77777777" w:rsidR="0027748F" w:rsidRDefault="00000000">
            <w:r>
              <w:rPr>
                <w:sz w:val="15"/>
              </w:rPr>
              <w:t>O2: K4 menggabungkan gambar dan mekanisme lipat.</w:t>
            </w:r>
          </w:p>
        </w:tc>
        <w:tc>
          <w:tcPr>
            <w:tcW w:w="737" w:type="dxa"/>
            <w:tcMar>
              <w:top w:w="70" w:type="dxa"/>
              <w:left w:w="70" w:type="dxa"/>
              <w:bottom w:w="70" w:type="dxa"/>
              <w:right w:w="70" w:type="dxa"/>
            </w:tcMar>
            <w:vAlign w:val="center"/>
          </w:tcPr>
          <w:p w14:paraId="057A2C61" w14:textId="77777777" w:rsidR="0027748F" w:rsidRDefault="00000000">
            <w:r>
              <w:rPr>
                <w:sz w:val="15"/>
              </w:rPr>
              <w:t>GI</w:t>
            </w:r>
          </w:p>
        </w:tc>
        <w:tc>
          <w:tcPr>
            <w:tcW w:w="1701" w:type="dxa"/>
            <w:tcMar>
              <w:top w:w="70" w:type="dxa"/>
              <w:left w:w="70" w:type="dxa"/>
              <w:bottom w:w="70" w:type="dxa"/>
              <w:right w:w="70" w:type="dxa"/>
            </w:tcMar>
            <w:vAlign w:val="center"/>
          </w:tcPr>
          <w:p w14:paraId="3B053C03" w14:textId="77777777" w:rsidR="0027748F" w:rsidRDefault="00000000">
            <w:r>
              <w:rPr>
                <w:sz w:val="15"/>
              </w:rPr>
              <w:t>Gabungan ide</w:t>
            </w:r>
          </w:p>
        </w:tc>
        <w:tc>
          <w:tcPr>
            <w:tcW w:w="2494" w:type="dxa"/>
            <w:tcMar>
              <w:top w:w="70" w:type="dxa"/>
              <w:left w:w="70" w:type="dxa"/>
              <w:bottom w:w="70" w:type="dxa"/>
              <w:right w:w="70" w:type="dxa"/>
            </w:tcMar>
            <w:vAlign w:val="center"/>
          </w:tcPr>
          <w:p w14:paraId="52DC1076" w14:textId="77777777" w:rsidR="0027748F" w:rsidRDefault="00000000">
            <w:r>
              <w:rPr>
                <w:sz w:val="15"/>
              </w:rPr>
              <w:t>Kolaborasi sebagai kreativitas sosial</w:t>
            </w:r>
          </w:p>
        </w:tc>
      </w:tr>
      <w:tr w:rsidR="0027748F" w14:paraId="0810A6D3" w14:textId="77777777">
        <w:trPr>
          <w:jc w:val="center"/>
        </w:trPr>
        <w:tc>
          <w:tcPr>
            <w:tcW w:w="454" w:type="dxa"/>
            <w:tcMar>
              <w:top w:w="70" w:type="dxa"/>
              <w:left w:w="70" w:type="dxa"/>
              <w:bottom w:w="70" w:type="dxa"/>
              <w:right w:w="70" w:type="dxa"/>
            </w:tcMar>
            <w:vAlign w:val="center"/>
          </w:tcPr>
          <w:p w14:paraId="75891818" w14:textId="77777777" w:rsidR="0027748F" w:rsidRDefault="00000000">
            <w:pPr>
              <w:jc w:val="center"/>
            </w:pPr>
            <w:r>
              <w:rPr>
                <w:sz w:val="15"/>
              </w:rPr>
              <w:t>14</w:t>
            </w:r>
          </w:p>
        </w:tc>
        <w:tc>
          <w:tcPr>
            <w:tcW w:w="4082" w:type="dxa"/>
            <w:tcMar>
              <w:top w:w="70" w:type="dxa"/>
              <w:left w:w="70" w:type="dxa"/>
              <w:bottom w:w="70" w:type="dxa"/>
              <w:right w:w="70" w:type="dxa"/>
            </w:tcMar>
            <w:vAlign w:val="center"/>
          </w:tcPr>
          <w:p w14:paraId="276E4156" w14:textId="77777777" w:rsidR="0027748F" w:rsidRDefault="00000000">
            <w:r>
              <w:rPr>
                <w:sz w:val="15"/>
              </w:rPr>
              <w:t>S4: “Gambarnya besar tetapi keterangannya pendek.”</w:t>
            </w:r>
          </w:p>
        </w:tc>
        <w:tc>
          <w:tcPr>
            <w:tcW w:w="737" w:type="dxa"/>
            <w:tcMar>
              <w:top w:w="70" w:type="dxa"/>
              <w:left w:w="70" w:type="dxa"/>
              <w:bottom w:w="70" w:type="dxa"/>
              <w:right w:w="70" w:type="dxa"/>
            </w:tcMar>
            <w:vAlign w:val="center"/>
          </w:tcPr>
          <w:p w14:paraId="4BCD5A61" w14:textId="77777777" w:rsidR="0027748F" w:rsidRDefault="00000000">
            <w:r>
              <w:rPr>
                <w:sz w:val="15"/>
              </w:rPr>
              <w:t>NG</w:t>
            </w:r>
          </w:p>
        </w:tc>
        <w:tc>
          <w:tcPr>
            <w:tcW w:w="1701" w:type="dxa"/>
            <w:tcMar>
              <w:top w:w="70" w:type="dxa"/>
              <w:left w:w="70" w:type="dxa"/>
              <w:bottom w:w="70" w:type="dxa"/>
              <w:right w:w="70" w:type="dxa"/>
            </w:tcMar>
            <w:vAlign w:val="center"/>
          </w:tcPr>
          <w:p w14:paraId="201128C9" w14:textId="77777777" w:rsidR="0027748F" w:rsidRDefault="00000000">
            <w:r>
              <w:rPr>
                <w:sz w:val="15"/>
              </w:rPr>
              <w:t>Negosiasi gagasan</w:t>
            </w:r>
          </w:p>
        </w:tc>
        <w:tc>
          <w:tcPr>
            <w:tcW w:w="2494" w:type="dxa"/>
            <w:tcMar>
              <w:top w:w="70" w:type="dxa"/>
              <w:left w:w="70" w:type="dxa"/>
              <w:bottom w:w="70" w:type="dxa"/>
              <w:right w:w="70" w:type="dxa"/>
            </w:tcMar>
            <w:vAlign w:val="center"/>
          </w:tcPr>
          <w:p w14:paraId="4D566FED" w14:textId="77777777" w:rsidR="0027748F" w:rsidRDefault="00000000">
            <w:r>
              <w:rPr>
                <w:sz w:val="15"/>
              </w:rPr>
              <w:t>Kolaborasi sebagai kreativitas sosial</w:t>
            </w:r>
          </w:p>
        </w:tc>
      </w:tr>
      <w:tr w:rsidR="0027748F" w14:paraId="7A9D1613" w14:textId="77777777">
        <w:trPr>
          <w:jc w:val="center"/>
        </w:trPr>
        <w:tc>
          <w:tcPr>
            <w:tcW w:w="454" w:type="dxa"/>
            <w:tcMar>
              <w:top w:w="70" w:type="dxa"/>
              <w:left w:w="70" w:type="dxa"/>
              <w:bottom w:w="70" w:type="dxa"/>
              <w:right w:w="70" w:type="dxa"/>
            </w:tcMar>
            <w:vAlign w:val="center"/>
          </w:tcPr>
          <w:p w14:paraId="01DCAA53" w14:textId="77777777" w:rsidR="0027748F" w:rsidRDefault="00000000">
            <w:pPr>
              <w:jc w:val="center"/>
            </w:pPr>
            <w:r>
              <w:rPr>
                <w:sz w:val="15"/>
              </w:rPr>
              <w:t>15</w:t>
            </w:r>
          </w:p>
        </w:tc>
        <w:tc>
          <w:tcPr>
            <w:tcW w:w="4082" w:type="dxa"/>
            <w:tcMar>
              <w:top w:w="70" w:type="dxa"/>
              <w:left w:w="70" w:type="dxa"/>
              <w:bottom w:w="70" w:type="dxa"/>
              <w:right w:w="70" w:type="dxa"/>
            </w:tcMar>
            <w:vAlign w:val="center"/>
          </w:tcPr>
          <w:p w14:paraId="097ED213" w14:textId="77777777" w:rsidR="0027748F" w:rsidRDefault="00000000">
            <w:r>
              <w:rPr>
                <w:sz w:val="15"/>
              </w:rPr>
              <w:t>G1: Dua kelompok memerlukan pembagian ulang tugas.</w:t>
            </w:r>
          </w:p>
        </w:tc>
        <w:tc>
          <w:tcPr>
            <w:tcW w:w="737" w:type="dxa"/>
            <w:tcMar>
              <w:top w:w="70" w:type="dxa"/>
              <w:left w:w="70" w:type="dxa"/>
              <w:bottom w:w="70" w:type="dxa"/>
              <w:right w:w="70" w:type="dxa"/>
            </w:tcMar>
            <w:vAlign w:val="center"/>
          </w:tcPr>
          <w:p w14:paraId="614DE4EA" w14:textId="77777777" w:rsidR="0027748F" w:rsidRDefault="00000000">
            <w:r>
              <w:rPr>
                <w:sz w:val="15"/>
              </w:rPr>
              <w:t>PP</w:t>
            </w:r>
          </w:p>
        </w:tc>
        <w:tc>
          <w:tcPr>
            <w:tcW w:w="1701" w:type="dxa"/>
            <w:tcMar>
              <w:top w:w="70" w:type="dxa"/>
              <w:left w:w="70" w:type="dxa"/>
              <w:bottom w:w="70" w:type="dxa"/>
              <w:right w:w="70" w:type="dxa"/>
            </w:tcMar>
            <w:vAlign w:val="center"/>
          </w:tcPr>
          <w:p w14:paraId="0453D6D2" w14:textId="77777777" w:rsidR="0027748F" w:rsidRDefault="00000000">
            <w:r>
              <w:rPr>
                <w:sz w:val="15"/>
              </w:rPr>
              <w:t>Pemerataan partisipasi</w:t>
            </w:r>
          </w:p>
        </w:tc>
        <w:tc>
          <w:tcPr>
            <w:tcW w:w="2494" w:type="dxa"/>
            <w:tcMar>
              <w:top w:w="70" w:type="dxa"/>
              <w:left w:w="70" w:type="dxa"/>
              <w:bottom w:w="70" w:type="dxa"/>
              <w:right w:w="70" w:type="dxa"/>
            </w:tcMar>
            <w:vAlign w:val="center"/>
          </w:tcPr>
          <w:p w14:paraId="1F64D71C" w14:textId="77777777" w:rsidR="0027748F" w:rsidRDefault="00000000">
            <w:r>
              <w:rPr>
                <w:sz w:val="15"/>
              </w:rPr>
              <w:t>Kolaborasi sebagai kreativitas sosial</w:t>
            </w:r>
          </w:p>
        </w:tc>
      </w:tr>
      <w:tr w:rsidR="0027748F" w14:paraId="46AE5EB9" w14:textId="77777777">
        <w:trPr>
          <w:jc w:val="center"/>
        </w:trPr>
        <w:tc>
          <w:tcPr>
            <w:tcW w:w="454" w:type="dxa"/>
            <w:tcMar>
              <w:top w:w="70" w:type="dxa"/>
              <w:left w:w="70" w:type="dxa"/>
              <w:bottom w:w="70" w:type="dxa"/>
              <w:right w:w="70" w:type="dxa"/>
            </w:tcMar>
            <w:vAlign w:val="center"/>
          </w:tcPr>
          <w:p w14:paraId="7764CCFC" w14:textId="77777777" w:rsidR="0027748F" w:rsidRDefault="00000000">
            <w:pPr>
              <w:jc w:val="center"/>
            </w:pPr>
            <w:r>
              <w:rPr>
                <w:sz w:val="15"/>
              </w:rPr>
              <w:t>16</w:t>
            </w:r>
          </w:p>
        </w:tc>
        <w:tc>
          <w:tcPr>
            <w:tcW w:w="4082" w:type="dxa"/>
            <w:tcMar>
              <w:top w:w="70" w:type="dxa"/>
              <w:left w:w="70" w:type="dxa"/>
              <w:bottom w:w="70" w:type="dxa"/>
              <w:right w:w="70" w:type="dxa"/>
            </w:tcMar>
            <w:vAlign w:val="center"/>
          </w:tcPr>
          <w:p w14:paraId="7118E9F0" w14:textId="77777777" w:rsidR="0027748F" w:rsidRDefault="00000000">
            <w:r>
              <w:rPr>
                <w:sz w:val="15"/>
              </w:rPr>
              <w:t>O2: Siswa pasif diberi tugas memilih kartu contoh.</w:t>
            </w:r>
          </w:p>
        </w:tc>
        <w:tc>
          <w:tcPr>
            <w:tcW w:w="737" w:type="dxa"/>
            <w:tcMar>
              <w:top w:w="70" w:type="dxa"/>
              <w:left w:w="70" w:type="dxa"/>
              <w:bottom w:w="70" w:type="dxa"/>
              <w:right w:w="70" w:type="dxa"/>
            </w:tcMar>
            <w:vAlign w:val="center"/>
          </w:tcPr>
          <w:p w14:paraId="63D388E8" w14:textId="77777777" w:rsidR="0027748F" w:rsidRDefault="00000000">
            <w:r>
              <w:rPr>
                <w:sz w:val="15"/>
              </w:rPr>
              <w:t>PP</w:t>
            </w:r>
          </w:p>
        </w:tc>
        <w:tc>
          <w:tcPr>
            <w:tcW w:w="1701" w:type="dxa"/>
            <w:tcMar>
              <w:top w:w="70" w:type="dxa"/>
              <w:left w:w="70" w:type="dxa"/>
              <w:bottom w:w="70" w:type="dxa"/>
              <w:right w:w="70" w:type="dxa"/>
            </w:tcMar>
            <w:vAlign w:val="center"/>
          </w:tcPr>
          <w:p w14:paraId="45381BB3" w14:textId="77777777" w:rsidR="0027748F" w:rsidRDefault="00000000">
            <w:r>
              <w:rPr>
                <w:sz w:val="15"/>
              </w:rPr>
              <w:t>Pemerataan partisipasi</w:t>
            </w:r>
          </w:p>
        </w:tc>
        <w:tc>
          <w:tcPr>
            <w:tcW w:w="2494" w:type="dxa"/>
            <w:tcMar>
              <w:top w:w="70" w:type="dxa"/>
              <w:left w:w="70" w:type="dxa"/>
              <w:bottom w:w="70" w:type="dxa"/>
              <w:right w:w="70" w:type="dxa"/>
            </w:tcMar>
            <w:vAlign w:val="center"/>
          </w:tcPr>
          <w:p w14:paraId="148B7FB1" w14:textId="77777777" w:rsidR="0027748F" w:rsidRDefault="00000000">
            <w:r>
              <w:rPr>
                <w:sz w:val="15"/>
              </w:rPr>
              <w:t>Kolaborasi sebagai kreativitas sosial</w:t>
            </w:r>
          </w:p>
        </w:tc>
      </w:tr>
      <w:tr w:rsidR="0027748F" w14:paraId="05BA4BB3" w14:textId="77777777">
        <w:trPr>
          <w:jc w:val="center"/>
        </w:trPr>
        <w:tc>
          <w:tcPr>
            <w:tcW w:w="454" w:type="dxa"/>
            <w:tcMar>
              <w:top w:w="70" w:type="dxa"/>
              <w:left w:w="70" w:type="dxa"/>
              <w:bottom w:w="70" w:type="dxa"/>
              <w:right w:w="70" w:type="dxa"/>
            </w:tcMar>
            <w:vAlign w:val="center"/>
          </w:tcPr>
          <w:p w14:paraId="2A74CC9B" w14:textId="77777777" w:rsidR="0027748F" w:rsidRDefault="00000000">
            <w:pPr>
              <w:jc w:val="center"/>
            </w:pPr>
            <w:r>
              <w:rPr>
                <w:sz w:val="15"/>
              </w:rPr>
              <w:t>17</w:t>
            </w:r>
          </w:p>
        </w:tc>
        <w:tc>
          <w:tcPr>
            <w:tcW w:w="4082" w:type="dxa"/>
            <w:tcMar>
              <w:top w:w="70" w:type="dxa"/>
              <w:left w:w="70" w:type="dxa"/>
              <w:bottom w:w="70" w:type="dxa"/>
              <w:right w:w="70" w:type="dxa"/>
            </w:tcMar>
            <w:vAlign w:val="center"/>
          </w:tcPr>
          <w:p w14:paraId="5DDA1147" w14:textId="77777777" w:rsidR="0027748F" w:rsidRDefault="00000000">
            <w:r>
              <w:rPr>
                <w:sz w:val="15"/>
              </w:rPr>
              <w:t>D2: Beberapa draf memiliki tulisan kecil dan sambungan lemah.</w:t>
            </w:r>
          </w:p>
        </w:tc>
        <w:tc>
          <w:tcPr>
            <w:tcW w:w="737" w:type="dxa"/>
            <w:tcMar>
              <w:top w:w="70" w:type="dxa"/>
              <w:left w:w="70" w:type="dxa"/>
              <w:bottom w:w="70" w:type="dxa"/>
              <w:right w:w="70" w:type="dxa"/>
            </w:tcMar>
            <w:vAlign w:val="center"/>
          </w:tcPr>
          <w:p w14:paraId="11D5A8C3" w14:textId="77777777" w:rsidR="0027748F" w:rsidRDefault="00000000">
            <w:r>
              <w:rPr>
                <w:sz w:val="15"/>
              </w:rPr>
              <w:t>MF</w:t>
            </w:r>
          </w:p>
        </w:tc>
        <w:tc>
          <w:tcPr>
            <w:tcW w:w="1701" w:type="dxa"/>
            <w:tcMar>
              <w:top w:w="70" w:type="dxa"/>
              <w:left w:w="70" w:type="dxa"/>
              <w:bottom w:w="70" w:type="dxa"/>
              <w:right w:w="70" w:type="dxa"/>
            </w:tcMar>
            <w:vAlign w:val="center"/>
          </w:tcPr>
          <w:p w14:paraId="4CB7FDC2" w14:textId="77777777" w:rsidR="0027748F" w:rsidRDefault="00000000">
            <w:r>
              <w:rPr>
                <w:sz w:val="15"/>
              </w:rPr>
              <w:t>Masalah fungsi</w:t>
            </w:r>
          </w:p>
        </w:tc>
        <w:tc>
          <w:tcPr>
            <w:tcW w:w="2494" w:type="dxa"/>
            <w:tcMar>
              <w:top w:w="70" w:type="dxa"/>
              <w:left w:w="70" w:type="dxa"/>
              <w:bottom w:w="70" w:type="dxa"/>
              <w:right w:w="70" w:type="dxa"/>
            </w:tcMar>
            <w:vAlign w:val="center"/>
          </w:tcPr>
          <w:p w14:paraId="498EC8CD" w14:textId="77777777" w:rsidR="0027748F" w:rsidRDefault="00000000">
            <w:r>
              <w:rPr>
                <w:sz w:val="15"/>
              </w:rPr>
              <w:t>Umpan balik memicu revisi</w:t>
            </w:r>
          </w:p>
        </w:tc>
      </w:tr>
      <w:tr w:rsidR="0027748F" w14:paraId="20C1DDE5" w14:textId="77777777">
        <w:trPr>
          <w:jc w:val="center"/>
        </w:trPr>
        <w:tc>
          <w:tcPr>
            <w:tcW w:w="454" w:type="dxa"/>
            <w:tcMar>
              <w:top w:w="70" w:type="dxa"/>
              <w:left w:w="70" w:type="dxa"/>
              <w:bottom w:w="70" w:type="dxa"/>
              <w:right w:w="70" w:type="dxa"/>
            </w:tcMar>
            <w:vAlign w:val="center"/>
          </w:tcPr>
          <w:p w14:paraId="56F6C2BB" w14:textId="77777777" w:rsidR="0027748F" w:rsidRDefault="00000000">
            <w:pPr>
              <w:jc w:val="center"/>
            </w:pPr>
            <w:r>
              <w:rPr>
                <w:sz w:val="15"/>
              </w:rPr>
              <w:t>18</w:t>
            </w:r>
          </w:p>
        </w:tc>
        <w:tc>
          <w:tcPr>
            <w:tcW w:w="4082" w:type="dxa"/>
            <w:tcMar>
              <w:top w:w="70" w:type="dxa"/>
              <w:left w:w="70" w:type="dxa"/>
              <w:bottom w:w="70" w:type="dxa"/>
              <w:right w:w="70" w:type="dxa"/>
            </w:tcMar>
            <w:vAlign w:val="center"/>
          </w:tcPr>
          <w:p w14:paraId="53995C52" w14:textId="77777777" w:rsidR="0027748F" w:rsidRDefault="00000000">
            <w:r>
              <w:rPr>
                <w:sz w:val="15"/>
              </w:rPr>
              <w:t>O3: Teman memberi komentar tentang keterbacaan dan kekuatan.</w:t>
            </w:r>
          </w:p>
        </w:tc>
        <w:tc>
          <w:tcPr>
            <w:tcW w:w="737" w:type="dxa"/>
            <w:tcMar>
              <w:top w:w="70" w:type="dxa"/>
              <w:left w:w="70" w:type="dxa"/>
              <w:bottom w:w="70" w:type="dxa"/>
              <w:right w:w="70" w:type="dxa"/>
            </w:tcMar>
            <w:vAlign w:val="center"/>
          </w:tcPr>
          <w:p w14:paraId="3D778E34" w14:textId="77777777" w:rsidR="0027748F" w:rsidRDefault="00000000">
            <w:r>
              <w:rPr>
                <w:sz w:val="15"/>
              </w:rPr>
              <w:t>UT</w:t>
            </w:r>
          </w:p>
        </w:tc>
        <w:tc>
          <w:tcPr>
            <w:tcW w:w="1701" w:type="dxa"/>
            <w:tcMar>
              <w:top w:w="70" w:type="dxa"/>
              <w:left w:w="70" w:type="dxa"/>
              <w:bottom w:w="70" w:type="dxa"/>
              <w:right w:w="70" w:type="dxa"/>
            </w:tcMar>
            <w:vAlign w:val="center"/>
          </w:tcPr>
          <w:p w14:paraId="2E97479E" w14:textId="77777777" w:rsidR="0027748F" w:rsidRDefault="00000000">
            <w:r>
              <w:rPr>
                <w:sz w:val="15"/>
              </w:rPr>
              <w:t>Umpan balik teman</w:t>
            </w:r>
          </w:p>
        </w:tc>
        <w:tc>
          <w:tcPr>
            <w:tcW w:w="2494" w:type="dxa"/>
            <w:tcMar>
              <w:top w:w="70" w:type="dxa"/>
              <w:left w:w="70" w:type="dxa"/>
              <w:bottom w:w="70" w:type="dxa"/>
              <w:right w:w="70" w:type="dxa"/>
            </w:tcMar>
            <w:vAlign w:val="center"/>
          </w:tcPr>
          <w:p w14:paraId="7CA3535C" w14:textId="77777777" w:rsidR="0027748F" w:rsidRDefault="00000000">
            <w:r>
              <w:rPr>
                <w:sz w:val="15"/>
              </w:rPr>
              <w:t>Umpan balik memicu revisi</w:t>
            </w:r>
          </w:p>
        </w:tc>
      </w:tr>
      <w:tr w:rsidR="0027748F" w14:paraId="0B88242B" w14:textId="77777777">
        <w:trPr>
          <w:jc w:val="center"/>
        </w:trPr>
        <w:tc>
          <w:tcPr>
            <w:tcW w:w="454" w:type="dxa"/>
            <w:tcMar>
              <w:top w:w="70" w:type="dxa"/>
              <w:left w:w="70" w:type="dxa"/>
              <w:bottom w:w="70" w:type="dxa"/>
              <w:right w:w="70" w:type="dxa"/>
            </w:tcMar>
            <w:vAlign w:val="center"/>
          </w:tcPr>
          <w:p w14:paraId="486A5C34" w14:textId="77777777" w:rsidR="0027748F" w:rsidRDefault="00000000">
            <w:pPr>
              <w:jc w:val="center"/>
            </w:pPr>
            <w:r>
              <w:rPr>
                <w:sz w:val="15"/>
              </w:rPr>
              <w:t>19</w:t>
            </w:r>
          </w:p>
        </w:tc>
        <w:tc>
          <w:tcPr>
            <w:tcW w:w="4082" w:type="dxa"/>
            <w:tcMar>
              <w:top w:w="70" w:type="dxa"/>
              <w:left w:w="70" w:type="dxa"/>
              <w:bottom w:w="70" w:type="dxa"/>
              <w:right w:w="70" w:type="dxa"/>
            </w:tcMar>
            <w:vAlign w:val="center"/>
          </w:tcPr>
          <w:p w14:paraId="336011B4" w14:textId="77777777" w:rsidR="0027748F" w:rsidRDefault="00000000">
            <w:r>
              <w:rPr>
                <w:sz w:val="15"/>
              </w:rPr>
              <w:t>S5: “Kami pilih yang membuat pesan lebih jelas.”</w:t>
            </w:r>
          </w:p>
        </w:tc>
        <w:tc>
          <w:tcPr>
            <w:tcW w:w="737" w:type="dxa"/>
            <w:tcMar>
              <w:top w:w="70" w:type="dxa"/>
              <w:left w:w="70" w:type="dxa"/>
              <w:bottom w:w="70" w:type="dxa"/>
              <w:right w:w="70" w:type="dxa"/>
            </w:tcMar>
            <w:vAlign w:val="center"/>
          </w:tcPr>
          <w:p w14:paraId="079405EE" w14:textId="77777777" w:rsidR="0027748F" w:rsidRDefault="00000000">
            <w:r>
              <w:rPr>
                <w:sz w:val="15"/>
              </w:rPr>
              <w:t>SU</w:t>
            </w:r>
          </w:p>
        </w:tc>
        <w:tc>
          <w:tcPr>
            <w:tcW w:w="1701" w:type="dxa"/>
            <w:tcMar>
              <w:top w:w="70" w:type="dxa"/>
              <w:left w:w="70" w:type="dxa"/>
              <w:bottom w:w="70" w:type="dxa"/>
              <w:right w:w="70" w:type="dxa"/>
            </w:tcMar>
            <w:vAlign w:val="center"/>
          </w:tcPr>
          <w:p w14:paraId="54B41F47" w14:textId="77777777" w:rsidR="0027748F" w:rsidRDefault="00000000">
            <w:r>
              <w:rPr>
                <w:sz w:val="15"/>
              </w:rPr>
              <w:t>Seleksi umpan balik</w:t>
            </w:r>
          </w:p>
        </w:tc>
        <w:tc>
          <w:tcPr>
            <w:tcW w:w="2494" w:type="dxa"/>
            <w:tcMar>
              <w:top w:w="70" w:type="dxa"/>
              <w:left w:w="70" w:type="dxa"/>
              <w:bottom w:w="70" w:type="dxa"/>
              <w:right w:w="70" w:type="dxa"/>
            </w:tcMar>
            <w:vAlign w:val="center"/>
          </w:tcPr>
          <w:p w14:paraId="1D20B9E4" w14:textId="77777777" w:rsidR="0027748F" w:rsidRDefault="00000000">
            <w:r>
              <w:rPr>
                <w:sz w:val="15"/>
              </w:rPr>
              <w:t>Umpan balik memicu revisi</w:t>
            </w:r>
          </w:p>
        </w:tc>
      </w:tr>
      <w:tr w:rsidR="0027748F" w14:paraId="57C63C0C" w14:textId="77777777">
        <w:trPr>
          <w:jc w:val="center"/>
        </w:trPr>
        <w:tc>
          <w:tcPr>
            <w:tcW w:w="454" w:type="dxa"/>
            <w:tcMar>
              <w:top w:w="70" w:type="dxa"/>
              <w:left w:w="70" w:type="dxa"/>
              <w:bottom w:w="70" w:type="dxa"/>
              <w:right w:w="70" w:type="dxa"/>
            </w:tcMar>
            <w:vAlign w:val="center"/>
          </w:tcPr>
          <w:p w14:paraId="00E02BEA" w14:textId="77777777" w:rsidR="0027748F" w:rsidRDefault="00000000">
            <w:pPr>
              <w:jc w:val="center"/>
            </w:pPr>
            <w:r>
              <w:rPr>
                <w:sz w:val="15"/>
              </w:rPr>
              <w:lastRenderedPageBreak/>
              <w:t>20</w:t>
            </w:r>
          </w:p>
        </w:tc>
        <w:tc>
          <w:tcPr>
            <w:tcW w:w="4082" w:type="dxa"/>
            <w:tcMar>
              <w:top w:w="70" w:type="dxa"/>
              <w:left w:w="70" w:type="dxa"/>
              <w:bottom w:w="70" w:type="dxa"/>
              <w:right w:w="70" w:type="dxa"/>
            </w:tcMar>
            <w:vAlign w:val="center"/>
          </w:tcPr>
          <w:p w14:paraId="33015C84" w14:textId="77777777" w:rsidR="0027748F" w:rsidRDefault="00000000">
            <w:r>
              <w:rPr>
                <w:sz w:val="15"/>
              </w:rPr>
              <w:t>D3: Produk memiliki petunjuk, label, contoh, dan struktur lebih kuat.</w:t>
            </w:r>
          </w:p>
        </w:tc>
        <w:tc>
          <w:tcPr>
            <w:tcW w:w="737" w:type="dxa"/>
            <w:tcMar>
              <w:top w:w="70" w:type="dxa"/>
              <w:left w:w="70" w:type="dxa"/>
              <w:bottom w:w="70" w:type="dxa"/>
              <w:right w:w="70" w:type="dxa"/>
            </w:tcMar>
            <w:vAlign w:val="center"/>
          </w:tcPr>
          <w:p w14:paraId="564709BF" w14:textId="77777777" w:rsidR="0027748F" w:rsidRDefault="00000000">
            <w:r>
              <w:rPr>
                <w:sz w:val="15"/>
              </w:rPr>
              <w:t>EL</w:t>
            </w:r>
          </w:p>
        </w:tc>
        <w:tc>
          <w:tcPr>
            <w:tcW w:w="1701" w:type="dxa"/>
            <w:tcMar>
              <w:top w:w="70" w:type="dxa"/>
              <w:left w:w="70" w:type="dxa"/>
              <w:bottom w:w="70" w:type="dxa"/>
              <w:right w:w="70" w:type="dxa"/>
            </w:tcMar>
            <w:vAlign w:val="center"/>
          </w:tcPr>
          <w:p w14:paraId="7E4DC8E6" w14:textId="77777777" w:rsidR="0027748F" w:rsidRDefault="00000000">
            <w:r>
              <w:rPr>
                <w:sz w:val="15"/>
              </w:rPr>
              <w:t>Elaborasi</w:t>
            </w:r>
          </w:p>
        </w:tc>
        <w:tc>
          <w:tcPr>
            <w:tcW w:w="2494" w:type="dxa"/>
            <w:tcMar>
              <w:top w:w="70" w:type="dxa"/>
              <w:left w:w="70" w:type="dxa"/>
              <w:bottom w:w="70" w:type="dxa"/>
              <w:right w:w="70" w:type="dxa"/>
            </w:tcMar>
            <w:vAlign w:val="center"/>
          </w:tcPr>
          <w:p w14:paraId="09212648" w14:textId="77777777" w:rsidR="0027748F" w:rsidRDefault="00000000">
            <w:r>
              <w:rPr>
                <w:sz w:val="15"/>
              </w:rPr>
              <w:t>Revisi mengembangkan elaborasi</w:t>
            </w:r>
          </w:p>
        </w:tc>
      </w:tr>
      <w:tr w:rsidR="0027748F" w14:paraId="413E3B24" w14:textId="77777777">
        <w:trPr>
          <w:jc w:val="center"/>
        </w:trPr>
        <w:tc>
          <w:tcPr>
            <w:tcW w:w="454" w:type="dxa"/>
            <w:tcMar>
              <w:top w:w="70" w:type="dxa"/>
              <w:left w:w="70" w:type="dxa"/>
              <w:bottom w:w="70" w:type="dxa"/>
              <w:right w:w="70" w:type="dxa"/>
            </w:tcMar>
            <w:vAlign w:val="center"/>
          </w:tcPr>
          <w:p w14:paraId="6AFA726C" w14:textId="77777777" w:rsidR="0027748F" w:rsidRDefault="00000000">
            <w:pPr>
              <w:jc w:val="center"/>
            </w:pPr>
            <w:r>
              <w:rPr>
                <w:sz w:val="15"/>
              </w:rPr>
              <w:t>21</w:t>
            </w:r>
          </w:p>
        </w:tc>
        <w:tc>
          <w:tcPr>
            <w:tcW w:w="4082" w:type="dxa"/>
            <w:tcMar>
              <w:top w:w="70" w:type="dxa"/>
              <w:left w:w="70" w:type="dxa"/>
              <w:bottom w:w="70" w:type="dxa"/>
              <w:right w:w="70" w:type="dxa"/>
            </w:tcMar>
            <w:vAlign w:val="center"/>
          </w:tcPr>
          <w:p w14:paraId="25047FD0" w14:textId="77777777" w:rsidR="0027748F" w:rsidRDefault="00000000">
            <w:r>
              <w:rPr>
                <w:sz w:val="15"/>
              </w:rPr>
              <w:t>G1: Keaslian dilihat dari kombinasi pilihan.</w:t>
            </w:r>
          </w:p>
        </w:tc>
        <w:tc>
          <w:tcPr>
            <w:tcW w:w="737" w:type="dxa"/>
            <w:tcMar>
              <w:top w:w="70" w:type="dxa"/>
              <w:left w:w="70" w:type="dxa"/>
              <w:bottom w:w="70" w:type="dxa"/>
              <w:right w:w="70" w:type="dxa"/>
            </w:tcMar>
            <w:vAlign w:val="center"/>
          </w:tcPr>
          <w:p w14:paraId="38A81BAA" w14:textId="77777777" w:rsidR="0027748F" w:rsidRDefault="00000000">
            <w:r>
              <w:rPr>
                <w:sz w:val="15"/>
              </w:rPr>
              <w:t>KS</w:t>
            </w:r>
          </w:p>
        </w:tc>
        <w:tc>
          <w:tcPr>
            <w:tcW w:w="1701" w:type="dxa"/>
            <w:tcMar>
              <w:top w:w="70" w:type="dxa"/>
              <w:left w:w="70" w:type="dxa"/>
              <w:bottom w:w="70" w:type="dxa"/>
              <w:right w:w="70" w:type="dxa"/>
            </w:tcMar>
            <w:vAlign w:val="center"/>
          </w:tcPr>
          <w:p w14:paraId="243A1F14" w14:textId="77777777" w:rsidR="0027748F" w:rsidRDefault="00000000">
            <w:r>
              <w:rPr>
                <w:sz w:val="15"/>
              </w:rPr>
              <w:t>Keaslian kontekstual</w:t>
            </w:r>
          </w:p>
        </w:tc>
        <w:tc>
          <w:tcPr>
            <w:tcW w:w="2494" w:type="dxa"/>
            <w:tcMar>
              <w:top w:w="70" w:type="dxa"/>
              <w:left w:w="70" w:type="dxa"/>
              <w:bottom w:w="70" w:type="dxa"/>
              <w:right w:w="70" w:type="dxa"/>
            </w:tcMar>
            <w:vAlign w:val="center"/>
          </w:tcPr>
          <w:p w14:paraId="64C6FF55" w14:textId="77777777" w:rsidR="0027748F" w:rsidRDefault="00000000">
            <w:r>
              <w:rPr>
                <w:sz w:val="15"/>
              </w:rPr>
              <w:t>Diferensiasi produk menunjukkan keaslian</w:t>
            </w:r>
          </w:p>
        </w:tc>
      </w:tr>
      <w:tr w:rsidR="0027748F" w14:paraId="58EE6E26" w14:textId="77777777">
        <w:trPr>
          <w:jc w:val="center"/>
        </w:trPr>
        <w:tc>
          <w:tcPr>
            <w:tcW w:w="454" w:type="dxa"/>
            <w:tcMar>
              <w:top w:w="70" w:type="dxa"/>
              <w:left w:w="70" w:type="dxa"/>
              <w:bottom w:w="70" w:type="dxa"/>
              <w:right w:w="70" w:type="dxa"/>
            </w:tcMar>
            <w:vAlign w:val="center"/>
          </w:tcPr>
          <w:p w14:paraId="0B6FB710" w14:textId="77777777" w:rsidR="0027748F" w:rsidRDefault="00000000">
            <w:pPr>
              <w:jc w:val="center"/>
            </w:pPr>
            <w:r>
              <w:rPr>
                <w:sz w:val="15"/>
              </w:rPr>
              <w:t>22</w:t>
            </w:r>
          </w:p>
        </w:tc>
        <w:tc>
          <w:tcPr>
            <w:tcW w:w="4082" w:type="dxa"/>
            <w:tcMar>
              <w:top w:w="70" w:type="dxa"/>
              <w:left w:w="70" w:type="dxa"/>
              <w:bottom w:w="70" w:type="dxa"/>
              <w:right w:w="70" w:type="dxa"/>
            </w:tcMar>
            <w:vAlign w:val="center"/>
          </w:tcPr>
          <w:p w14:paraId="57CE9244" w14:textId="77777777" w:rsidR="0027748F" w:rsidRDefault="00000000">
            <w:r>
              <w:rPr>
                <w:sz w:val="15"/>
              </w:rPr>
              <w:t>D3: Enam bentuk dan penyajian berbeda.</w:t>
            </w:r>
          </w:p>
        </w:tc>
        <w:tc>
          <w:tcPr>
            <w:tcW w:w="737" w:type="dxa"/>
            <w:tcMar>
              <w:top w:w="70" w:type="dxa"/>
              <w:left w:w="70" w:type="dxa"/>
              <w:bottom w:w="70" w:type="dxa"/>
              <w:right w:w="70" w:type="dxa"/>
            </w:tcMar>
            <w:vAlign w:val="center"/>
          </w:tcPr>
          <w:p w14:paraId="2ACE100C" w14:textId="77777777" w:rsidR="0027748F" w:rsidRDefault="00000000">
            <w:r>
              <w:rPr>
                <w:sz w:val="15"/>
              </w:rPr>
              <w:t>KS</w:t>
            </w:r>
          </w:p>
        </w:tc>
        <w:tc>
          <w:tcPr>
            <w:tcW w:w="1701" w:type="dxa"/>
            <w:tcMar>
              <w:top w:w="70" w:type="dxa"/>
              <w:left w:w="70" w:type="dxa"/>
              <w:bottom w:w="70" w:type="dxa"/>
              <w:right w:w="70" w:type="dxa"/>
            </w:tcMar>
            <w:vAlign w:val="center"/>
          </w:tcPr>
          <w:p w14:paraId="3E4A71EE" w14:textId="77777777" w:rsidR="0027748F" w:rsidRDefault="00000000">
            <w:r>
              <w:rPr>
                <w:sz w:val="15"/>
              </w:rPr>
              <w:t>Keaslian kontekstual</w:t>
            </w:r>
          </w:p>
        </w:tc>
        <w:tc>
          <w:tcPr>
            <w:tcW w:w="2494" w:type="dxa"/>
            <w:tcMar>
              <w:top w:w="70" w:type="dxa"/>
              <w:left w:w="70" w:type="dxa"/>
              <w:bottom w:w="70" w:type="dxa"/>
              <w:right w:w="70" w:type="dxa"/>
            </w:tcMar>
            <w:vAlign w:val="center"/>
          </w:tcPr>
          <w:p w14:paraId="49017B92" w14:textId="77777777" w:rsidR="0027748F" w:rsidRDefault="00000000">
            <w:r>
              <w:rPr>
                <w:sz w:val="15"/>
              </w:rPr>
              <w:t>Diferensiasi produk menunjukkan keaslian</w:t>
            </w:r>
          </w:p>
        </w:tc>
      </w:tr>
      <w:tr w:rsidR="0027748F" w14:paraId="46A5F806" w14:textId="77777777">
        <w:trPr>
          <w:jc w:val="center"/>
        </w:trPr>
        <w:tc>
          <w:tcPr>
            <w:tcW w:w="454" w:type="dxa"/>
            <w:tcMar>
              <w:top w:w="70" w:type="dxa"/>
              <w:left w:w="70" w:type="dxa"/>
              <w:bottom w:w="70" w:type="dxa"/>
              <w:right w:w="70" w:type="dxa"/>
            </w:tcMar>
            <w:vAlign w:val="center"/>
          </w:tcPr>
          <w:p w14:paraId="4E04870A" w14:textId="77777777" w:rsidR="0027748F" w:rsidRDefault="00000000">
            <w:pPr>
              <w:jc w:val="center"/>
            </w:pPr>
            <w:r>
              <w:rPr>
                <w:sz w:val="15"/>
              </w:rPr>
              <w:t>23</w:t>
            </w:r>
          </w:p>
        </w:tc>
        <w:tc>
          <w:tcPr>
            <w:tcW w:w="4082" w:type="dxa"/>
            <w:tcMar>
              <w:top w:w="70" w:type="dxa"/>
              <w:left w:w="70" w:type="dxa"/>
              <w:bottom w:w="70" w:type="dxa"/>
              <w:right w:w="70" w:type="dxa"/>
            </w:tcMar>
            <w:vAlign w:val="center"/>
          </w:tcPr>
          <w:p w14:paraId="1EBD5F4E" w14:textId="77777777" w:rsidR="0027748F" w:rsidRDefault="00000000">
            <w:r>
              <w:rPr>
                <w:sz w:val="15"/>
              </w:rPr>
              <w:t>S2: Kesulitan utama adalah waktu dan memilih ide.</w:t>
            </w:r>
          </w:p>
        </w:tc>
        <w:tc>
          <w:tcPr>
            <w:tcW w:w="737" w:type="dxa"/>
            <w:tcMar>
              <w:top w:w="70" w:type="dxa"/>
              <w:left w:w="70" w:type="dxa"/>
              <w:bottom w:w="70" w:type="dxa"/>
              <w:right w:w="70" w:type="dxa"/>
            </w:tcMar>
            <w:vAlign w:val="center"/>
          </w:tcPr>
          <w:p w14:paraId="61FDF08D" w14:textId="77777777" w:rsidR="0027748F" w:rsidRDefault="00000000">
            <w:r>
              <w:rPr>
                <w:sz w:val="15"/>
              </w:rPr>
              <w:t>HB</w:t>
            </w:r>
          </w:p>
        </w:tc>
        <w:tc>
          <w:tcPr>
            <w:tcW w:w="1701" w:type="dxa"/>
            <w:tcMar>
              <w:top w:w="70" w:type="dxa"/>
              <w:left w:w="70" w:type="dxa"/>
              <w:bottom w:w="70" w:type="dxa"/>
              <w:right w:w="70" w:type="dxa"/>
            </w:tcMar>
            <w:vAlign w:val="center"/>
          </w:tcPr>
          <w:p w14:paraId="66023A6C" w14:textId="77777777" w:rsidR="0027748F" w:rsidRDefault="00000000">
            <w:r>
              <w:rPr>
                <w:sz w:val="15"/>
              </w:rPr>
              <w:t>Hambatan</w:t>
            </w:r>
          </w:p>
        </w:tc>
        <w:tc>
          <w:tcPr>
            <w:tcW w:w="2494" w:type="dxa"/>
            <w:tcMar>
              <w:top w:w="70" w:type="dxa"/>
              <w:left w:w="70" w:type="dxa"/>
              <w:bottom w:w="70" w:type="dxa"/>
              <w:right w:w="70" w:type="dxa"/>
            </w:tcMar>
            <w:vAlign w:val="center"/>
          </w:tcPr>
          <w:p w14:paraId="7E881BF8" w14:textId="77777777" w:rsidR="0027748F" w:rsidRDefault="00000000">
            <w:r>
              <w:rPr>
                <w:sz w:val="15"/>
              </w:rPr>
              <w:t>Waktu dan heterogenitas membatasi proses</w:t>
            </w:r>
          </w:p>
        </w:tc>
      </w:tr>
      <w:tr w:rsidR="0027748F" w14:paraId="67A5130E" w14:textId="77777777">
        <w:trPr>
          <w:jc w:val="center"/>
        </w:trPr>
        <w:tc>
          <w:tcPr>
            <w:tcW w:w="454" w:type="dxa"/>
            <w:tcMar>
              <w:top w:w="70" w:type="dxa"/>
              <w:left w:w="70" w:type="dxa"/>
              <w:bottom w:w="70" w:type="dxa"/>
              <w:right w:w="70" w:type="dxa"/>
            </w:tcMar>
            <w:vAlign w:val="center"/>
          </w:tcPr>
          <w:p w14:paraId="6828CCA1" w14:textId="77777777" w:rsidR="0027748F" w:rsidRDefault="00000000">
            <w:pPr>
              <w:jc w:val="center"/>
            </w:pPr>
            <w:r>
              <w:rPr>
                <w:sz w:val="15"/>
              </w:rPr>
              <w:t>24</w:t>
            </w:r>
          </w:p>
        </w:tc>
        <w:tc>
          <w:tcPr>
            <w:tcW w:w="4082" w:type="dxa"/>
            <w:tcMar>
              <w:top w:w="70" w:type="dxa"/>
              <w:left w:w="70" w:type="dxa"/>
              <w:bottom w:w="70" w:type="dxa"/>
              <w:right w:w="70" w:type="dxa"/>
            </w:tcMar>
            <w:vAlign w:val="center"/>
          </w:tcPr>
          <w:p w14:paraId="003F1D26" w14:textId="77777777" w:rsidR="0027748F" w:rsidRDefault="00000000">
            <w:r>
              <w:rPr>
                <w:sz w:val="15"/>
              </w:rPr>
              <w:t>G1: Kecepatan kelompok berbeda.</w:t>
            </w:r>
          </w:p>
        </w:tc>
        <w:tc>
          <w:tcPr>
            <w:tcW w:w="737" w:type="dxa"/>
            <w:tcMar>
              <w:top w:w="70" w:type="dxa"/>
              <w:left w:w="70" w:type="dxa"/>
              <w:bottom w:w="70" w:type="dxa"/>
              <w:right w:w="70" w:type="dxa"/>
            </w:tcMar>
            <w:vAlign w:val="center"/>
          </w:tcPr>
          <w:p w14:paraId="104DFA6C" w14:textId="77777777" w:rsidR="0027748F" w:rsidRDefault="00000000">
            <w:r>
              <w:rPr>
                <w:sz w:val="15"/>
              </w:rPr>
              <w:t>HB</w:t>
            </w:r>
          </w:p>
        </w:tc>
        <w:tc>
          <w:tcPr>
            <w:tcW w:w="1701" w:type="dxa"/>
            <w:tcMar>
              <w:top w:w="70" w:type="dxa"/>
              <w:left w:w="70" w:type="dxa"/>
              <w:bottom w:w="70" w:type="dxa"/>
              <w:right w:w="70" w:type="dxa"/>
            </w:tcMar>
            <w:vAlign w:val="center"/>
          </w:tcPr>
          <w:p w14:paraId="1A8CBCE2" w14:textId="77777777" w:rsidR="0027748F" w:rsidRDefault="00000000">
            <w:r>
              <w:rPr>
                <w:sz w:val="15"/>
              </w:rPr>
              <w:t>Hambatan</w:t>
            </w:r>
          </w:p>
        </w:tc>
        <w:tc>
          <w:tcPr>
            <w:tcW w:w="2494" w:type="dxa"/>
            <w:tcMar>
              <w:top w:w="70" w:type="dxa"/>
              <w:left w:w="70" w:type="dxa"/>
              <w:bottom w:w="70" w:type="dxa"/>
              <w:right w:w="70" w:type="dxa"/>
            </w:tcMar>
            <w:vAlign w:val="center"/>
          </w:tcPr>
          <w:p w14:paraId="2436DC10" w14:textId="77777777" w:rsidR="0027748F" w:rsidRDefault="00000000">
            <w:r>
              <w:rPr>
                <w:sz w:val="15"/>
              </w:rPr>
              <w:t>Waktu dan heterogenitas membatasi proses</w:t>
            </w:r>
          </w:p>
        </w:tc>
      </w:tr>
      <w:tr w:rsidR="0027748F" w14:paraId="40ED2995" w14:textId="77777777">
        <w:trPr>
          <w:jc w:val="center"/>
        </w:trPr>
        <w:tc>
          <w:tcPr>
            <w:tcW w:w="454" w:type="dxa"/>
            <w:tcMar>
              <w:top w:w="70" w:type="dxa"/>
              <w:left w:w="70" w:type="dxa"/>
              <w:bottom w:w="70" w:type="dxa"/>
              <w:right w:w="70" w:type="dxa"/>
            </w:tcMar>
            <w:vAlign w:val="center"/>
          </w:tcPr>
          <w:p w14:paraId="42D8E9CF" w14:textId="77777777" w:rsidR="0027748F" w:rsidRDefault="00000000">
            <w:pPr>
              <w:jc w:val="center"/>
            </w:pPr>
            <w:r>
              <w:rPr>
                <w:sz w:val="15"/>
              </w:rPr>
              <w:t>25</w:t>
            </w:r>
          </w:p>
        </w:tc>
        <w:tc>
          <w:tcPr>
            <w:tcW w:w="4082" w:type="dxa"/>
            <w:tcMar>
              <w:top w:w="70" w:type="dxa"/>
              <w:left w:w="70" w:type="dxa"/>
              <w:bottom w:w="70" w:type="dxa"/>
              <w:right w:w="70" w:type="dxa"/>
            </w:tcMar>
            <w:vAlign w:val="center"/>
          </w:tcPr>
          <w:p w14:paraId="168E8F5B" w14:textId="77777777" w:rsidR="0027748F" w:rsidRDefault="00000000">
            <w:r>
              <w:rPr>
                <w:sz w:val="15"/>
              </w:rPr>
              <w:t>O2: Fungsi utama diprioritaskan sebelum hiasan.</w:t>
            </w:r>
          </w:p>
        </w:tc>
        <w:tc>
          <w:tcPr>
            <w:tcW w:w="737" w:type="dxa"/>
            <w:tcMar>
              <w:top w:w="70" w:type="dxa"/>
              <w:left w:w="70" w:type="dxa"/>
              <w:bottom w:w="70" w:type="dxa"/>
              <w:right w:w="70" w:type="dxa"/>
            </w:tcMar>
            <w:vAlign w:val="center"/>
          </w:tcPr>
          <w:p w14:paraId="761E51C6" w14:textId="77777777" w:rsidR="0027748F" w:rsidRDefault="00000000">
            <w:r>
              <w:rPr>
                <w:sz w:val="15"/>
              </w:rPr>
              <w:t>MW</w:t>
            </w:r>
          </w:p>
        </w:tc>
        <w:tc>
          <w:tcPr>
            <w:tcW w:w="1701" w:type="dxa"/>
            <w:tcMar>
              <w:top w:w="70" w:type="dxa"/>
              <w:left w:w="70" w:type="dxa"/>
              <w:bottom w:w="70" w:type="dxa"/>
              <w:right w:w="70" w:type="dxa"/>
            </w:tcMar>
            <w:vAlign w:val="center"/>
          </w:tcPr>
          <w:p w14:paraId="04341038" w14:textId="77777777" w:rsidR="0027748F" w:rsidRDefault="00000000">
            <w:r>
              <w:rPr>
                <w:sz w:val="15"/>
              </w:rPr>
              <w:t>Manajemen waktu</w:t>
            </w:r>
          </w:p>
        </w:tc>
        <w:tc>
          <w:tcPr>
            <w:tcW w:w="2494" w:type="dxa"/>
            <w:tcMar>
              <w:top w:w="70" w:type="dxa"/>
              <w:left w:w="70" w:type="dxa"/>
              <w:bottom w:w="70" w:type="dxa"/>
              <w:right w:w="70" w:type="dxa"/>
            </w:tcMar>
            <w:vAlign w:val="center"/>
          </w:tcPr>
          <w:p w14:paraId="5C5EEE69" w14:textId="77777777" w:rsidR="0027748F" w:rsidRDefault="00000000">
            <w:r>
              <w:rPr>
                <w:sz w:val="15"/>
              </w:rPr>
              <w:t>Strategi operasional menjaga kelayakan</w:t>
            </w:r>
          </w:p>
        </w:tc>
      </w:tr>
      <w:tr w:rsidR="0027748F" w14:paraId="0FA670DE" w14:textId="77777777">
        <w:trPr>
          <w:jc w:val="center"/>
        </w:trPr>
        <w:tc>
          <w:tcPr>
            <w:tcW w:w="454" w:type="dxa"/>
            <w:tcMar>
              <w:top w:w="70" w:type="dxa"/>
              <w:left w:w="70" w:type="dxa"/>
              <w:bottom w:w="70" w:type="dxa"/>
              <w:right w:w="70" w:type="dxa"/>
            </w:tcMar>
            <w:vAlign w:val="center"/>
          </w:tcPr>
          <w:p w14:paraId="65610122" w14:textId="77777777" w:rsidR="0027748F" w:rsidRDefault="00000000">
            <w:pPr>
              <w:jc w:val="center"/>
            </w:pPr>
            <w:r>
              <w:rPr>
                <w:sz w:val="15"/>
              </w:rPr>
              <w:t>26</w:t>
            </w:r>
          </w:p>
        </w:tc>
        <w:tc>
          <w:tcPr>
            <w:tcW w:w="4082" w:type="dxa"/>
            <w:tcMar>
              <w:top w:w="70" w:type="dxa"/>
              <w:left w:w="70" w:type="dxa"/>
              <w:bottom w:w="70" w:type="dxa"/>
              <w:right w:w="70" w:type="dxa"/>
            </w:tcMar>
            <w:vAlign w:val="center"/>
          </w:tcPr>
          <w:p w14:paraId="5575648B" w14:textId="77777777" w:rsidR="0027748F" w:rsidRDefault="00000000">
            <w:r>
              <w:rPr>
                <w:sz w:val="15"/>
              </w:rPr>
              <w:t>D4: Siswa ingin menguji bahan sebelum merakit.</w:t>
            </w:r>
          </w:p>
        </w:tc>
        <w:tc>
          <w:tcPr>
            <w:tcW w:w="737" w:type="dxa"/>
            <w:tcMar>
              <w:top w:w="70" w:type="dxa"/>
              <w:left w:w="70" w:type="dxa"/>
              <w:bottom w:w="70" w:type="dxa"/>
              <w:right w:w="70" w:type="dxa"/>
            </w:tcMar>
            <w:vAlign w:val="center"/>
          </w:tcPr>
          <w:p w14:paraId="139F179E" w14:textId="77777777" w:rsidR="0027748F" w:rsidRDefault="00000000">
            <w:r>
              <w:rPr>
                <w:sz w:val="15"/>
              </w:rPr>
              <w:t>RF</w:t>
            </w:r>
          </w:p>
        </w:tc>
        <w:tc>
          <w:tcPr>
            <w:tcW w:w="1701" w:type="dxa"/>
            <w:tcMar>
              <w:top w:w="70" w:type="dxa"/>
              <w:left w:w="70" w:type="dxa"/>
              <w:bottom w:w="70" w:type="dxa"/>
              <w:right w:w="70" w:type="dxa"/>
            </w:tcMar>
            <w:vAlign w:val="center"/>
          </w:tcPr>
          <w:p w14:paraId="5959CA2F" w14:textId="77777777" w:rsidR="0027748F" w:rsidRDefault="00000000">
            <w:r>
              <w:rPr>
                <w:sz w:val="15"/>
              </w:rPr>
              <w:t>Refleksi</w:t>
            </w:r>
          </w:p>
        </w:tc>
        <w:tc>
          <w:tcPr>
            <w:tcW w:w="2494" w:type="dxa"/>
            <w:tcMar>
              <w:top w:w="70" w:type="dxa"/>
              <w:left w:w="70" w:type="dxa"/>
              <w:bottom w:w="70" w:type="dxa"/>
              <w:right w:w="70" w:type="dxa"/>
            </w:tcMar>
            <w:vAlign w:val="center"/>
          </w:tcPr>
          <w:p w14:paraId="64AE5958" w14:textId="77777777" w:rsidR="0027748F" w:rsidRDefault="00000000">
            <w:r>
              <w:rPr>
                <w:sz w:val="15"/>
              </w:rPr>
              <w:t>Refleksi membangun metakreativitas</w:t>
            </w:r>
          </w:p>
        </w:tc>
      </w:tr>
      <w:tr w:rsidR="0027748F" w14:paraId="7AC70016" w14:textId="77777777">
        <w:trPr>
          <w:jc w:val="center"/>
        </w:trPr>
        <w:tc>
          <w:tcPr>
            <w:tcW w:w="454" w:type="dxa"/>
            <w:tcMar>
              <w:top w:w="70" w:type="dxa"/>
              <w:left w:w="70" w:type="dxa"/>
              <w:bottom w:w="70" w:type="dxa"/>
              <w:right w:w="70" w:type="dxa"/>
            </w:tcMar>
            <w:vAlign w:val="center"/>
          </w:tcPr>
          <w:p w14:paraId="7F44BDB3" w14:textId="77777777" w:rsidR="0027748F" w:rsidRDefault="00000000">
            <w:pPr>
              <w:jc w:val="center"/>
            </w:pPr>
            <w:r>
              <w:rPr>
                <w:sz w:val="15"/>
              </w:rPr>
              <w:t>27</w:t>
            </w:r>
          </w:p>
        </w:tc>
        <w:tc>
          <w:tcPr>
            <w:tcW w:w="4082" w:type="dxa"/>
            <w:tcMar>
              <w:top w:w="70" w:type="dxa"/>
              <w:left w:w="70" w:type="dxa"/>
              <w:bottom w:w="70" w:type="dxa"/>
              <w:right w:w="70" w:type="dxa"/>
            </w:tcMar>
            <w:vAlign w:val="center"/>
          </w:tcPr>
          <w:p w14:paraId="0B2E800E" w14:textId="77777777" w:rsidR="0027748F" w:rsidRDefault="00000000">
            <w:r>
              <w:rPr>
                <w:sz w:val="15"/>
              </w:rPr>
              <w:t>S6: Menyisakan waktu untuk mengecek dan memperbaiki.</w:t>
            </w:r>
          </w:p>
        </w:tc>
        <w:tc>
          <w:tcPr>
            <w:tcW w:w="737" w:type="dxa"/>
            <w:tcMar>
              <w:top w:w="70" w:type="dxa"/>
              <w:left w:w="70" w:type="dxa"/>
              <w:bottom w:w="70" w:type="dxa"/>
              <w:right w:w="70" w:type="dxa"/>
            </w:tcMar>
            <w:vAlign w:val="center"/>
          </w:tcPr>
          <w:p w14:paraId="11F34EAA" w14:textId="77777777" w:rsidR="0027748F" w:rsidRDefault="00000000">
            <w:r>
              <w:rPr>
                <w:sz w:val="15"/>
              </w:rPr>
              <w:t>RF</w:t>
            </w:r>
          </w:p>
        </w:tc>
        <w:tc>
          <w:tcPr>
            <w:tcW w:w="1701" w:type="dxa"/>
            <w:tcMar>
              <w:top w:w="70" w:type="dxa"/>
              <w:left w:w="70" w:type="dxa"/>
              <w:bottom w:w="70" w:type="dxa"/>
              <w:right w:w="70" w:type="dxa"/>
            </w:tcMar>
            <w:vAlign w:val="center"/>
          </w:tcPr>
          <w:p w14:paraId="3E1D7E5D" w14:textId="77777777" w:rsidR="0027748F" w:rsidRDefault="00000000">
            <w:r>
              <w:rPr>
                <w:sz w:val="15"/>
              </w:rPr>
              <w:t>Refleksi</w:t>
            </w:r>
          </w:p>
        </w:tc>
        <w:tc>
          <w:tcPr>
            <w:tcW w:w="2494" w:type="dxa"/>
            <w:tcMar>
              <w:top w:w="70" w:type="dxa"/>
              <w:left w:w="70" w:type="dxa"/>
              <w:bottom w:w="70" w:type="dxa"/>
              <w:right w:w="70" w:type="dxa"/>
            </w:tcMar>
            <w:vAlign w:val="center"/>
          </w:tcPr>
          <w:p w14:paraId="0C858EE1" w14:textId="77777777" w:rsidR="0027748F" w:rsidRDefault="00000000">
            <w:r>
              <w:rPr>
                <w:sz w:val="15"/>
              </w:rPr>
              <w:t>Refleksi membangun metakreativitas</w:t>
            </w:r>
          </w:p>
        </w:tc>
      </w:tr>
      <w:tr w:rsidR="0027748F" w14:paraId="203B6BAC" w14:textId="77777777">
        <w:trPr>
          <w:jc w:val="center"/>
        </w:trPr>
        <w:tc>
          <w:tcPr>
            <w:tcW w:w="454" w:type="dxa"/>
            <w:tcMar>
              <w:top w:w="70" w:type="dxa"/>
              <w:left w:w="70" w:type="dxa"/>
              <w:bottom w:w="70" w:type="dxa"/>
              <w:right w:w="70" w:type="dxa"/>
            </w:tcMar>
            <w:vAlign w:val="center"/>
          </w:tcPr>
          <w:p w14:paraId="3F5B4E98" w14:textId="77777777" w:rsidR="0027748F" w:rsidRDefault="00000000">
            <w:pPr>
              <w:jc w:val="center"/>
            </w:pPr>
            <w:r>
              <w:rPr>
                <w:sz w:val="15"/>
              </w:rPr>
              <w:t>28</w:t>
            </w:r>
          </w:p>
        </w:tc>
        <w:tc>
          <w:tcPr>
            <w:tcW w:w="4082" w:type="dxa"/>
            <w:tcMar>
              <w:top w:w="70" w:type="dxa"/>
              <w:left w:w="70" w:type="dxa"/>
              <w:bottom w:w="70" w:type="dxa"/>
              <w:right w:w="70" w:type="dxa"/>
            </w:tcMar>
            <w:vAlign w:val="center"/>
          </w:tcPr>
          <w:p w14:paraId="2CE2E7C6" w14:textId="77777777" w:rsidR="0027748F" w:rsidRDefault="00000000">
            <w:r>
              <w:rPr>
                <w:sz w:val="15"/>
              </w:rPr>
              <w:t>G1: Produk akhir harus dibaca bersama catatan proses.</w:t>
            </w:r>
          </w:p>
        </w:tc>
        <w:tc>
          <w:tcPr>
            <w:tcW w:w="737" w:type="dxa"/>
            <w:tcMar>
              <w:top w:w="70" w:type="dxa"/>
              <w:left w:w="70" w:type="dxa"/>
              <w:bottom w:w="70" w:type="dxa"/>
              <w:right w:w="70" w:type="dxa"/>
            </w:tcMar>
            <w:vAlign w:val="center"/>
          </w:tcPr>
          <w:p w14:paraId="17E26682" w14:textId="77777777" w:rsidR="0027748F" w:rsidRDefault="00000000">
            <w:r>
              <w:rPr>
                <w:sz w:val="15"/>
              </w:rPr>
              <w:t>AP</w:t>
            </w:r>
          </w:p>
        </w:tc>
        <w:tc>
          <w:tcPr>
            <w:tcW w:w="1701" w:type="dxa"/>
            <w:tcMar>
              <w:top w:w="70" w:type="dxa"/>
              <w:left w:w="70" w:type="dxa"/>
              <w:bottom w:w="70" w:type="dxa"/>
              <w:right w:w="70" w:type="dxa"/>
            </w:tcMar>
            <w:vAlign w:val="center"/>
          </w:tcPr>
          <w:p w14:paraId="638338F4" w14:textId="77777777" w:rsidR="0027748F" w:rsidRDefault="00000000">
            <w:r>
              <w:rPr>
                <w:sz w:val="15"/>
              </w:rPr>
              <w:t>Asesmen proses</w:t>
            </w:r>
          </w:p>
        </w:tc>
        <w:tc>
          <w:tcPr>
            <w:tcW w:w="2494" w:type="dxa"/>
            <w:tcMar>
              <w:top w:w="70" w:type="dxa"/>
              <w:left w:w="70" w:type="dxa"/>
              <w:bottom w:w="70" w:type="dxa"/>
              <w:right w:w="70" w:type="dxa"/>
            </w:tcMar>
            <w:vAlign w:val="center"/>
          </w:tcPr>
          <w:p w14:paraId="3C2CDD88" w14:textId="77777777" w:rsidR="0027748F" w:rsidRDefault="00000000">
            <w:r>
              <w:rPr>
                <w:sz w:val="15"/>
              </w:rPr>
              <w:t>Asesmen multimodal menangkap kreativitas</w:t>
            </w:r>
          </w:p>
        </w:tc>
      </w:tr>
      <w:tr w:rsidR="0027748F" w14:paraId="633AEFE2" w14:textId="77777777">
        <w:trPr>
          <w:jc w:val="center"/>
        </w:trPr>
        <w:tc>
          <w:tcPr>
            <w:tcW w:w="454" w:type="dxa"/>
            <w:tcMar>
              <w:top w:w="70" w:type="dxa"/>
              <w:left w:w="70" w:type="dxa"/>
              <w:bottom w:w="70" w:type="dxa"/>
              <w:right w:w="70" w:type="dxa"/>
            </w:tcMar>
            <w:vAlign w:val="center"/>
          </w:tcPr>
          <w:p w14:paraId="229E60FB" w14:textId="77777777" w:rsidR="0027748F" w:rsidRDefault="00000000">
            <w:pPr>
              <w:jc w:val="center"/>
            </w:pPr>
            <w:r>
              <w:rPr>
                <w:sz w:val="15"/>
              </w:rPr>
              <w:t>29</w:t>
            </w:r>
          </w:p>
        </w:tc>
        <w:tc>
          <w:tcPr>
            <w:tcW w:w="4082" w:type="dxa"/>
            <w:tcMar>
              <w:top w:w="70" w:type="dxa"/>
              <w:left w:w="70" w:type="dxa"/>
              <w:bottom w:w="70" w:type="dxa"/>
              <w:right w:w="70" w:type="dxa"/>
            </w:tcMar>
            <w:vAlign w:val="center"/>
          </w:tcPr>
          <w:p w14:paraId="30FB3934" w14:textId="77777777" w:rsidR="0027748F" w:rsidRDefault="00000000">
            <w:r>
              <w:rPr>
                <w:sz w:val="15"/>
              </w:rPr>
              <w:t>D1-D4 menunjukkan perubahan dari ide ke revisi.</w:t>
            </w:r>
          </w:p>
        </w:tc>
        <w:tc>
          <w:tcPr>
            <w:tcW w:w="737" w:type="dxa"/>
            <w:tcMar>
              <w:top w:w="70" w:type="dxa"/>
              <w:left w:w="70" w:type="dxa"/>
              <w:bottom w:w="70" w:type="dxa"/>
              <w:right w:w="70" w:type="dxa"/>
            </w:tcMar>
            <w:vAlign w:val="center"/>
          </w:tcPr>
          <w:p w14:paraId="30CE4653" w14:textId="77777777" w:rsidR="0027748F" w:rsidRDefault="00000000">
            <w:r>
              <w:rPr>
                <w:sz w:val="15"/>
              </w:rPr>
              <w:t>JA</w:t>
            </w:r>
          </w:p>
        </w:tc>
        <w:tc>
          <w:tcPr>
            <w:tcW w:w="1701" w:type="dxa"/>
            <w:tcMar>
              <w:top w:w="70" w:type="dxa"/>
              <w:left w:w="70" w:type="dxa"/>
              <w:bottom w:w="70" w:type="dxa"/>
              <w:right w:w="70" w:type="dxa"/>
            </w:tcMar>
            <w:vAlign w:val="center"/>
          </w:tcPr>
          <w:p w14:paraId="746CAE19" w14:textId="77777777" w:rsidR="0027748F" w:rsidRDefault="00000000">
            <w:r>
              <w:rPr>
                <w:sz w:val="15"/>
              </w:rPr>
              <w:t>Jejak audit</w:t>
            </w:r>
          </w:p>
        </w:tc>
        <w:tc>
          <w:tcPr>
            <w:tcW w:w="2494" w:type="dxa"/>
            <w:tcMar>
              <w:top w:w="70" w:type="dxa"/>
              <w:left w:w="70" w:type="dxa"/>
              <w:bottom w:w="70" w:type="dxa"/>
              <w:right w:w="70" w:type="dxa"/>
            </w:tcMar>
            <w:vAlign w:val="center"/>
          </w:tcPr>
          <w:p w14:paraId="085FEE05" w14:textId="77777777" w:rsidR="0027748F" w:rsidRDefault="00000000">
            <w:r>
              <w:rPr>
                <w:sz w:val="15"/>
              </w:rPr>
              <w:t>Asesmen multimodal menangkap kreativitas</w:t>
            </w:r>
          </w:p>
        </w:tc>
      </w:tr>
      <w:tr w:rsidR="0027748F" w14:paraId="0139CE51" w14:textId="77777777">
        <w:trPr>
          <w:jc w:val="center"/>
        </w:trPr>
        <w:tc>
          <w:tcPr>
            <w:tcW w:w="454" w:type="dxa"/>
            <w:tcMar>
              <w:top w:w="70" w:type="dxa"/>
              <w:left w:w="70" w:type="dxa"/>
              <w:bottom w:w="70" w:type="dxa"/>
              <w:right w:w="70" w:type="dxa"/>
            </w:tcMar>
            <w:vAlign w:val="center"/>
          </w:tcPr>
          <w:p w14:paraId="6711A889" w14:textId="77777777" w:rsidR="0027748F" w:rsidRDefault="00000000">
            <w:pPr>
              <w:jc w:val="center"/>
            </w:pPr>
            <w:r>
              <w:rPr>
                <w:sz w:val="15"/>
              </w:rPr>
              <w:t>30</w:t>
            </w:r>
          </w:p>
        </w:tc>
        <w:tc>
          <w:tcPr>
            <w:tcW w:w="4082" w:type="dxa"/>
            <w:tcMar>
              <w:top w:w="70" w:type="dxa"/>
              <w:left w:w="70" w:type="dxa"/>
              <w:bottom w:w="70" w:type="dxa"/>
              <w:right w:w="70" w:type="dxa"/>
            </w:tcMar>
            <w:vAlign w:val="center"/>
          </w:tcPr>
          <w:p w14:paraId="2B7B7E24" w14:textId="77777777" w:rsidR="0027748F" w:rsidRDefault="00000000">
            <w:r>
              <w:rPr>
                <w:sz w:val="15"/>
              </w:rPr>
              <w:t>O3: Guru merangkum banyak ide, perubahan cara, ciri khas, dan detail.</w:t>
            </w:r>
          </w:p>
        </w:tc>
        <w:tc>
          <w:tcPr>
            <w:tcW w:w="737" w:type="dxa"/>
            <w:tcMar>
              <w:top w:w="70" w:type="dxa"/>
              <w:left w:w="70" w:type="dxa"/>
              <w:bottom w:w="70" w:type="dxa"/>
              <w:right w:w="70" w:type="dxa"/>
            </w:tcMar>
            <w:vAlign w:val="center"/>
          </w:tcPr>
          <w:p w14:paraId="3BA2F3E9" w14:textId="77777777" w:rsidR="0027748F" w:rsidRDefault="00000000">
            <w:r>
              <w:rPr>
                <w:sz w:val="15"/>
              </w:rPr>
              <w:t>MK</w:t>
            </w:r>
          </w:p>
        </w:tc>
        <w:tc>
          <w:tcPr>
            <w:tcW w:w="1701" w:type="dxa"/>
            <w:tcMar>
              <w:top w:w="70" w:type="dxa"/>
              <w:left w:w="70" w:type="dxa"/>
              <w:bottom w:w="70" w:type="dxa"/>
              <w:right w:w="70" w:type="dxa"/>
            </w:tcMar>
            <w:vAlign w:val="center"/>
          </w:tcPr>
          <w:p w14:paraId="7573FA66" w14:textId="77777777" w:rsidR="0027748F" w:rsidRDefault="00000000">
            <w:r>
              <w:rPr>
                <w:sz w:val="15"/>
              </w:rPr>
              <w:t>Metakreativitas</w:t>
            </w:r>
          </w:p>
        </w:tc>
        <w:tc>
          <w:tcPr>
            <w:tcW w:w="2494" w:type="dxa"/>
            <w:tcMar>
              <w:top w:w="70" w:type="dxa"/>
              <w:left w:w="70" w:type="dxa"/>
              <w:bottom w:w="70" w:type="dxa"/>
              <w:right w:w="70" w:type="dxa"/>
            </w:tcMar>
            <w:vAlign w:val="center"/>
          </w:tcPr>
          <w:p w14:paraId="7D5A0334" w14:textId="77777777" w:rsidR="0027748F" w:rsidRDefault="00000000">
            <w:r>
              <w:rPr>
                <w:sz w:val="15"/>
              </w:rPr>
              <w:t>Refleksi membangun metakreativitas</w:t>
            </w:r>
          </w:p>
        </w:tc>
      </w:tr>
    </w:tbl>
    <w:p w14:paraId="21ACA69C" w14:textId="77777777" w:rsidR="0027748F" w:rsidRDefault="0027748F">
      <w:pPr>
        <w:spacing w:after="0"/>
      </w:pPr>
    </w:p>
    <w:p w14:paraId="77807674" w14:textId="77777777" w:rsidR="0027748F" w:rsidRDefault="00000000">
      <w:pPr>
        <w:pStyle w:val="Heading2"/>
        <w:spacing w:before="120" w:after="80"/>
      </w:pPr>
      <w:r>
        <w:rPr>
          <w:rFonts w:ascii="Times New Roman" w:eastAsia="Times New Roman" w:hAnsi="Times New Roman"/>
        </w:rPr>
        <w:t>Tema Akhir dan Definisi Analitik</w:t>
      </w:r>
    </w:p>
    <w:tbl>
      <w:tblPr>
        <w:tblStyle w:val="TableGrid"/>
        <w:tblW w:w="0" w:type="auto"/>
        <w:jc w:val="center"/>
        <w:tblLayout w:type="fixed"/>
        <w:tblLook w:val="04A0" w:firstRow="1" w:lastRow="0" w:firstColumn="1" w:lastColumn="0" w:noHBand="0" w:noVBand="1"/>
      </w:tblPr>
      <w:tblGrid>
        <w:gridCol w:w="1134"/>
        <w:gridCol w:w="3402"/>
        <w:gridCol w:w="4932"/>
      </w:tblGrid>
      <w:tr w:rsidR="0027748F" w14:paraId="23516CAF" w14:textId="77777777">
        <w:trPr>
          <w:tblHeader/>
          <w:jc w:val="center"/>
        </w:trPr>
        <w:tc>
          <w:tcPr>
            <w:tcW w:w="1134" w:type="dxa"/>
            <w:shd w:val="clear" w:color="auto" w:fill="D9EAF7"/>
            <w:tcMar>
              <w:top w:w="70" w:type="dxa"/>
              <w:left w:w="70" w:type="dxa"/>
              <w:bottom w:w="70" w:type="dxa"/>
              <w:right w:w="70" w:type="dxa"/>
            </w:tcMar>
            <w:vAlign w:val="center"/>
          </w:tcPr>
          <w:p w14:paraId="164D25EF" w14:textId="77777777" w:rsidR="0027748F" w:rsidRDefault="00000000">
            <w:pPr>
              <w:jc w:val="center"/>
            </w:pPr>
            <w:r>
              <w:rPr>
                <w:b/>
                <w:sz w:val="17"/>
              </w:rPr>
              <w:t>Kode Tema</w:t>
            </w:r>
          </w:p>
        </w:tc>
        <w:tc>
          <w:tcPr>
            <w:tcW w:w="3402" w:type="dxa"/>
            <w:shd w:val="clear" w:color="auto" w:fill="D9EAF7"/>
            <w:tcMar>
              <w:top w:w="70" w:type="dxa"/>
              <w:left w:w="70" w:type="dxa"/>
              <w:bottom w:w="70" w:type="dxa"/>
              <w:right w:w="70" w:type="dxa"/>
            </w:tcMar>
            <w:vAlign w:val="center"/>
          </w:tcPr>
          <w:p w14:paraId="28B4FF58" w14:textId="77777777" w:rsidR="0027748F" w:rsidRDefault="00000000">
            <w:pPr>
              <w:jc w:val="center"/>
            </w:pPr>
            <w:r>
              <w:rPr>
                <w:b/>
                <w:sz w:val="17"/>
              </w:rPr>
              <w:t>Nama Tema</w:t>
            </w:r>
          </w:p>
        </w:tc>
        <w:tc>
          <w:tcPr>
            <w:tcW w:w="4932" w:type="dxa"/>
            <w:shd w:val="clear" w:color="auto" w:fill="D9EAF7"/>
            <w:tcMar>
              <w:top w:w="70" w:type="dxa"/>
              <w:left w:w="70" w:type="dxa"/>
              <w:bottom w:w="70" w:type="dxa"/>
              <w:right w:w="70" w:type="dxa"/>
            </w:tcMar>
            <w:vAlign w:val="center"/>
          </w:tcPr>
          <w:p w14:paraId="42B48B51" w14:textId="77777777" w:rsidR="0027748F" w:rsidRDefault="00000000">
            <w:pPr>
              <w:jc w:val="center"/>
            </w:pPr>
            <w:r>
              <w:rPr>
                <w:b/>
                <w:sz w:val="17"/>
              </w:rPr>
              <w:t>Definisi Analitik</w:t>
            </w:r>
          </w:p>
        </w:tc>
      </w:tr>
      <w:tr w:rsidR="0027748F" w14:paraId="66AB2176" w14:textId="77777777">
        <w:trPr>
          <w:jc w:val="center"/>
        </w:trPr>
        <w:tc>
          <w:tcPr>
            <w:tcW w:w="1134" w:type="dxa"/>
            <w:tcMar>
              <w:top w:w="70" w:type="dxa"/>
              <w:left w:w="70" w:type="dxa"/>
              <w:bottom w:w="70" w:type="dxa"/>
              <w:right w:w="70" w:type="dxa"/>
            </w:tcMar>
            <w:vAlign w:val="center"/>
          </w:tcPr>
          <w:p w14:paraId="05C32947" w14:textId="77777777" w:rsidR="0027748F" w:rsidRDefault="00000000">
            <w:pPr>
              <w:jc w:val="center"/>
            </w:pPr>
            <w:r>
              <w:rPr>
                <w:sz w:val="17"/>
              </w:rPr>
              <w:t>Tema 1</w:t>
            </w:r>
          </w:p>
        </w:tc>
        <w:tc>
          <w:tcPr>
            <w:tcW w:w="3402" w:type="dxa"/>
            <w:tcMar>
              <w:top w:w="70" w:type="dxa"/>
              <w:left w:w="70" w:type="dxa"/>
              <w:bottom w:w="70" w:type="dxa"/>
              <w:right w:w="70" w:type="dxa"/>
            </w:tcMar>
            <w:vAlign w:val="center"/>
          </w:tcPr>
          <w:p w14:paraId="2B134902" w14:textId="77777777" w:rsidR="0027748F" w:rsidRDefault="00000000">
            <w:r>
              <w:rPr>
                <w:sz w:val="17"/>
              </w:rPr>
              <w:t>Pertanyaan kontekstual membuka ruang kelancaran gagasan</w:t>
            </w:r>
          </w:p>
        </w:tc>
        <w:tc>
          <w:tcPr>
            <w:tcW w:w="4932" w:type="dxa"/>
            <w:tcMar>
              <w:top w:w="70" w:type="dxa"/>
              <w:left w:w="70" w:type="dxa"/>
              <w:bottom w:w="70" w:type="dxa"/>
              <w:right w:w="70" w:type="dxa"/>
            </w:tcMar>
            <w:vAlign w:val="center"/>
          </w:tcPr>
          <w:p w14:paraId="1DE49EC1" w14:textId="77777777" w:rsidR="0027748F" w:rsidRDefault="00000000">
            <w:r>
              <w:rPr>
                <w:sz w:val="17"/>
              </w:rPr>
              <w:t>Masalah yang dekat dengan pengalaman siswa mendorong munculnya berbagai alternatif yang relevan.</w:t>
            </w:r>
          </w:p>
        </w:tc>
      </w:tr>
      <w:tr w:rsidR="0027748F" w14:paraId="094C953F" w14:textId="77777777">
        <w:trPr>
          <w:jc w:val="center"/>
        </w:trPr>
        <w:tc>
          <w:tcPr>
            <w:tcW w:w="1134" w:type="dxa"/>
            <w:tcMar>
              <w:top w:w="70" w:type="dxa"/>
              <w:left w:w="70" w:type="dxa"/>
              <w:bottom w:w="70" w:type="dxa"/>
              <w:right w:w="70" w:type="dxa"/>
            </w:tcMar>
            <w:vAlign w:val="center"/>
          </w:tcPr>
          <w:p w14:paraId="4E2F936B" w14:textId="77777777" w:rsidR="0027748F" w:rsidRDefault="00000000">
            <w:pPr>
              <w:jc w:val="center"/>
            </w:pPr>
            <w:r>
              <w:rPr>
                <w:sz w:val="17"/>
              </w:rPr>
              <w:t>Tema 2</w:t>
            </w:r>
          </w:p>
        </w:tc>
        <w:tc>
          <w:tcPr>
            <w:tcW w:w="3402" w:type="dxa"/>
            <w:tcMar>
              <w:top w:w="70" w:type="dxa"/>
              <w:left w:w="70" w:type="dxa"/>
              <w:bottom w:w="70" w:type="dxa"/>
              <w:right w:w="70" w:type="dxa"/>
            </w:tcMar>
            <w:vAlign w:val="center"/>
          </w:tcPr>
          <w:p w14:paraId="12374AC3" w14:textId="77777777" w:rsidR="0027748F" w:rsidRDefault="00000000">
            <w:r>
              <w:rPr>
                <w:sz w:val="17"/>
              </w:rPr>
              <w:t>Otonomi terarah mengembangkan keluwesan dan rasa memiliki</w:t>
            </w:r>
          </w:p>
        </w:tc>
        <w:tc>
          <w:tcPr>
            <w:tcW w:w="4932" w:type="dxa"/>
            <w:tcMar>
              <w:top w:w="70" w:type="dxa"/>
              <w:left w:w="70" w:type="dxa"/>
              <w:bottom w:w="70" w:type="dxa"/>
              <w:right w:w="70" w:type="dxa"/>
            </w:tcMar>
            <w:vAlign w:val="center"/>
          </w:tcPr>
          <w:p w14:paraId="6E3BDAFA" w14:textId="77777777" w:rsidR="0027748F" w:rsidRDefault="00000000">
            <w:r>
              <w:rPr>
                <w:sz w:val="17"/>
              </w:rPr>
              <w:t>Pilihan bentuk, bahan, peran, dan strategi diberikan dalam batas tujuan, waktu, dan keamanan.</w:t>
            </w:r>
          </w:p>
        </w:tc>
      </w:tr>
      <w:tr w:rsidR="0027748F" w14:paraId="7119ED62" w14:textId="77777777">
        <w:trPr>
          <w:jc w:val="center"/>
        </w:trPr>
        <w:tc>
          <w:tcPr>
            <w:tcW w:w="1134" w:type="dxa"/>
            <w:tcMar>
              <w:top w:w="70" w:type="dxa"/>
              <w:left w:w="70" w:type="dxa"/>
              <w:bottom w:w="70" w:type="dxa"/>
              <w:right w:w="70" w:type="dxa"/>
            </w:tcMar>
            <w:vAlign w:val="center"/>
          </w:tcPr>
          <w:p w14:paraId="5A063F11" w14:textId="77777777" w:rsidR="0027748F" w:rsidRDefault="00000000">
            <w:pPr>
              <w:jc w:val="center"/>
            </w:pPr>
            <w:r>
              <w:rPr>
                <w:sz w:val="17"/>
              </w:rPr>
              <w:t>Tema 3</w:t>
            </w:r>
          </w:p>
        </w:tc>
        <w:tc>
          <w:tcPr>
            <w:tcW w:w="3402" w:type="dxa"/>
            <w:tcMar>
              <w:top w:w="70" w:type="dxa"/>
              <w:left w:w="70" w:type="dxa"/>
              <w:bottom w:w="70" w:type="dxa"/>
              <w:right w:w="70" w:type="dxa"/>
            </w:tcMar>
            <w:vAlign w:val="center"/>
          </w:tcPr>
          <w:p w14:paraId="3CAE5D52" w14:textId="77777777" w:rsidR="0027748F" w:rsidRDefault="00000000">
            <w:r>
              <w:rPr>
                <w:sz w:val="17"/>
              </w:rPr>
              <w:t>Kolaborasi dan percobaan menjadi mekanisme kreativitas sosial</w:t>
            </w:r>
          </w:p>
        </w:tc>
        <w:tc>
          <w:tcPr>
            <w:tcW w:w="4932" w:type="dxa"/>
            <w:tcMar>
              <w:top w:w="70" w:type="dxa"/>
              <w:left w:w="70" w:type="dxa"/>
              <w:bottom w:w="70" w:type="dxa"/>
              <w:right w:w="70" w:type="dxa"/>
            </w:tcMar>
            <w:vAlign w:val="center"/>
          </w:tcPr>
          <w:p w14:paraId="083EED15" w14:textId="77777777" w:rsidR="0027748F" w:rsidRDefault="00000000">
            <w:r>
              <w:rPr>
                <w:sz w:val="17"/>
              </w:rPr>
              <w:t>Ide berkembang melalui penggabungan perspektif, percobaan, kegagalan, dan perubahan strategi.</w:t>
            </w:r>
          </w:p>
        </w:tc>
      </w:tr>
      <w:tr w:rsidR="0027748F" w14:paraId="0C7D3D63" w14:textId="77777777">
        <w:trPr>
          <w:jc w:val="center"/>
        </w:trPr>
        <w:tc>
          <w:tcPr>
            <w:tcW w:w="1134" w:type="dxa"/>
            <w:tcMar>
              <w:top w:w="70" w:type="dxa"/>
              <w:left w:w="70" w:type="dxa"/>
              <w:bottom w:w="70" w:type="dxa"/>
              <w:right w:w="70" w:type="dxa"/>
            </w:tcMar>
            <w:vAlign w:val="center"/>
          </w:tcPr>
          <w:p w14:paraId="0AB4AFA2" w14:textId="77777777" w:rsidR="0027748F" w:rsidRDefault="00000000">
            <w:pPr>
              <w:jc w:val="center"/>
            </w:pPr>
            <w:r>
              <w:rPr>
                <w:sz w:val="17"/>
              </w:rPr>
              <w:t>Tema 4</w:t>
            </w:r>
          </w:p>
        </w:tc>
        <w:tc>
          <w:tcPr>
            <w:tcW w:w="3402" w:type="dxa"/>
            <w:tcMar>
              <w:top w:w="70" w:type="dxa"/>
              <w:left w:w="70" w:type="dxa"/>
              <w:bottom w:w="70" w:type="dxa"/>
              <w:right w:w="70" w:type="dxa"/>
            </w:tcMar>
            <w:vAlign w:val="center"/>
          </w:tcPr>
          <w:p w14:paraId="50C28409" w14:textId="77777777" w:rsidR="0027748F" w:rsidRDefault="00000000">
            <w:r>
              <w:rPr>
                <w:sz w:val="17"/>
              </w:rPr>
              <w:t>Umpan balik dan revisi memperkuat keaslian serta elaborasi</w:t>
            </w:r>
          </w:p>
        </w:tc>
        <w:tc>
          <w:tcPr>
            <w:tcW w:w="4932" w:type="dxa"/>
            <w:tcMar>
              <w:top w:w="70" w:type="dxa"/>
              <w:left w:w="70" w:type="dxa"/>
              <w:bottom w:w="70" w:type="dxa"/>
              <w:right w:w="70" w:type="dxa"/>
            </w:tcMar>
            <w:vAlign w:val="center"/>
          </w:tcPr>
          <w:p w14:paraId="51503139" w14:textId="77777777" w:rsidR="0027748F" w:rsidRDefault="00000000">
            <w:r>
              <w:rPr>
                <w:sz w:val="17"/>
              </w:rPr>
              <w:t>Komentar dan pengujian membantu siswa memperbaiki fungsi, menambah detail, dan menegaskan ciri produk.</w:t>
            </w:r>
          </w:p>
        </w:tc>
      </w:tr>
      <w:tr w:rsidR="0027748F" w14:paraId="603E024B" w14:textId="77777777">
        <w:trPr>
          <w:jc w:val="center"/>
        </w:trPr>
        <w:tc>
          <w:tcPr>
            <w:tcW w:w="1134" w:type="dxa"/>
            <w:tcMar>
              <w:top w:w="70" w:type="dxa"/>
              <w:left w:w="70" w:type="dxa"/>
              <w:bottom w:w="70" w:type="dxa"/>
              <w:right w:w="70" w:type="dxa"/>
            </w:tcMar>
            <w:vAlign w:val="center"/>
          </w:tcPr>
          <w:p w14:paraId="3BA8C519" w14:textId="77777777" w:rsidR="0027748F" w:rsidRDefault="00000000">
            <w:pPr>
              <w:jc w:val="center"/>
            </w:pPr>
            <w:r>
              <w:rPr>
                <w:sz w:val="17"/>
              </w:rPr>
              <w:t>Tema 5</w:t>
            </w:r>
          </w:p>
        </w:tc>
        <w:tc>
          <w:tcPr>
            <w:tcW w:w="3402" w:type="dxa"/>
            <w:tcMar>
              <w:top w:w="70" w:type="dxa"/>
              <w:left w:w="70" w:type="dxa"/>
              <w:bottom w:w="70" w:type="dxa"/>
              <w:right w:w="70" w:type="dxa"/>
            </w:tcMar>
            <w:vAlign w:val="center"/>
          </w:tcPr>
          <w:p w14:paraId="549E2A85" w14:textId="77777777" w:rsidR="0027748F" w:rsidRDefault="00000000">
            <w:r>
              <w:rPr>
                <w:sz w:val="17"/>
              </w:rPr>
              <w:t>Scaffolding guru menjaga keseimbangan antara kebebasan dan arah</w:t>
            </w:r>
          </w:p>
        </w:tc>
        <w:tc>
          <w:tcPr>
            <w:tcW w:w="4932" w:type="dxa"/>
            <w:tcMar>
              <w:top w:w="70" w:type="dxa"/>
              <w:left w:w="70" w:type="dxa"/>
              <w:bottom w:w="70" w:type="dxa"/>
              <w:right w:w="70" w:type="dxa"/>
            </w:tcMar>
            <w:vAlign w:val="center"/>
          </w:tcPr>
          <w:p w14:paraId="52D2135F" w14:textId="77777777" w:rsidR="0027748F" w:rsidRDefault="00000000">
            <w:r>
              <w:rPr>
                <w:sz w:val="17"/>
              </w:rPr>
              <w:t>Pertanyaan penuntun, pemecahan langkah, dan pemantauan mempertahankan tanggung jawab berpikir pada siswa.</w:t>
            </w:r>
          </w:p>
        </w:tc>
      </w:tr>
      <w:tr w:rsidR="0027748F" w14:paraId="2196E188" w14:textId="77777777">
        <w:trPr>
          <w:jc w:val="center"/>
        </w:trPr>
        <w:tc>
          <w:tcPr>
            <w:tcW w:w="1134" w:type="dxa"/>
            <w:tcMar>
              <w:top w:w="70" w:type="dxa"/>
              <w:left w:w="70" w:type="dxa"/>
              <w:bottom w:w="70" w:type="dxa"/>
              <w:right w:w="70" w:type="dxa"/>
            </w:tcMar>
            <w:vAlign w:val="center"/>
          </w:tcPr>
          <w:p w14:paraId="45EAEED5" w14:textId="77777777" w:rsidR="0027748F" w:rsidRDefault="00000000">
            <w:pPr>
              <w:jc w:val="center"/>
            </w:pPr>
            <w:r>
              <w:rPr>
                <w:sz w:val="17"/>
              </w:rPr>
              <w:t>Tema 6</w:t>
            </w:r>
          </w:p>
        </w:tc>
        <w:tc>
          <w:tcPr>
            <w:tcW w:w="3402" w:type="dxa"/>
            <w:tcMar>
              <w:top w:w="70" w:type="dxa"/>
              <w:left w:w="70" w:type="dxa"/>
              <w:bottom w:w="70" w:type="dxa"/>
              <w:right w:w="70" w:type="dxa"/>
            </w:tcMar>
            <w:vAlign w:val="center"/>
          </w:tcPr>
          <w:p w14:paraId="60D93752" w14:textId="77777777" w:rsidR="0027748F" w:rsidRDefault="00000000">
            <w:r>
              <w:rPr>
                <w:sz w:val="17"/>
              </w:rPr>
              <w:t>Waktu, bahan, dan heterogenitas memerlukan pengelolaan realistis</w:t>
            </w:r>
          </w:p>
        </w:tc>
        <w:tc>
          <w:tcPr>
            <w:tcW w:w="4932" w:type="dxa"/>
            <w:tcMar>
              <w:top w:w="70" w:type="dxa"/>
              <w:left w:w="70" w:type="dxa"/>
              <w:bottom w:w="70" w:type="dxa"/>
              <w:right w:w="70" w:type="dxa"/>
            </w:tcMar>
            <w:vAlign w:val="center"/>
          </w:tcPr>
          <w:p w14:paraId="082C2BBF" w14:textId="77777777" w:rsidR="0027748F" w:rsidRDefault="00000000">
            <w:r>
              <w:rPr>
                <w:sz w:val="17"/>
              </w:rPr>
              <w:t>Tonggak kerja, prioritas fungsi, pembagian peran, dan bahan sederhana membantu menjaga proyek tetap layak.</w:t>
            </w:r>
          </w:p>
        </w:tc>
      </w:tr>
    </w:tbl>
    <w:p w14:paraId="3456D927" w14:textId="77777777" w:rsidR="0027748F" w:rsidRDefault="0027748F">
      <w:pPr>
        <w:spacing w:after="0"/>
      </w:pPr>
    </w:p>
    <w:p w14:paraId="02D5703C" w14:textId="77777777" w:rsidR="0027748F" w:rsidRDefault="00000000">
      <w:pPr>
        <w:pStyle w:val="Heading1"/>
        <w:spacing w:before="160" w:after="80"/>
      </w:pPr>
      <w:r>
        <w:rPr>
          <w:rFonts w:ascii="Times New Roman" w:eastAsia="Times New Roman" w:hAnsi="Times New Roman"/>
        </w:rPr>
        <w:t>9. MATRIKS TRIANGULASI DATA DAN JEJAK AUDIT</w:t>
      </w:r>
    </w:p>
    <w:tbl>
      <w:tblPr>
        <w:tblStyle w:val="TableGrid"/>
        <w:tblW w:w="0" w:type="auto"/>
        <w:jc w:val="center"/>
        <w:tblLayout w:type="fixed"/>
        <w:tblLook w:val="04A0" w:firstRow="1" w:lastRow="0" w:firstColumn="1" w:lastColumn="0" w:noHBand="0" w:noVBand="1"/>
      </w:tblPr>
      <w:tblGrid>
        <w:gridCol w:w="397"/>
        <w:gridCol w:w="1474"/>
        <w:gridCol w:w="2041"/>
        <w:gridCol w:w="2041"/>
        <w:gridCol w:w="2041"/>
        <w:gridCol w:w="1587"/>
      </w:tblGrid>
      <w:tr w:rsidR="0027748F" w14:paraId="1D62CC3B" w14:textId="77777777">
        <w:trPr>
          <w:tblHeader/>
          <w:jc w:val="center"/>
        </w:trPr>
        <w:tc>
          <w:tcPr>
            <w:tcW w:w="397" w:type="dxa"/>
            <w:shd w:val="clear" w:color="auto" w:fill="D9EAF7"/>
            <w:tcMar>
              <w:top w:w="70" w:type="dxa"/>
              <w:left w:w="70" w:type="dxa"/>
              <w:bottom w:w="70" w:type="dxa"/>
              <w:right w:w="70" w:type="dxa"/>
            </w:tcMar>
            <w:vAlign w:val="center"/>
          </w:tcPr>
          <w:p w14:paraId="513F50B6" w14:textId="77777777" w:rsidR="0027748F" w:rsidRDefault="00000000">
            <w:pPr>
              <w:jc w:val="center"/>
            </w:pPr>
            <w:r>
              <w:rPr>
                <w:b/>
                <w:sz w:val="14"/>
              </w:rPr>
              <w:t>No.</w:t>
            </w:r>
          </w:p>
        </w:tc>
        <w:tc>
          <w:tcPr>
            <w:tcW w:w="1474" w:type="dxa"/>
            <w:shd w:val="clear" w:color="auto" w:fill="D9EAF7"/>
            <w:tcMar>
              <w:top w:w="70" w:type="dxa"/>
              <w:left w:w="70" w:type="dxa"/>
              <w:bottom w:w="70" w:type="dxa"/>
              <w:right w:w="70" w:type="dxa"/>
            </w:tcMar>
            <w:vAlign w:val="center"/>
          </w:tcPr>
          <w:p w14:paraId="050848B0" w14:textId="77777777" w:rsidR="0027748F" w:rsidRDefault="00000000">
            <w:pPr>
              <w:jc w:val="center"/>
            </w:pPr>
            <w:r>
              <w:rPr>
                <w:b/>
                <w:sz w:val="14"/>
              </w:rPr>
              <w:t>Fokus</w:t>
            </w:r>
          </w:p>
        </w:tc>
        <w:tc>
          <w:tcPr>
            <w:tcW w:w="2041" w:type="dxa"/>
            <w:shd w:val="clear" w:color="auto" w:fill="D9EAF7"/>
            <w:tcMar>
              <w:top w:w="70" w:type="dxa"/>
              <w:left w:w="70" w:type="dxa"/>
              <w:bottom w:w="70" w:type="dxa"/>
              <w:right w:w="70" w:type="dxa"/>
            </w:tcMar>
            <w:vAlign w:val="center"/>
          </w:tcPr>
          <w:p w14:paraId="29D94801" w14:textId="77777777" w:rsidR="0027748F" w:rsidRDefault="00000000">
            <w:pPr>
              <w:jc w:val="center"/>
            </w:pPr>
            <w:r>
              <w:rPr>
                <w:b/>
                <w:sz w:val="14"/>
              </w:rPr>
              <w:t>Wawancara</w:t>
            </w:r>
          </w:p>
        </w:tc>
        <w:tc>
          <w:tcPr>
            <w:tcW w:w="2041" w:type="dxa"/>
            <w:shd w:val="clear" w:color="auto" w:fill="D9EAF7"/>
            <w:tcMar>
              <w:top w:w="70" w:type="dxa"/>
              <w:left w:w="70" w:type="dxa"/>
              <w:bottom w:w="70" w:type="dxa"/>
              <w:right w:w="70" w:type="dxa"/>
            </w:tcMar>
            <w:vAlign w:val="center"/>
          </w:tcPr>
          <w:p w14:paraId="0FAC0D75" w14:textId="77777777" w:rsidR="0027748F" w:rsidRDefault="00000000">
            <w:pPr>
              <w:jc w:val="center"/>
            </w:pPr>
            <w:r>
              <w:rPr>
                <w:b/>
                <w:sz w:val="14"/>
              </w:rPr>
              <w:t>Observasi</w:t>
            </w:r>
          </w:p>
        </w:tc>
        <w:tc>
          <w:tcPr>
            <w:tcW w:w="2041" w:type="dxa"/>
            <w:shd w:val="clear" w:color="auto" w:fill="D9EAF7"/>
            <w:tcMar>
              <w:top w:w="70" w:type="dxa"/>
              <w:left w:w="70" w:type="dxa"/>
              <w:bottom w:w="70" w:type="dxa"/>
              <w:right w:w="70" w:type="dxa"/>
            </w:tcMar>
            <w:vAlign w:val="center"/>
          </w:tcPr>
          <w:p w14:paraId="568CF2BB" w14:textId="77777777" w:rsidR="0027748F" w:rsidRDefault="00000000">
            <w:pPr>
              <w:jc w:val="center"/>
            </w:pPr>
            <w:r>
              <w:rPr>
                <w:b/>
                <w:sz w:val="14"/>
              </w:rPr>
              <w:t>Dokumen/Artefak</w:t>
            </w:r>
          </w:p>
        </w:tc>
        <w:tc>
          <w:tcPr>
            <w:tcW w:w="1587" w:type="dxa"/>
            <w:shd w:val="clear" w:color="auto" w:fill="D9EAF7"/>
            <w:tcMar>
              <w:top w:w="70" w:type="dxa"/>
              <w:left w:w="70" w:type="dxa"/>
              <w:bottom w:w="70" w:type="dxa"/>
              <w:right w:w="70" w:type="dxa"/>
            </w:tcMar>
            <w:vAlign w:val="center"/>
          </w:tcPr>
          <w:p w14:paraId="7848D6BB" w14:textId="77777777" w:rsidR="0027748F" w:rsidRDefault="00000000">
            <w:pPr>
              <w:jc w:val="center"/>
            </w:pPr>
            <w:r>
              <w:rPr>
                <w:b/>
                <w:sz w:val="14"/>
              </w:rPr>
              <w:t>Simpulan</w:t>
            </w:r>
          </w:p>
        </w:tc>
      </w:tr>
      <w:tr w:rsidR="0027748F" w14:paraId="1D0473DE" w14:textId="77777777">
        <w:trPr>
          <w:jc w:val="center"/>
        </w:trPr>
        <w:tc>
          <w:tcPr>
            <w:tcW w:w="397" w:type="dxa"/>
            <w:tcMar>
              <w:top w:w="70" w:type="dxa"/>
              <w:left w:w="70" w:type="dxa"/>
              <w:bottom w:w="70" w:type="dxa"/>
              <w:right w:w="70" w:type="dxa"/>
            </w:tcMar>
            <w:vAlign w:val="center"/>
          </w:tcPr>
          <w:p w14:paraId="7241B67E" w14:textId="77777777" w:rsidR="0027748F" w:rsidRDefault="00000000">
            <w:pPr>
              <w:jc w:val="center"/>
            </w:pPr>
            <w:r>
              <w:rPr>
                <w:sz w:val="14"/>
              </w:rPr>
              <w:t>1</w:t>
            </w:r>
          </w:p>
        </w:tc>
        <w:tc>
          <w:tcPr>
            <w:tcW w:w="1474" w:type="dxa"/>
            <w:tcMar>
              <w:top w:w="70" w:type="dxa"/>
              <w:left w:w="70" w:type="dxa"/>
              <w:bottom w:w="70" w:type="dxa"/>
              <w:right w:w="70" w:type="dxa"/>
            </w:tcMar>
            <w:vAlign w:val="center"/>
          </w:tcPr>
          <w:p w14:paraId="5E02EF6A" w14:textId="77777777" w:rsidR="0027748F" w:rsidRDefault="00000000">
            <w:r>
              <w:rPr>
                <w:sz w:val="14"/>
              </w:rPr>
              <w:t>Pertanyaan kontekstual</w:t>
            </w:r>
          </w:p>
        </w:tc>
        <w:tc>
          <w:tcPr>
            <w:tcW w:w="2041" w:type="dxa"/>
            <w:tcMar>
              <w:top w:w="70" w:type="dxa"/>
              <w:left w:w="70" w:type="dxa"/>
              <w:bottom w:w="70" w:type="dxa"/>
              <w:right w:w="70" w:type="dxa"/>
            </w:tcMar>
            <w:vAlign w:val="center"/>
          </w:tcPr>
          <w:p w14:paraId="31A7A839" w14:textId="77777777" w:rsidR="0027748F" w:rsidRDefault="00000000">
            <w:r>
              <w:rPr>
                <w:sz w:val="14"/>
              </w:rPr>
              <w:t>G1 menjelaskan masalah dipilih karena dekat dengan siswa.</w:t>
            </w:r>
          </w:p>
        </w:tc>
        <w:tc>
          <w:tcPr>
            <w:tcW w:w="2041" w:type="dxa"/>
            <w:tcMar>
              <w:top w:w="70" w:type="dxa"/>
              <w:left w:w="70" w:type="dxa"/>
              <w:bottom w:w="70" w:type="dxa"/>
              <w:right w:w="70" w:type="dxa"/>
            </w:tcMar>
            <w:vAlign w:val="center"/>
          </w:tcPr>
          <w:p w14:paraId="07ED7012" w14:textId="77777777" w:rsidR="0027748F" w:rsidRDefault="00000000">
            <w:r>
              <w:rPr>
                <w:sz w:val="14"/>
              </w:rPr>
              <w:t>O1 menunjukkan respons spontan dan beragam alternatif.</w:t>
            </w:r>
          </w:p>
        </w:tc>
        <w:tc>
          <w:tcPr>
            <w:tcW w:w="2041" w:type="dxa"/>
            <w:tcMar>
              <w:top w:w="70" w:type="dxa"/>
              <w:left w:w="70" w:type="dxa"/>
              <w:bottom w:w="70" w:type="dxa"/>
              <w:right w:w="70" w:type="dxa"/>
            </w:tcMar>
            <w:vAlign w:val="center"/>
          </w:tcPr>
          <w:p w14:paraId="3AF12274" w14:textId="77777777" w:rsidR="0027748F" w:rsidRDefault="00000000">
            <w:r>
              <w:rPr>
                <w:sz w:val="14"/>
              </w:rPr>
              <w:t>D1 memuat 3-5 ide per kelompok.</w:t>
            </w:r>
          </w:p>
        </w:tc>
        <w:tc>
          <w:tcPr>
            <w:tcW w:w="1587" w:type="dxa"/>
            <w:tcMar>
              <w:top w:w="70" w:type="dxa"/>
              <w:left w:w="70" w:type="dxa"/>
              <w:bottom w:w="70" w:type="dxa"/>
              <w:right w:w="70" w:type="dxa"/>
            </w:tcMar>
            <w:vAlign w:val="center"/>
          </w:tcPr>
          <w:p w14:paraId="4FC393A8" w14:textId="77777777" w:rsidR="0027748F" w:rsidRDefault="00000000">
            <w:r>
              <w:rPr>
                <w:sz w:val="14"/>
              </w:rPr>
              <w:t>Konsisten; konteks autentik memicu kelancaran.</w:t>
            </w:r>
          </w:p>
        </w:tc>
      </w:tr>
      <w:tr w:rsidR="0027748F" w14:paraId="349B0B8C" w14:textId="77777777">
        <w:trPr>
          <w:jc w:val="center"/>
        </w:trPr>
        <w:tc>
          <w:tcPr>
            <w:tcW w:w="397" w:type="dxa"/>
            <w:tcMar>
              <w:top w:w="70" w:type="dxa"/>
              <w:left w:w="70" w:type="dxa"/>
              <w:bottom w:w="70" w:type="dxa"/>
              <w:right w:w="70" w:type="dxa"/>
            </w:tcMar>
            <w:vAlign w:val="center"/>
          </w:tcPr>
          <w:p w14:paraId="4EDDCB56" w14:textId="77777777" w:rsidR="0027748F" w:rsidRDefault="00000000">
            <w:pPr>
              <w:jc w:val="center"/>
            </w:pPr>
            <w:r>
              <w:rPr>
                <w:sz w:val="14"/>
              </w:rPr>
              <w:t>2</w:t>
            </w:r>
          </w:p>
        </w:tc>
        <w:tc>
          <w:tcPr>
            <w:tcW w:w="1474" w:type="dxa"/>
            <w:tcMar>
              <w:top w:w="70" w:type="dxa"/>
              <w:left w:w="70" w:type="dxa"/>
              <w:bottom w:w="70" w:type="dxa"/>
              <w:right w:w="70" w:type="dxa"/>
            </w:tcMar>
            <w:vAlign w:val="center"/>
          </w:tcPr>
          <w:p w14:paraId="2DCE8B38" w14:textId="77777777" w:rsidR="0027748F" w:rsidRDefault="00000000">
            <w:r>
              <w:rPr>
                <w:sz w:val="14"/>
              </w:rPr>
              <w:t>Pilihan siswa</w:t>
            </w:r>
          </w:p>
        </w:tc>
        <w:tc>
          <w:tcPr>
            <w:tcW w:w="2041" w:type="dxa"/>
            <w:tcMar>
              <w:top w:w="70" w:type="dxa"/>
              <w:left w:w="70" w:type="dxa"/>
              <w:bottom w:w="70" w:type="dxa"/>
              <w:right w:w="70" w:type="dxa"/>
            </w:tcMar>
            <w:vAlign w:val="center"/>
          </w:tcPr>
          <w:p w14:paraId="67BFA92D" w14:textId="77777777" w:rsidR="0027748F" w:rsidRDefault="00000000">
            <w:r>
              <w:rPr>
                <w:sz w:val="14"/>
              </w:rPr>
              <w:t>G1 menetapkan kriteria tetapi bentuk dipilih kelompok.</w:t>
            </w:r>
          </w:p>
        </w:tc>
        <w:tc>
          <w:tcPr>
            <w:tcW w:w="2041" w:type="dxa"/>
            <w:tcMar>
              <w:top w:w="70" w:type="dxa"/>
              <w:left w:w="70" w:type="dxa"/>
              <w:bottom w:w="70" w:type="dxa"/>
              <w:right w:w="70" w:type="dxa"/>
            </w:tcMar>
            <w:vAlign w:val="center"/>
          </w:tcPr>
          <w:p w14:paraId="3ECA0847" w14:textId="77777777" w:rsidR="0027748F" w:rsidRDefault="00000000">
            <w:r>
              <w:rPr>
                <w:sz w:val="14"/>
              </w:rPr>
              <w:t>O1 menunjukkan enam bentuk berbeda.</w:t>
            </w:r>
          </w:p>
        </w:tc>
        <w:tc>
          <w:tcPr>
            <w:tcW w:w="2041" w:type="dxa"/>
            <w:tcMar>
              <w:top w:w="70" w:type="dxa"/>
              <w:left w:w="70" w:type="dxa"/>
              <w:bottom w:w="70" w:type="dxa"/>
              <w:right w:w="70" w:type="dxa"/>
            </w:tcMar>
            <w:vAlign w:val="center"/>
          </w:tcPr>
          <w:p w14:paraId="67AC58F8" w14:textId="77777777" w:rsidR="0027748F" w:rsidRDefault="00000000">
            <w:r>
              <w:rPr>
                <w:sz w:val="14"/>
              </w:rPr>
              <w:t>D1 mencatat alasan pemilihan.</w:t>
            </w:r>
          </w:p>
        </w:tc>
        <w:tc>
          <w:tcPr>
            <w:tcW w:w="1587" w:type="dxa"/>
            <w:tcMar>
              <w:top w:w="70" w:type="dxa"/>
              <w:left w:w="70" w:type="dxa"/>
              <w:bottom w:w="70" w:type="dxa"/>
              <w:right w:w="70" w:type="dxa"/>
            </w:tcMar>
            <w:vAlign w:val="center"/>
          </w:tcPr>
          <w:p w14:paraId="59DDFF61" w14:textId="77777777" w:rsidR="0027748F" w:rsidRDefault="00000000">
            <w:r>
              <w:rPr>
                <w:sz w:val="14"/>
              </w:rPr>
              <w:t>Konsisten; otonomi bersifat terarah.</w:t>
            </w:r>
          </w:p>
        </w:tc>
      </w:tr>
      <w:tr w:rsidR="0027748F" w14:paraId="2A4C8FA4" w14:textId="77777777">
        <w:trPr>
          <w:jc w:val="center"/>
        </w:trPr>
        <w:tc>
          <w:tcPr>
            <w:tcW w:w="397" w:type="dxa"/>
            <w:tcMar>
              <w:top w:w="70" w:type="dxa"/>
              <w:left w:w="70" w:type="dxa"/>
              <w:bottom w:w="70" w:type="dxa"/>
              <w:right w:w="70" w:type="dxa"/>
            </w:tcMar>
            <w:vAlign w:val="center"/>
          </w:tcPr>
          <w:p w14:paraId="3B16D57F" w14:textId="77777777" w:rsidR="0027748F" w:rsidRDefault="00000000">
            <w:pPr>
              <w:jc w:val="center"/>
            </w:pPr>
            <w:r>
              <w:rPr>
                <w:sz w:val="14"/>
              </w:rPr>
              <w:t>3</w:t>
            </w:r>
          </w:p>
        </w:tc>
        <w:tc>
          <w:tcPr>
            <w:tcW w:w="1474" w:type="dxa"/>
            <w:tcMar>
              <w:top w:w="70" w:type="dxa"/>
              <w:left w:w="70" w:type="dxa"/>
              <w:bottom w:w="70" w:type="dxa"/>
              <w:right w:w="70" w:type="dxa"/>
            </w:tcMar>
            <w:vAlign w:val="center"/>
          </w:tcPr>
          <w:p w14:paraId="76094898" w14:textId="77777777" w:rsidR="0027748F" w:rsidRDefault="00000000">
            <w:r>
              <w:rPr>
                <w:sz w:val="14"/>
              </w:rPr>
              <w:t>Keluwesan</w:t>
            </w:r>
          </w:p>
        </w:tc>
        <w:tc>
          <w:tcPr>
            <w:tcW w:w="2041" w:type="dxa"/>
            <w:tcMar>
              <w:top w:w="70" w:type="dxa"/>
              <w:left w:w="70" w:type="dxa"/>
              <w:bottom w:w="70" w:type="dxa"/>
              <w:right w:w="70" w:type="dxa"/>
            </w:tcMar>
            <w:vAlign w:val="center"/>
          </w:tcPr>
          <w:p w14:paraId="5D32D8CB" w14:textId="77777777" w:rsidR="0027748F" w:rsidRDefault="00000000">
            <w:r>
              <w:rPr>
                <w:sz w:val="14"/>
              </w:rPr>
              <w:t>G1 menyebut perubahan bahan, ukuran, atau media.</w:t>
            </w:r>
          </w:p>
        </w:tc>
        <w:tc>
          <w:tcPr>
            <w:tcW w:w="2041" w:type="dxa"/>
            <w:tcMar>
              <w:top w:w="70" w:type="dxa"/>
              <w:left w:w="70" w:type="dxa"/>
              <w:bottom w:w="70" w:type="dxa"/>
              <w:right w:w="70" w:type="dxa"/>
            </w:tcMar>
            <w:vAlign w:val="center"/>
          </w:tcPr>
          <w:p w14:paraId="02B3BB0B" w14:textId="77777777" w:rsidR="0027748F" w:rsidRDefault="00000000">
            <w:r>
              <w:rPr>
                <w:sz w:val="14"/>
              </w:rPr>
              <w:t>O2 merekam beberapa perubahan strategi.</w:t>
            </w:r>
          </w:p>
        </w:tc>
        <w:tc>
          <w:tcPr>
            <w:tcW w:w="2041" w:type="dxa"/>
            <w:tcMar>
              <w:top w:w="70" w:type="dxa"/>
              <w:left w:w="70" w:type="dxa"/>
              <w:bottom w:w="70" w:type="dxa"/>
              <w:right w:w="70" w:type="dxa"/>
            </w:tcMar>
            <w:vAlign w:val="center"/>
          </w:tcPr>
          <w:p w14:paraId="441B3990" w14:textId="77777777" w:rsidR="0027748F" w:rsidRDefault="00000000">
            <w:r>
              <w:rPr>
                <w:sz w:val="14"/>
              </w:rPr>
              <w:t>D1/D2-D3 menunjukkan jejak perubahan.</w:t>
            </w:r>
          </w:p>
        </w:tc>
        <w:tc>
          <w:tcPr>
            <w:tcW w:w="1587" w:type="dxa"/>
            <w:tcMar>
              <w:top w:w="70" w:type="dxa"/>
              <w:left w:w="70" w:type="dxa"/>
              <w:bottom w:w="70" w:type="dxa"/>
              <w:right w:w="70" w:type="dxa"/>
            </w:tcMar>
            <w:vAlign w:val="center"/>
          </w:tcPr>
          <w:p w14:paraId="637C155D" w14:textId="77777777" w:rsidR="0027748F" w:rsidRDefault="00000000">
            <w:r>
              <w:rPr>
                <w:sz w:val="14"/>
              </w:rPr>
              <w:t>Konsisten; keluwesan muncul saat rencana menghadapi batas.</w:t>
            </w:r>
          </w:p>
        </w:tc>
      </w:tr>
      <w:tr w:rsidR="0027748F" w14:paraId="35F49D06" w14:textId="77777777">
        <w:trPr>
          <w:jc w:val="center"/>
        </w:trPr>
        <w:tc>
          <w:tcPr>
            <w:tcW w:w="397" w:type="dxa"/>
            <w:tcMar>
              <w:top w:w="70" w:type="dxa"/>
              <w:left w:w="70" w:type="dxa"/>
              <w:bottom w:w="70" w:type="dxa"/>
              <w:right w:w="70" w:type="dxa"/>
            </w:tcMar>
            <w:vAlign w:val="center"/>
          </w:tcPr>
          <w:p w14:paraId="562F4DE9" w14:textId="77777777" w:rsidR="0027748F" w:rsidRDefault="00000000">
            <w:pPr>
              <w:jc w:val="center"/>
            </w:pPr>
            <w:r>
              <w:rPr>
                <w:sz w:val="14"/>
              </w:rPr>
              <w:t>4</w:t>
            </w:r>
          </w:p>
        </w:tc>
        <w:tc>
          <w:tcPr>
            <w:tcW w:w="1474" w:type="dxa"/>
            <w:tcMar>
              <w:top w:w="70" w:type="dxa"/>
              <w:left w:w="70" w:type="dxa"/>
              <w:bottom w:w="70" w:type="dxa"/>
              <w:right w:w="70" w:type="dxa"/>
            </w:tcMar>
            <w:vAlign w:val="center"/>
          </w:tcPr>
          <w:p w14:paraId="6FCCBA7C" w14:textId="77777777" w:rsidR="0027748F" w:rsidRDefault="00000000">
            <w:r>
              <w:rPr>
                <w:sz w:val="14"/>
              </w:rPr>
              <w:t>Kolaborasi</w:t>
            </w:r>
          </w:p>
        </w:tc>
        <w:tc>
          <w:tcPr>
            <w:tcW w:w="2041" w:type="dxa"/>
            <w:tcMar>
              <w:top w:w="70" w:type="dxa"/>
              <w:left w:w="70" w:type="dxa"/>
              <w:bottom w:w="70" w:type="dxa"/>
              <w:right w:w="70" w:type="dxa"/>
            </w:tcMar>
            <w:vAlign w:val="center"/>
          </w:tcPr>
          <w:p w14:paraId="1C1B14E5" w14:textId="77777777" w:rsidR="0027748F" w:rsidRDefault="00000000">
            <w:r>
              <w:rPr>
                <w:sz w:val="14"/>
              </w:rPr>
              <w:t>G1 menyatakan ide berkembang melalui gabungan anggota.</w:t>
            </w:r>
          </w:p>
        </w:tc>
        <w:tc>
          <w:tcPr>
            <w:tcW w:w="2041" w:type="dxa"/>
            <w:tcMar>
              <w:top w:w="70" w:type="dxa"/>
              <w:left w:w="70" w:type="dxa"/>
              <w:bottom w:w="70" w:type="dxa"/>
              <w:right w:w="70" w:type="dxa"/>
            </w:tcMar>
            <w:vAlign w:val="center"/>
          </w:tcPr>
          <w:p w14:paraId="55FD53C1" w14:textId="77777777" w:rsidR="0027748F" w:rsidRDefault="00000000">
            <w:r>
              <w:rPr>
                <w:sz w:val="14"/>
              </w:rPr>
              <w:t>O2 menunjukkan penggabungan gambar, slogan, dan mekanisme.</w:t>
            </w:r>
          </w:p>
        </w:tc>
        <w:tc>
          <w:tcPr>
            <w:tcW w:w="2041" w:type="dxa"/>
            <w:tcMar>
              <w:top w:w="70" w:type="dxa"/>
              <w:left w:w="70" w:type="dxa"/>
              <w:bottom w:w="70" w:type="dxa"/>
              <w:right w:w="70" w:type="dxa"/>
            </w:tcMar>
            <w:vAlign w:val="center"/>
          </w:tcPr>
          <w:p w14:paraId="728306A6" w14:textId="77777777" w:rsidR="0027748F" w:rsidRDefault="00000000">
            <w:r>
              <w:rPr>
                <w:sz w:val="14"/>
              </w:rPr>
              <w:t>S4 mengonfirmasi negosiasi dan kombinasi.</w:t>
            </w:r>
          </w:p>
        </w:tc>
        <w:tc>
          <w:tcPr>
            <w:tcW w:w="1587" w:type="dxa"/>
            <w:tcMar>
              <w:top w:w="70" w:type="dxa"/>
              <w:left w:w="70" w:type="dxa"/>
              <w:bottom w:w="70" w:type="dxa"/>
              <w:right w:w="70" w:type="dxa"/>
            </w:tcMar>
            <w:vAlign w:val="center"/>
          </w:tcPr>
          <w:p w14:paraId="27A311F5" w14:textId="77777777" w:rsidR="0027748F" w:rsidRDefault="00000000">
            <w:r>
              <w:rPr>
                <w:sz w:val="14"/>
              </w:rPr>
              <w:t>Konsisten, dengan catatan partisipasi belum merata.</w:t>
            </w:r>
          </w:p>
        </w:tc>
      </w:tr>
      <w:tr w:rsidR="0027748F" w14:paraId="64C78BCE" w14:textId="77777777">
        <w:trPr>
          <w:jc w:val="center"/>
        </w:trPr>
        <w:tc>
          <w:tcPr>
            <w:tcW w:w="397" w:type="dxa"/>
            <w:tcMar>
              <w:top w:w="70" w:type="dxa"/>
              <w:left w:w="70" w:type="dxa"/>
              <w:bottom w:w="70" w:type="dxa"/>
              <w:right w:w="70" w:type="dxa"/>
            </w:tcMar>
            <w:vAlign w:val="center"/>
          </w:tcPr>
          <w:p w14:paraId="0438D1CA" w14:textId="77777777" w:rsidR="0027748F" w:rsidRDefault="00000000">
            <w:pPr>
              <w:jc w:val="center"/>
            </w:pPr>
            <w:r>
              <w:rPr>
                <w:sz w:val="14"/>
              </w:rPr>
              <w:t>5</w:t>
            </w:r>
          </w:p>
        </w:tc>
        <w:tc>
          <w:tcPr>
            <w:tcW w:w="1474" w:type="dxa"/>
            <w:tcMar>
              <w:top w:w="70" w:type="dxa"/>
              <w:left w:w="70" w:type="dxa"/>
              <w:bottom w:w="70" w:type="dxa"/>
              <w:right w:w="70" w:type="dxa"/>
            </w:tcMar>
            <w:vAlign w:val="center"/>
          </w:tcPr>
          <w:p w14:paraId="12D4E75C" w14:textId="77777777" w:rsidR="0027748F" w:rsidRDefault="00000000">
            <w:r>
              <w:rPr>
                <w:sz w:val="14"/>
              </w:rPr>
              <w:t>Scaffolding</w:t>
            </w:r>
          </w:p>
        </w:tc>
        <w:tc>
          <w:tcPr>
            <w:tcW w:w="2041" w:type="dxa"/>
            <w:tcMar>
              <w:top w:w="70" w:type="dxa"/>
              <w:left w:w="70" w:type="dxa"/>
              <w:bottom w:w="70" w:type="dxa"/>
              <w:right w:w="70" w:type="dxa"/>
            </w:tcMar>
            <w:vAlign w:val="center"/>
          </w:tcPr>
          <w:p w14:paraId="0CBC7803" w14:textId="77777777" w:rsidR="0027748F" w:rsidRDefault="00000000">
            <w:r>
              <w:rPr>
                <w:sz w:val="14"/>
              </w:rPr>
              <w:t>G1 menjelaskan penggunaan pertanyaan penuntun.</w:t>
            </w:r>
          </w:p>
        </w:tc>
        <w:tc>
          <w:tcPr>
            <w:tcW w:w="2041" w:type="dxa"/>
            <w:tcMar>
              <w:top w:w="70" w:type="dxa"/>
              <w:left w:w="70" w:type="dxa"/>
              <w:bottom w:w="70" w:type="dxa"/>
              <w:right w:w="70" w:type="dxa"/>
            </w:tcMar>
            <w:vAlign w:val="center"/>
          </w:tcPr>
          <w:p w14:paraId="3554B86C" w14:textId="77777777" w:rsidR="0027748F" w:rsidRDefault="00000000">
            <w:r>
              <w:rPr>
                <w:sz w:val="14"/>
              </w:rPr>
              <w:t>O2 mencatat guru tidak memperbaiki langsung.</w:t>
            </w:r>
          </w:p>
        </w:tc>
        <w:tc>
          <w:tcPr>
            <w:tcW w:w="2041" w:type="dxa"/>
            <w:tcMar>
              <w:top w:w="70" w:type="dxa"/>
              <w:left w:w="70" w:type="dxa"/>
              <w:bottom w:w="70" w:type="dxa"/>
              <w:right w:w="70" w:type="dxa"/>
            </w:tcMar>
            <w:vAlign w:val="center"/>
          </w:tcPr>
          <w:p w14:paraId="0E33DCF5" w14:textId="77777777" w:rsidR="0027748F" w:rsidRDefault="00000000">
            <w:r>
              <w:rPr>
                <w:sz w:val="14"/>
              </w:rPr>
              <w:t>S3/S6 mengonfirmasi diminta mencoba dan memberi alasan.</w:t>
            </w:r>
          </w:p>
        </w:tc>
        <w:tc>
          <w:tcPr>
            <w:tcW w:w="1587" w:type="dxa"/>
            <w:tcMar>
              <w:top w:w="70" w:type="dxa"/>
              <w:left w:w="70" w:type="dxa"/>
              <w:bottom w:w="70" w:type="dxa"/>
              <w:right w:w="70" w:type="dxa"/>
            </w:tcMar>
            <w:vAlign w:val="center"/>
          </w:tcPr>
          <w:p w14:paraId="76B04EAF" w14:textId="77777777" w:rsidR="0027748F" w:rsidRDefault="00000000">
            <w:r>
              <w:rPr>
                <w:sz w:val="14"/>
              </w:rPr>
              <w:t>Konsisten; scaffolding menjaga kemandirian.</w:t>
            </w:r>
          </w:p>
        </w:tc>
      </w:tr>
      <w:tr w:rsidR="0027748F" w14:paraId="6218151D" w14:textId="77777777">
        <w:trPr>
          <w:jc w:val="center"/>
        </w:trPr>
        <w:tc>
          <w:tcPr>
            <w:tcW w:w="397" w:type="dxa"/>
            <w:tcMar>
              <w:top w:w="70" w:type="dxa"/>
              <w:left w:w="70" w:type="dxa"/>
              <w:bottom w:w="70" w:type="dxa"/>
              <w:right w:w="70" w:type="dxa"/>
            </w:tcMar>
            <w:vAlign w:val="center"/>
          </w:tcPr>
          <w:p w14:paraId="564B3DF8" w14:textId="77777777" w:rsidR="0027748F" w:rsidRDefault="00000000">
            <w:pPr>
              <w:jc w:val="center"/>
            </w:pPr>
            <w:r>
              <w:rPr>
                <w:sz w:val="14"/>
              </w:rPr>
              <w:t>6</w:t>
            </w:r>
          </w:p>
        </w:tc>
        <w:tc>
          <w:tcPr>
            <w:tcW w:w="1474" w:type="dxa"/>
            <w:tcMar>
              <w:top w:w="70" w:type="dxa"/>
              <w:left w:w="70" w:type="dxa"/>
              <w:bottom w:w="70" w:type="dxa"/>
              <w:right w:w="70" w:type="dxa"/>
            </w:tcMar>
            <w:vAlign w:val="center"/>
          </w:tcPr>
          <w:p w14:paraId="1F952EA9" w14:textId="77777777" w:rsidR="0027748F" w:rsidRDefault="00000000">
            <w:r>
              <w:rPr>
                <w:sz w:val="14"/>
              </w:rPr>
              <w:t>Keaslian</w:t>
            </w:r>
          </w:p>
        </w:tc>
        <w:tc>
          <w:tcPr>
            <w:tcW w:w="2041" w:type="dxa"/>
            <w:tcMar>
              <w:top w:w="70" w:type="dxa"/>
              <w:left w:w="70" w:type="dxa"/>
              <w:bottom w:w="70" w:type="dxa"/>
              <w:right w:w="70" w:type="dxa"/>
            </w:tcMar>
            <w:vAlign w:val="center"/>
          </w:tcPr>
          <w:p w14:paraId="392BBB86" w14:textId="77777777" w:rsidR="0027748F" w:rsidRDefault="00000000">
            <w:r>
              <w:rPr>
                <w:sz w:val="14"/>
              </w:rPr>
              <w:t>G1 menilai keaslian dari kombinasi pilihan.</w:t>
            </w:r>
          </w:p>
        </w:tc>
        <w:tc>
          <w:tcPr>
            <w:tcW w:w="2041" w:type="dxa"/>
            <w:tcMar>
              <w:top w:w="70" w:type="dxa"/>
              <w:left w:w="70" w:type="dxa"/>
              <w:bottom w:w="70" w:type="dxa"/>
              <w:right w:w="70" w:type="dxa"/>
            </w:tcMar>
            <w:vAlign w:val="center"/>
          </w:tcPr>
          <w:p w14:paraId="5DC5CB03" w14:textId="77777777" w:rsidR="0027748F" w:rsidRDefault="00000000">
            <w:r>
              <w:rPr>
                <w:sz w:val="14"/>
              </w:rPr>
              <w:t>O3 menunjukkan produk tidak seragam.</w:t>
            </w:r>
          </w:p>
        </w:tc>
        <w:tc>
          <w:tcPr>
            <w:tcW w:w="2041" w:type="dxa"/>
            <w:tcMar>
              <w:top w:w="70" w:type="dxa"/>
              <w:left w:w="70" w:type="dxa"/>
              <w:bottom w:w="70" w:type="dxa"/>
              <w:right w:w="70" w:type="dxa"/>
            </w:tcMar>
            <w:vAlign w:val="center"/>
          </w:tcPr>
          <w:p w14:paraId="080A08EF" w14:textId="77777777" w:rsidR="0027748F" w:rsidRDefault="00000000">
            <w:r>
              <w:rPr>
                <w:sz w:val="14"/>
              </w:rPr>
              <w:t>D3 memuat enam variasi bentuk/penyajian.</w:t>
            </w:r>
          </w:p>
        </w:tc>
        <w:tc>
          <w:tcPr>
            <w:tcW w:w="1587" w:type="dxa"/>
            <w:tcMar>
              <w:top w:w="70" w:type="dxa"/>
              <w:left w:w="70" w:type="dxa"/>
              <w:bottom w:w="70" w:type="dxa"/>
              <w:right w:w="70" w:type="dxa"/>
            </w:tcMar>
            <w:vAlign w:val="center"/>
          </w:tcPr>
          <w:p w14:paraId="0405804F" w14:textId="77777777" w:rsidR="0027748F" w:rsidRDefault="00000000">
            <w:r>
              <w:rPr>
                <w:sz w:val="14"/>
              </w:rPr>
              <w:t>Konsisten; keaslian bersifat kontekstual.</w:t>
            </w:r>
          </w:p>
        </w:tc>
      </w:tr>
      <w:tr w:rsidR="0027748F" w14:paraId="72162559" w14:textId="77777777">
        <w:trPr>
          <w:jc w:val="center"/>
        </w:trPr>
        <w:tc>
          <w:tcPr>
            <w:tcW w:w="397" w:type="dxa"/>
            <w:tcMar>
              <w:top w:w="70" w:type="dxa"/>
              <w:left w:w="70" w:type="dxa"/>
              <w:bottom w:w="70" w:type="dxa"/>
              <w:right w:w="70" w:type="dxa"/>
            </w:tcMar>
            <w:vAlign w:val="center"/>
          </w:tcPr>
          <w:p w14:paraId="50EEDF23" w14:textId="77777777" w:rsidR="0027748F" w:rsidRDefault="00000000">
            <w:pPr>
              <w:jc w:val="center"/>
            </w:pPr>
            <w:r>
              <w:rPr>
                <w:sz w:val="14"/>
              </w:rPr>
              <w:t>7</w:t>
            </w:r>
          </w:p>
        </w:tc>
        <w:tc>
          <w:tcPr>
            <w:tcW w:w="1474" w:type="dxa"/>
            <w:tcMar>
              <w:top w:w="70" w:type="dxa"/>
              <w:left w:w="70" w:type="dxa"/>
              <w:bottom w:w="70" w:type="dxa"/>
              <w:right w:w="70" w:type="dxa"/>
            </w:tcMar>
            <w:vAlign w:val="center"/>
          </w:tcPr>
          <w:p w14:paraId="76F3273D" w14:textId="77777777" w:rsidR="0027748F" w:rsidRDefault="00000000">
            <w:r>
              <w:rPr>
                <w:sz w:val="14"/>
              </w:rPr>
              <w:t>Elaborasi</w:t>
            </w:r>
          </w:p>
        </w:tc>
        <w:tc>
          <w:tcPr>
            <w:tcW w:w="2041" w:type="dxa"/>
            <w:tcMar>
              <w:top w:w="70" w:type="dxa"/>
              <w:left w:w="70" w:type="dxa"/>
              <w:bottom w:w="70" w:type="dxa"/>
              <w:right w:w="70" w:type="dxa"/>
            </w:tcMar>
            <w:vAlign w:val="center"/>
          </w:tcPr>
          <w:p w14:paraId="69355415" w14:textId="77777777" w:rsidR="0027748F" w:rsidRDefault="00000000">
            <w:r>
              <w:rPr>
                <w:sz w:val="14"/>
              </w:rPr>
              <w:t>G1 menyebut detail bertambah setelah komentar.</w:t>
            </w:r>
          </w:p>
        </w:tc>
        <w:tc>
          <w:tcPr>
            <w:tcW w:w="2041" w:type="dxa"/>
            <w:tcMar>
              <w:top w:w="70" w:type="dxa"/>
              <w:left w:w="70" w:type="dxa"/>
              <w:bottom w:w="70" w:type="dxa"/>
              <w:right w:w="70" w:type="dxa"/>
            </w:tcMar>
            <w:vAlign w:val="center"/>
          </w:tcPr>
          <w:p w14:paraId="3DE78C76" w14:textId="77777777" w:rsidR="0027748F" w:rsidRDefault="00000000">
            <w:r>
              <w:rPr>
                <w:sz w:val="14"/>
              </w:rPr>
              <w:t>O3 mencatat revisi petunjuk, label, tulisan, dan struktur.</w:t>
            </w:r>
          </w:p>
        </w:tc>
        <w:tc>
          <w:tcPr>
            <w:tcW w:w="2041" w:type="dxa"/>
            <w:tcMar>
              <w:top w:w="70" w:type="dxa"/>
              <w:left w:w="70" w:type="dxa"/>
              <w:bottom w:w="70" w:type="dxa"/>
              <w:right w:w="70" w:type="dxa"/>
            </w:tcMar>
            <w:vAlign w:val="center"/>
          </w:tcPr>
          <w:p w14:paraId="770454BE" w14:textId="77777777" w:rsidR="0027748F" w:rsidRDefault="00000000">
            <w:r>
              <w:rPr>
                <w:sz w:val="14"/>
              </w:rPr>
              <w:t>Perbandingan D2-D3 menunjukkan perubahan nyata.</w:t>
            </w:r>
          </w:p>
        </w:tc>
        <w:tc>
          <w:tcPr>
            <w:tcW w:w="1587" w:type="dxa"/>
            <w:tcMar>
              <w:top w:w="70" w:type="dxa"/>
              <w:left w:w="70" w:type="dxa"/>
              <w:bottom w:w="70" w:type="dxa"/>
              <w:right w:w="70" w:type="dxa"/>
            </w:tcMar>
            <w:vAlign w:val="center"/>
          </w:tcPr>
          <w:p w14:paraId="7C3400F8" w14:textId="77777777" w:rsidR="0027748F" w:rsidRDefault="00000000">
            <w:r>
              <w:rPr>
                <w:sz w:val="14"/>
              </w:rPr>
              <w:t xml:space="preserve">Konsisten; revisi memperkuat fungsi dan </w:t>
            </w:r>
            <w:r>
              <w:rPr>
                <w:sz w:val="14"/>
              </w:rPr>
              <w:lastRenderedPageBreak/>
              <w:t>komunikasi.</w:t>
            </w:r>
          </w:p>
        </w:tc>
      </w:tr>
      <w:tr w:rsidR="0027748F" w14:paraId="48454784" w14:textId="77777777">
        <w:trPr>
          <w:jc w:val="center"/>
        </w:trPr>
        <w:tc>
          <w:tcPr>
            <w:tcW w:w="397" w:type="dxa"/>
            <w:tcMar>
              <w:top w:w="70" w:type="dxa"/>
              <w:left w:w="70" w:type="dxa"/>
              <w:bottom w:w="70" w:type="dxa"/>
              <w:right w:w="70" w:type="dxa"/>
            </w:tcMar>
            <w:vAlign w:val="center"/>
          </w:tcPr>
          <w:p w14:paraId="56A3BFE4" w14:textId="77777777" w:rsidR="0027748F" w:rsidRDefault="00000000">
            <w:pPr>
              <w:jc w:val="center"/>
            </w:pPr>
            <w:r>
              <w:rPr>
                <w:sz w:val="14"/>
              </w:rPr>
              <w:t>8</w:t>
            </w:r>
          </w:p>
        </w:tc>
        <w:tc>
          <w:tcPr>
            <w:tcW w:w="1474" w:type="dxa"/>
            <w:tcMar>
              <w:top w:w="70" w:type="dxa"/>
              <w:left w:w="70" w:type="dxa"/>
              <w:bottom w:w="70" w:type="dxa"/>
              <w:right w:w="70" w:type="dxa"/>
            </w:tcMar>
            <w:vAlign w:val="center"/>
          </w:tcPr>
          <w:p w14:paraId="630571B5" w14:textId="77777777" w:rsidR="0027748F" w:rsidRDefault="00000000">
            <w:r>
              <w:rPr>
                <w:sz w:val="14"/>
              </w:rPr>
              <w:t>Hambatan waktu</w:t>
            </w:r>
          </w:p>
        </w:tc>
        <w:tc>
          <w:tcPr>
            <w:tcW w:w="2041" w:type="dxa"/>
            <w:tcMar>
              <w:top w:w="70" w:type="dxa"/>
              <w:left w:w="70" w:type="dxa"/>
              <w:bottom w:w="70" w:type="dxa"/>
              <w:right w:w="70" w:type="dxa"/>
            </w:tcMar>
            <w:vAlign w:val="center"/>
          </w:tcPr>
          <w:p w14:paraId="62E80B76" w14:textId="77777777" w:rsidR="0027748F" w:rsidRDefault="00000000">
            <w:r>
              <w:rPr>
                <w:sz w:val="14"/>
              </w:rPr>
              <w:t>G1 menyebut perbedaan kecepatan kelompok.</w:t>
            </w:r>
          </w:p>
        </w:tc>
        <w:tc>
          <w:tcPr>
            <w:tcW w:w="2041" w:type="dxa"/>
            <w:tcMar>
              <w:top w:w="70" w:type="dxa"/>
              <w:left w:w="70" w:type="dxa"/>
              <w:bottom w:w="70" w:type="dxa"/>
              <w:right w:w="70" w:type="dxa"/>
            </w:tcMar>
            <w:vAlign w:val="center"/>
          </w:tcPr>
          <w:p w14:paraId="7B0C9E7B" w14:textId="77777777" w:rsidR="0027748F" w:rsidRDefault="00000000">
            <w:r>
              <w:rPr>
                <w:sz w:val="14"/>
              </w:rPr>
              <w:t>O1-O2 menunjukkan kelompok lambat memilih dan mencatat.</w:t>
            </w:r>
          </w:p>
        </w:tc>
        <w:tc>
          <w:tcPr>
            <w:tcW w:w="2041" w:type="dxa"/>
            <w:tcMar>
              <w:top w:w="70" w:type="dxa"/>
              <w:left w:w="70" w:type="dxa"/>
              <w:bottom w:w="70" w:type="dxa"/>
              <w:right w:w="70" w:type="dxa"/>
            </w:tcMar>
            <w:vAlign w:val="center"/>
          </w:tcPr>
          <w:p w14:paraId="2E28D51D" w14:textId="77777777" w:rsidR="0027748F" w:rsidRDefault="00000000">
            <w:r>
              <w:rPr>
                <w:sz w:val="14"/>
              </w:rPr>
              <w:t>D1 dua kelompok memiliki langkah kurang rinci.</w:t>
            </w:r>
          </w:p>
        </w:tc>
        <w:tc>
          <w:tcPr>
            <w:tcW w:w="1587" w:type="dxa"/>
            <w:tcMar>
              <w:top w:w="70" w:type="dxa"/>
              <w:left w:w="70" w:type="dxa"/>
              <w:bottom w:w="70" w:type="dxa"/>
              <w:right w:w="70" w:type="dxa"/>
            </w:tcMar>
            <w:vAlign w:val="center"/>
          </w:tcPr>
          <w:p w14:paraId="6F8479E5" w14:textId="77777777" w:rsidR="0027748F" w:rsidRDefault="00000000">
            <w:r>
              <w:rPr>
                <w:sz w:val="14"/>
              </w:rPr>
              <w:t>Konsisten; perlu tonggak kerja dan prioritas.</w:t>
            </w:r>
          </w:p>
        </w:tc>
      </w:tr>
      <w:tr w:rsidR="0027748F" w14:paraId="63ECC0FF" w14:textId="77777777">
        <w:trPr>
          <w:jc w:val="center"/>
        </w:trPr>
        <w:tc>
          <w:tcPr>
            <w:tcW w:w="397" w:type="dxa"/>
            <w:tcMar>
              <w:top w:w="70" w:type="dxa"/>
              <w:left w:w="70" w:type="dxa"/>
              <w:bottom w:w="70" w:type="dxa"/>
              <w:right w:w="70" w:type="dxa"/>
            </w:tcMar>
            <w:vAlign w:val="center"/>
          </w:tcPr>
          <w:p w14:paraId="24D58093" w14:textId="77777777" w:rsidR="0027748F" w:rsidRDefault="00000000">
            <w:pPr>
              <w:jc w:val="center"/>
            </w:pPr>
            <w:r>
              <w:rPr>
                <w:sz w:val="14"/>
              </w:rPr>
              <w:t>9</w:t>
            </w:r>
          </w:p>
        </w:tc>
        <w:tc>
          <w:tcPr>
            <w:tcW w:w="1474" w:type="dxa"/>
            <w:tcMar>
              <w:top w:w="70" w:type="dxa"/>
              <w:left w:w="70" w:type="dxa"/>
              <w:bottom w:w="70" w:type="dxa"/>
              <w:right w:w="70" w:type="dxa"/>
            </w:tcMar>
            <w:vAlign w:val="center"/>
          </w:tcPr>
          <w:p w14:paraId="2DB25747" w14:textId="77777777" w:rsidR="0027748F" w:rsidRDefault="00000000">
            <w:r>
              <w:rPr>
                <w:sz w:val="14"/>
              </w:rPr>
              <w:t>Pemerataan partisipasi</w:t>
            </w:r>
          </w:p>
        </w:tc>
        <w:tc>
          <w:tcPr>
            <w:tcW w:w="2041" w:type="dxa"/>
            <w:tcMar>
              <w:top w:w="70" w:type="dxa"/>
              <w:left w:w="70" w:type="dxa"/>
              <w:bottom w:w="70" w:type="dxa"/>
              <w:right w:w="70" w:type="dxa"/>
            </w:tcMar>
            <w:vAlign w:val="center"/>
          </w:tcPr>
          <w:p w14:paraId="2DCB0A66" w14:textId="77777777" w:rsidR="0027748F" w:rsidRDefault="00000000">
            <w:r>
              <w:rPr>
                <w:sz w:val="14"/>
              </w:rPr>
              <w:t>G1 mengakui dua kelompok perlu intervensi.</w:t>
            </w:r>
          </w:p>
        </w:tc>
        <w:tc>
          <w:tcPr>
            <w:tcW w:w="2041" w:type="dxa"/>
            <w:tcMar>
              <w:top w:w="70" w:type="dxa"/>
              <w:left w:w="70" w:type="dxa"/>
              <w:bottom w:w="70" w:type="dxa"/>
              <w:right w:w="70" w:type="dxa"/>
            </w:tcMar>
            <w:vAlign w:val="center"/>
          </w:tcPr>
          <w:p w14:paraId="615AA918" w14:textId="77777777" w:rsidR="0027748F" w:rsidRDefault="00000000">
            <w:r>
              <w:rPr>
                <w:sz w:val="14"/>
              </w:rPr>
              <w:t>O2 mencatat siswa pasif dan dominasi anggota.</w:t>
            </w:r>
          </w:p>
        </w:tc>
        <w:tc>
          <w:tcPr>
            <w:tcW w:w="2041" w:type="dxa"/>
            <w:tcMar>
              <w:top w:w="70" w:type="dxa"/>
              <w:left w:w="70" w:type="dxa"/>
              <w:bottom w:w="70" w:type="dxa"/>
              <w:right w:w="70" w:type="dxa"/>
            </w:tcMar>
            <w:vAlign w:val="center"/>
          </w:tcPr>
          <w:p w14:paraId="6E15E6D7" w14:textId="77777777" w:rsidR="0027748F" w:rsidRDefault="00000000">
            <w:r>
              <w:rPr>
                <w:sz w:val="14"/>
              </w:rPr>
              <w:t>D4 tiga siswa memberi kontribusi yang belum spesifik.</w:t>
            </w:r>
          </w:p>
        </w:tc>
        <w:tc>
          <w:tcPr>
            <w:tcW w:w="1587" w:type="dxa"/>
            <w:tcMar>
              <w:top w:w="70" w:type="dxa"/>
              <w:left w:w="70" w:type="dxa"/>
              <w:bottom w:w="70" w:type="dxa"/>
              <w:right w:w="70" w:type="dxa"/>
            </w:tcMar>
            <w:vAlign w:val="center"/>
          </w:tcPr>
          <w:p w14:paraId="5945C03D" w14:textId="77777777" w:rsidR="0027748F" w:rsidRDefault="00000000">
            <w:r>
              <w:rPr>
                <w:sz w:val="14"/>
              </w:rPr>
              <w:t>Konsisten; kolaborasi belum otomatis merata.</w:t>
            </w:r>
          </w:p>
        </w:tc>
      </w:tr>
      <w:tr w:rsidR="0027748F" w14:paraId="5570C854" w14:textId="77777777">
        <w:trPr>
          <w:jc w:val="center"/>
        </w:trPr>
        <w:tc>
          <w:tcPr>
            <w:tcW w:w="397" w:type="dxa"/>
            <w:tcMar>
              <w:top w:w="70" w:type="dxa"/>
              <w:left w:w="70" w:type="dxa"/>
              <w:bottom w:w="70" w:type="dxa"/>
              <w:right w:w="70" w:type="dxa"/>
            </w:tcMar>
            <w:vAlign w:val="center"/>
          </w:tcPr>
          <w:p w14:paraId="0CB4D281" w14:textId="77777777" w:rsidR="0027748F" w:rsidRDefault="00000000">
            <w:pPr>
              <w:jc w:val="center"/>
            </w:pPr>
            <w:r>
              <w:rPr>
                <w:sz w:val="14"/>
              </w:rPr>
              <w:t>10</w:t>
            </w:r>
          </w:p>
        </w:tc>
        <w:tc>
          <w:tcPr>
            <w:tcW w:w="1474" w:type="dxa"/>
            <w:tcMar>
              <w:top w:w="70" w:type="dxa"/>
              <w:left w:w="70" w:type="dxa"/>
              <w:bottom w:w="70" w:type="dxa"/>
              <w:right w:w="70" w:type="dxa"/>
            </w:tcMar>
            <w:vAlign w:val="center"/>
          </w:tcPr>
          <w:p w14:paraId="0FFC4681" w14:textId="77777777" w:rsidR="0027748F" w:rsidRDefault="00000000">
            <w:r>
              <w:rPr>
                <w:sz w:val="14"/>
              </w:rPr>
              <w:t>Refleksi dan metakreativitas</w:t>
            </w:r>
          </w:p>
        </w:tc>
        <w:tc>
          <w:tcPr>
            <w:tcW w:w="2041" w:type="dxa"/>
            <w:tcMar>
              <w:top w:w="70" w:type="dxa"/>
              <w:left w:w="70" w:type="dxa"/>
              <w:bottom w:w="70" w:type="dxa"/>
              <w:right w:w="70" w:type="dxa"/>
            </w:tcMar>
            <w:vAlign w:val="center"/>
          </w:tcPr>
          <w:p w14:paraId="5C2979B6" w14:textId="77777777" w:rsidR="0027748F" w:rsidRDefault="00000000">
            <w:r>
              <w:rPr>
                <w:sz w:val="14"/>
              </w:rPr>
              <w:t>G1 ingin memberi waktu refleksi lebih panjang.</w:t>
            </w:r>
          </w:p>
        </w:tc>
        <w:tc>
          <w:tcPr>
            <w:tcW w:w="2041" w:type="dxa"/>
            <w:tcMar>
              <w:top w:w="70" w:type="dxa"/>
              <w:left w:w="70" w:type="dxa"/>
              <w:bottom w:w="70" w:type="dxa"/>
              <w:right w:w="70" w:type="dxa"/>
            </w:tcMar>
            <w:vAlign w:val="center"/>
          </w:tcPr>
          <w:p w14:paraId="3E2F1375" w14:textId="77777777" w:rsidR="0027748F" w:rsidRDefault="00000000">
            <w:r>
              <w:rPr>
                <w:sz w:val="14"/>
              </w:rPr>
              <w:t>O3 menunjukkan siswa menjelaskan kesulitan dan perubahan.</w:t>
            </w:r>
          </w:p>
        </w:tc>
        <w:tc>
          <w:tcPr>
            <w:tcW w:w="2041" w:type="dxa"/>
            <w:tcMar>
              <w:top w:w="70" w:type="dxa"/>
              <w:left w:w="70" w:type="dxa"/>
              <w:bottom w:w="70" w:type="dxa"/>
              <w:right w:w="70" w:type="dxa"/>
            </w:tcMar>
            <w:vAlign w:val="center"/>
          </w:tcPr>
          <w:p w14:paraId="2F0A4F43" w14:textId="77777777" w:rsidR="0027748F" w:rsidRDefault="00000000">
            <w:r>
              <w:rPr>
                <w:sz w:val="14"/>
              </w:rPr>
              <w:t>D4 memuat rencana perbaikan proyek berikutnya.</w:t>
            </w:r>
          </w:p>
        </w:tc>
        <w:tc>
          <w:tcPr>
            <w:tcW w:w="1587" w:type="dxa"/>
            <w:tcMar>
              <w:top w:w="70" w:type="dxa"/>
              <w:left w:w="70" w:type="dxa"/>
              <w:bottom w:w="70" w:type="dxa"/>
              <w:right w:w="70" w:type="dxa"/>
            </w:tcMar>
            <w:vAlign w:val="center"/>
          </w:tcPr>
          <w:p w14:paraId="398F9C6D" w14:textId="77777777" w:rsidR="0027748F" w:rsidRDefault="00000000">
            <w:r>
              <w:rPr>
                <w:sz w:val="14"/>
              </w:rPr>
              <w:t>Cukup konsisten; kedalaman refleksi masih bervariasi.</w:t>
            </w:r>
          </w:p>
        </w:tc>
      </w:tr>
    </w:tbl>
    <w:p w14:paraId="62C22A56" w14:textId="77777777" w:rsidR="0027748F" w:rsidRDefault="0027748F">
      <w:pPr>
        <w:spacing w:after="0"/>
      </w:pPr>
    </w:p>
    <w:p w14:paraId="4DDF0DB1" w14:textId="77777777" w:rsidR="0027748F" w:rsidRDefault="00000000">
      <w:pPr>
        <w:pStyle w:val="Heading2"/>
        <w:spacing w:before="120" w:after="80"/>
      </w:pPr>
      <w:r>
        <w:rPr>
          <w:rFonts w:ascii="Times New Roman" w:eastAsia="Times New Roman" w:hAnsi="Times New Roman"/>
        </w:rPr>
        <w:t>A. Rantai Bukti (Chain of Evidence)</w:t>
      </w:r>
    </w:p>
    <w:tbl>
      <w:tblPr>
        <w:tblStyle w:val="TableGrid"/>
        <w:tblW w:w="0" w:type="auto"/>
        <w:jc w:val="center"/>
        <w:tblLayout w:type="fixed"/>
        <w:tblLook w:val="04A0" w:firstRow="1" w:lastRow="0" w:firstColumn="1" w:lastColumn="0" w:noHBand="0" w:noVBand="1"/>
      </w:tblPr>
      <w:tblGrid>
        <w:gridCol w:w="1247"/>
        <w:gridCol w:w="2268"/>
        <w:gridCol w:w="2268"/>
        <w:gridCol w:w="2381"/>
        <w:gridCol w:w="1247"/>
      </w:tblGrid>
      <w:tr w:rsidR="0027748F" w14:paraId="60A7A8AF" w14:textId="77777777">
        <w:trPr>
          <w:tblHeader/>
          <w:jc w:val="center"/>
        </w:trPr>
        <w:tc>
          <w:tcPr>
            <w:tcW w:w="1247" w:type="dxa"/>
            <w:shd w:val="clear" w:color="auto" w:fill="D9EAF7"/>
            <w:tcMar>
              <w:top w:w="70" w:type="dxa"/>
              <w:left w:w="70" w:type="dxa"/>
              <w:bottom w:w="70" w:type="dxa"/>
              <w:right w:w="70" w:type="dxa"/>
            </w:tcMar>
            <w:vAlign w:val="center"/>
          </w:tcPr>
          <w:p w14:paraId="011D2116" w14:textId="77777777" w:rsidR="0027748F" w:rsidRDefault="00000000">
            <w:pPr>
              <w:jc w:val="center"/>
            </w:pPr>
            <w:r>
              <w:rPr>
                <w:b/>
                <w:sz w:val="16"/>
              </w:rPr>
              <w:t>Konsep</w:t>
            </w:r>
          </w:p>
        </w:tc>
        <w:tc>
          <w:tcPr>
            <w:tcW w:w="2268" w:type="dxa"/>
            <w:shd w:val="clear" w:color="auto" w:fill="D9EAF7"/>
            <w:tcMar>
              <w:top w:w="70" w:type="dxa"/>
              <w:left w:w="70" w:type="dxa"/>
              <w:bottom w:w="70" w:type="dxa"/>
              <w:right w:w="70" w:type="dxa"/>
            </w:tcMar>
            <w:vAlign w:val="center"/>
          </w:tcPr>
          <w:p w14:paraId="558AFE0A" w14:textId="77777777" w:rsidR="0027748F" w:rsidRDefault="00000000">
            <w:pPr>
              <w:jc w:val="center"/>
            </w:pPr>
            <w:r>
              <w:rPr>
                <w:b/>
                <w:sz w:val="16"/>
              </w:rPr>
              <w:t>Bukti Observasi</w:t>
            </w:r>
          </w:p>
        </w:tc>
        <w:tc>
          <w:tcPr>
            <w:tcW w:w="2268" w:type="dxa"/>
            <w:shd w:val="clear" w:color="auto" w:fill="D9EAF7"/>
            <w:tcMar>
              <w:top w:w="70" w:type="dxa"/>
              <w:left w:w="70" w:type="dxa"/>
              <w:bottom w:w="70" w:type="dxa"/>
              <w:right w:w="70" w:type="dxa"/>
            </w:tcMar>
            <w:vAlign w:val="center"/>
          </w:tcPr>
          <w:p w14:paraId="5040B68D" w14:textId="77777777" w:rsidR="0027748F" w:rsidRDefault="00000000">
            <w:pPr>
              <w:jc w:val="center"/>
            </w:pPr>
            <w:r>
              <w:rPr>
                <w:b/>
                <w:sz w:val="16"/>
              </w:rPr>
              <w:t>Bukti Dokumen</w:t>
            </w:r>
          </w:p>
        </w:tc>
        <w:tc>
          <w:tcPr>
            <w:tcW w:w="2381" w:type="dxa"/>
            <w:shd w:val="clear" w:color="auto" w:fill="D9EAF7"/>
            <w:tcMar>
              <w:top w:w="70" w:type="dxa"/>
              <w:left w:w="70" w:type="dxa"/>
              <w:bottom w:w="70" w:type="dxa"/>
              <w:right w:w="70" w:type="dxa"/>
            </w:tcMar>
            <w:vAlign w:val="center"/>
          </w:tcPr>
          <w:p w14:paraId="5DA81A42" w14:textId="77777777" w:rsidR="0027748F" w:rsidRDefault="00000000">
            <w:pPr>
              <w:jc w:val="center"/>
            </w:pPr>
            <w:r>
              <w:rPr>
                <w:b/>
                <w:sz w:val="16"/>
              </w:rPr>
              <w:t>Bukti Wawancara</w:t>
            </w:r>
          </w:p>
        </w:tc>
        <w:tc>
          <w:tcPr>
            <w:tcW w:w="1247" w:type="dxa"/>
            <w:shd w:val="clear" w:color="auto" w:fill="D9EAF7"/>
            <w:tcMar>
              <w:top w:w="70" w:type="dxa"/>
              <w:left w:w="70" w:type="dxa"/>
              <w:bottom w:w="70" w:type="dxa"/>
              <w:right w:w="70" w:type="dxa"/>
            </w:tcMar>
            <w:vAlign w:val="center"/>
          </w:tcPr>
          <w:p w14:paraId="15044A6B" w14:textId="77777777" w:rsidR="0027748F" w:rsidRDefault="00000000">
            <w:pPr>
              <w:jc w:val="center"/>
            </w:pPr>
            <w:r>
              <w:rPr>
                <w:b/>
                <w:sz w:val="16"/>
              </w:rPr>
              <w:t>Tema</w:t>
            </w:r>
          </w:p>
        </w:tc>
      </w:tr>
      <w:tr w:rsidR="0027748F" w14:paraId="56466440" w14:textId="77777777">
        <w:trPr>
          <w:jc w:val="center"/>
        </w:trPr>
        <w:tc>
          <w:tcPr>
            <w:tcW w:w="1247" w:type="dxa"/>
            <w:tcMar>
              <w:top w:w="70" w:type="dxa"/>
              <w:left w:w="70" w:type="dxa"/>
              <w:bottom w:w="70" w:type="dxa"/>
              <w:right w:w="70" w:type="dxa"/>
            </w:tcMar>
            <w:vAlign w:val="center"/>
          </w:tcPr>
          <w:p w14:paraId="1AFF3C29" w14:textId="77777777" w:rsidR="0027748F" w:rsidRDefault="00000000">
            <w:pPr>
              <w:jc w:val="center"/>
            </w:pPr>
            <w:r>
              <w:rPr>
                <w:sz w:val="16"/>
              </w:rPr>
              <w:t>Kelancaran</w:t>
            </w:r>
          </w:p>
        </w:tc>
        <w:tc>
          <w:tcPr>
            <w:tcW w:w="2268" w:type="dxa"/>
            <w:tcMar>
              <w:top w:w="70" w:type="dxa"/>
              <w:left w:w="70" w:type="dxa"/>
              <w:bottom w:w="70" w:type="dxa"/>
              <w:right w:w="70" w:type="dxa"/>
            </w:tcMar>
            <w:vAlign w:val="center"/>
          </w:tcPr>
          <w:p w14:paraId="4CB3AAAA" w14:textId="77777777" w:rsidR="0027748F" w:rsidRDefault="00000000">
            <w:r>
              <w:rPr>
                <w:sz w:val="16"/>
              </w:rPr>
              <w:t>O1 catatan alternatif ide</w:t>
            </w:r>
          </w:p>
        </w:tc>
        <w:tc>
          <w:tcPr>
            <w:tcW w:w="2268" w:type="dxa"/>
            <w:tcMar>
              <w:top w:w="70" w:type="dxa"/>
              <w:left w:w="70" w:type="dxa"/>
              <w:bottom w:w="70" w:type="dxa"/>
              <w:right w:w="70" w:type="dxa"/>
            </w:tcMar>
            <w:vAlign w:val="center"/>
          </w:tcPr>
          <w:p w14:paraId="23A71752" w14:textId="77777777" w:rsidR="0027748F" w:rsidRDefault="00000000">
            <w:r>
              <w:rPr>
                <w:sz w:val="16"/>
              </w:rPr>
              <w:t>D1 daftar alternatif</w:t>
            </w:r>
          </w:p>
        </w:tc>
        <w:tc>
          <w:tcPr>
            <w:tcW w:w="2381" w:type="dxa"/>
            <w:tcMar>
              <w:top w:w="70" w:type="dxa"/>
              <w:left w:w="70" w:type="dxa"/>
              <w:bottom w:w="70" w:type="dxa"/>
              <w:right w:w="70" w:type="dxa"/>
            </w:tcMar>
            <w:vAlign w:val="center"/>
          </w:tcPr>
          <w:p w14:paraId="5C367D47" w14:textId="77777777" w:rsidR="0027748F" w:rsidRDefault="00000000">
            <w:r>
              <w:rPr>
                <w:sz w:val="16"/>
              </w:rPr>
              <w:t>G1 Q6-Q7; S1-S6 Q2</w:t>
            </w:r>
          </w:p>
        </w:tc>
        <w:tc>
          <w:tcPr>
            <w:tcW w:w="1247" w:type="dxa"/>
            <w:tcMar>
              <w:top w:w="70" w:type="dxa"/>
              <w:left w:w="70" w:type="dxa"/>
              <w:bottom w:w="70" w:type="dxa"/>
              <w:right w:w="70" w:type="dxa"/>
            </w:tcMar>
            <w:vAlign w:val="center"/>
          </w:tcPr>
          <w:p w14:paraId="3170FA7D" w14:textId="77777777" w:rsidR="0027748F" w:rsidRDefault="00000000">
            <w:r>
              <w:rPr>
                <w:sz w:val="16"/>
              </w:rPr>
              <w:t>Tema 1</w:t>
            </w:r>
          </w:p>
        </w:tc>
      </w:tr>
      <w:tr w:rsidR="0027748F" w14:paraId="35991751" w14:textId="77777777">
        <w:trPr>
          <w:jc w:val="center"/>
        </w:trPr>
        <w:tc>
          <w:tcPr>
            <w:tcW w:w="1247" w:type="dxa"/>
            <w:tcMar>
              <w:top w:w="70" w:type="dxa"/>
              <w:left w:w="70" w:type="dxa"/>
              <w:bottom w:w="70" w:type="dxa"/>
              <w:right w:w="70" w:type="dxa"/>
            </w:tcMar>
            <w:vAlign w:val="center"/>
          </w:tcPr>
          <w:p w14:paraId="6580D918" w14:textId="77777777" w:rsidR="0027748F" w:rsidRDefault="00000000">
            <w:pPr>
              <w:jc w:val="center"/>
            </w:pPr>
            <w:r>
              <w:rPr>
                <w:sz w:val="16"/>
              </w:rPr>
              <w:t>Keluwesan</w:t>
            </w:r>
          </w:p>
        </w:tc>
        <w:tc>
          <w:tcPr>
            <w:tcW w:w="2268" w:type="dxa"/>
            <w:tcMar>
              <w:top w:w="70" w:type="dxa"/>
              <w:left w:w="70" w:type="dxa"/>
              <w:bottom w:w="70" w:type="dxa"/>
              <w:right w:w="70" w:type="dxa"/>
            </w:tcMar>
            <w:vAlign w:val="center"/>
          </w:tcPr>
          <w:p w14:paraId="1B155280" w14:textId="77777777" w:rsidR="0027748F" w:rsidRDefault="00000000">
            <w:r>
              <w:rPr>
                <w:sz w:val="16"/>
              </w:rPr>
              <w:t>O1 perubahan rencana; O2 perubahan teknik</w:t>
            </w:r>
          </w:p>
        </w:tc>
        <w:tc>
          <w:tcPr>
            <w:tcW w:w="2268" w:type="dxa"/>
            <w:tcMar>
              <w:top w:w="70" w:type="dxa"/>
              <w:left w:w="70" w:type="dxa"/>
              <w:bottom w:w="70" w:type="dxa"/>
              <w:right w:w="70" w:type="dxa"/>
            </w:tcMar>
            <w:vAlign w:val="center"/>
          </w:tcPr>
          <w:p w14:paraId="1C0AB7BE" w14:textId="77777777" w:rsidR="0027748F" w:rsidRDefault="00000000">
            <w:r>
              <w:rPr>
                <w:sz w:val="16"/>
              </w:rPr>
              <w:t>D1 catatan perubahan; perbandingan D2-D3</w:t>
            </w:r>
          </w:p>
        </w:tc>
        <w:tc>
          <w:tcPr>
            <w:tcW w:w="2381" w:type="dxa"/>
            <w:tcMar>
              <w:top w:w="70" w:type="dxa"/>
              <w:left w:w="70" w:type="dxa"/>
              <w:bottom w:w="70" w:type="dxa"/>
              <w:right w:w="70" w:type="dxa"/>
            </w:tcMar>
            <w:vAlign w:val="center"/>
          </w:tcPr>
          <w:p w14:paraId="6237B330" w14:textId="77777777" w:rsidR="0027748F" w:rsidRDefault="00000000">
            <w:r>
              <w:rPr>
                <w:sz w:val="16"/>
              </w:rPr>
              <w:t>G1 Q12; siswa Q7-Q10</w:t>
            </w:r>
          </w:p>
        </w:tc>
        <w:tc>
          <w:tcPr>
            <w:tcW w:w="1247" w:type="dxa"/>
            <w:tcMar>
              <w:top w:w="70" w:type="dxa"/>
              <w:left w:w="70" w:type="dxa"/>
              <w:bottom w:w="70" w:type="dxa"/>
              <w:right w:w="70" w:type="dxa"/>
            </w:tcMar>
            <w:vAlign w:val="center"/>
          </w:tcPr>
          <w:p w14:paraId="0DE21700" w14:textId="77777777" w:rsidR="0027748F" w:rsidRDefault="00000000">
            <w:r>
              <w:rPr>
                <w:sz w:val="16"/>
              </w:rPr>
              <w:t>Tema 2-3</w:t>
            </w:r>
          </w:p>
        </w:tc>
      </w:tr>
      <w:tr w:rsidR="0027748F" w14:paraId="1907F82C" w14:textId="77777777">
        <w:trPr>
          <w:jc w:val="center"/>
        </w:trPr>
        <w:tc>
          <w:tcPr>
            <w:tcW w:w="1247" w:type="dxa"/>
            <w:tcMar>
              <w:top w:w="70" w:type="dxa"/>
              <w:left w:w="70" w:type="dxa"/>
              <w:bottom w:w="70" w:type="dxa"/>
              <w:right w:w="70" w:type="dxa"/>
            </w:tcMar>
            <w:vAlign w:val="center"/>
          </w:tcPr>
          <w:p w14:paraId="4D2060BB" w14:textId="77777777" w:rsidR="0027748F" w:rsidRDefault="00000000">
            <w:pPr>
              <w:jc w:val="center"/>
            </w:pPr>
            <w:r>
              <w:rPr>
                <w:sz w:val="16"/>
              </w:rPr>
              <w:t>Keaslian</w:t>
            </w:r>
          </w:p>
        </w:tc>
        <w:tc>
          <w:tcPr>
            <w:tcW w:w="2268" w:type="dxa"/>
            <w:tcMar>
              <w:top w:w="70" w:type="dxa"/>
              <w:left w:w="70" w:type="dxa"/>
              <w:bottom w:w="70" w:type="dxa"/>
              <w:right w:w="70" w:type="dxa"/>
            </w:tcMar>
            <w:vAlign w:val="center"/>
          </w:tcPr>
          <w:p w14:paraId="6E2BCBC2" w14:textId="77777777" w:rsidR="0027748F" w:rsidRDefault="00000000">
            <w:r>
              <w:rPr>
                <w:sz w:val="16"/>
              </w:rPr>
              <w:t>O2 variasi ciri produk; O3 presentasi</w:t>
            </w:r>
          </w:p>
        </w:tc>
        <w:tc>
          <w:tcPr>
            <w:tcW w:w="2268" w:type="dxa"/>
            <w:tcMar>
              <w:top w:w="70" w:type="dxa"/>
              <w:left w:w="70" w:type="dxa"/>
              <w:bottom w:w="70" w:type="dxa"/>
              <w:right w:w="70" w:type="dxa"/>
            </w:tcMar>
            <w:vAlign w:val="center"/>
          </w:tcPr>
          <w:p w14:paraId="2134CBE9" w14:textId="77777777" w:rsidR="0027748F" w:rsidRDefault="00000000">
            <w:r>
              <w:rPr>
                <w:sz w:val="16"/>
              </w:rPr>
              <w:t>D3 variasi bentuk dan penyajian</w:t>
            </w:r>
          </w:p>
        </w:tc>
        <w:tc>
          <w:tcPr>
            <w:tcW w:w="2381" w:type="dxa"/>
            <w:tcMar>
              <w:top w:w="70" w:type="dxa"/>
              <w:left w:w="70" w:type="dxa"/>
              <w:bottom w:w="70" w:type="dxa"/>
              <w:right w:w="70" w:type="dxa"/>
            </w:tcMar>
            <w:vAlign w:val="center"/>
          </w:tcPr>
          <w:p w14:paraId="017F7BFF" w14:textId="77777777" w:rsidR="0027748F" w:rsidRDefault="00000000">
            <w:r>
              <w:rPr>
                <w:sz w:val="16"/>
              </w:rPr>
              <w:t>G1 Q13; siswa Q11</w:t>
            </w:r>
          </w:p>
        </w:tc>
        <w:tc>
          <w:tcPr>
            <w:tcW w:w="1247" w:type="dxa"/>
            <w:tcMar>
              <w:top w:w="70" w:type="dxa"/>
              <w:left w:w="70" w:type="dxa"/>
              <w:bottom w:w="70" w:type="dxa"/>
              <w:right w:w="70" w:type="dxa"/>
            </w:tcMar>
            <w:vAlign w:val="center"/>
          </w:tcPr>
          <w:p w14:paraId="12C48AA8" w14:textId="77777777" w:rsidR="0027748F" w:rsidRDefault="00000000">
            <w:r>
              <w:rPr>
                <w:sz w:val="16"/>
              </w:rPr>
              <w:t>Tema 4</w:t>
            </w:r>
          </w:p>
        </w:tc>
      </w:tr>
      <w:tr w:rsidR="0027748F" w14:paraId="56F697DD" w14:textId="77777777">
        <w:trPr>
          <w:jc w:val="center"/>
        </w:trPr>
        <w:tc>
          <w:tcPr>
            <w:tcW w:w="1247" w:type="dxa"/>
            <w:tcMar>
              <w:top w:w="70" w:type="dxa"/>
              <w:left w:w="70" w:type="dxa"/>
              <w:bottom w:w="70" w:type="dxa"/>
              <w:right w:w="70" w:type="dxa"/>
            </w:tcMar>
            <w:vAlign w:val="center"/>
          </w:tcPr>
          <w:p w14:paraId="61C8643F" w14:textId="77777777" w:rsidR="0027748F" w:rsidRDefault="00000000">
            <w:pPr>
              <w:jc w:val="center"/>
            </w:pPr>
            <w:r>
              <w:rPr>
                <w:sz w:val="16"/>
              </w:rPr>
              <w:t>Elaborasi</w:t>
            </w:r>
          </w:p>
        </w:tc>
        <w:tc>
          <w:tcPr>
            <w:tcW w:w="2268" w:type="dxa"/>
            <w:tcMar>
              <w:top w:w="70" w:type="dxa"/>
              <w:left w:w="70" w:type="dxa"/>
              <w:bottom w:w="70" w:type="dxa"/>
              <w:right w:w="70" w:type="dxa"/>
            </w:tcMar>
            <w:vAlign w:val="center"/>
          </w:tcPr>
          <w:p w14:paraId="5FBAA62E" w14:textId="77777777" w:rsidR="0027748F" w:rsidRDefault="00000000">
            <w:r>
              <w:rPr>
                <w:sz w:val="16"/>
              </w:rPr>
              <w:t>O3 umpan balik dan revisi</w:t>
            </w:r>
          </w:p>
        </w:tc>
        <w:tc>
          <w:tcPr>
            <w:tcW w:w="2268" w:type="dxa"/>
            <w:tcMar>
              <w:top w:w="70" w:type="dxa"/>
              <w:left w:w="70" w:type="dxa"/>
              <w:bottom w:w="70" w:type="dxa"/>
              <w:right w:w="70" w:type="dxa"/>
            </w:tcMar>
            <w:vAlign w:val="center"/>
          </w:tcPr>
          <w:p w14:paraId="16861A6A" w14:textId="77777777" w:rsidR="0027748F" w:rsidRDefault="00000000">
            <w:r>
              <w:rPr>
                <w:sz w:val="16"/>
              </w:rPr>
              <w:t>Perbandingan D2-D3; D4</w:t>
            </w:r>
          </w:p>
        </w:tc>
        <w:tc>
          <w:tcPr>
            <w:tcW w:w="2381" w:type="dxa"/>
            <w:tcMar>
              <w:top w:w="70" w:type="dxa"/>
              <w:left w:w="70" w:type="dxa"/>
              <w:bottom w:w="70" w:type="dxa"/>
              <w:right w:w="70" w:type="dxa"/>
            </w:tcMar>
            <w:vAlign w:val="center"/>
          </w:tcPr>
          <w:p w14:paraId="31B016F8" w14:textId="77777777" w:rsidR="0027748F" w:rsidRDefault="00000000">
            <w:r>
              <w:rPr>
                <w:sz w:val="16"/>
              </w:rPr>
              <w:t>G1 Q14/Q17; siswa Q12-Q14</w:t>
            </w:r>
          </w:p>
        </w:tc>
        <w:tc>
          <w:tcPr>
            <w:tcW w:w="1247" w:type="dxa"/>
            <w:tcMar>
              <w:top w:w="70" w:type="dxa"/>
              <w:left w:w="70" w:type="dxa"/>
              <w:bottom w:w="70" w:type="dxa"/>
              <w:right w:w="70" w:type="dxa"/>
            </w:tcMar>
            <w:vAlign w:val="center"/>
          </w:tcPr>
          <w:p w14:paraId="4B6E065A" w14:textId="77777777" w:rsidR="0027748F" w:rsidRDefault="00000000">
            <w:r>
              <w:rPr>
                <w:sz w:val="16"/>
              </w:rPr>
              <w:t>Tema 4</w:t>
            </w:r>
          </w:p>
        </w:tc>
      </w:tr>
      <w:tr w:rsidR="0027748F" w14:paraId="07ABF17A" w14:textId="77777777">
        <w:trPr>
          <w:jc w:val="center"/>
        </w:trPr>
        <w:tc>
          <w:tcPr>
            <w:tcW w:w="1247" w:type="dxa"/>
            <w:tcMar>
              <w:top w:w="70" w:type="dxa"/>
              <w:left w:w="70" w:type="dxa"/>
              <w:bottom w:w="70" w:type="dxa"/>
              <w:right w:w="70" w:type="dxa"/>
            </w:tcMar>
            <w:vAlign w:val="center"/>
          </w:tcPr>
          <w:p w14:paraId="4D2CEC13" w14:textId="77777777" w:rsidR="0027748F" w:rsidRDefault="00000000">
            <w:pPr>
              <w:jc w:val="center"/>
            </w:pPr>
            <w:r>
              <w:rPr>
                <w:sz w:val="16"/>
              </w:rPr>
              <w:t>Scaffolding</w:t>
            </w:r>
          </w:p>
        </w:tc>
        <w:tc>
          <w:tcPr>
            <w:tcW w:w="2268" w:type="dxa"/>
            <w:tcMar>
              <w:top w:w="70" w:type="dxa"/>
              <w:left w:w="70" w:type="dxa"/>
              <w:bottom w:w="70" w:type="dxa"/>
              <w:right w:w="70" w:type="dxa"/>
            </w:tcMar>
            <w:vAlign w:val="center"/>
          </w:tcPr>
          <w:p w14:paraId="4F69793B" w14:textId="77777777" w:rsidR="0027748F" w:rsidRDefault="00000000">
            <w:r>
              <w:rPr>
                <w:sz w:val="16"/>
              </w:rPr>
              <w:t>O1-O2 pertanyaan guru</w:t>
            </w:r>
          </w:p>
        </w:tc>
        <w:tc>
          <w:tcPr>
            <w:tcW w:w="2268" w:type="dxa"/>
            <w:tcMar>
              <w:top w:w="70" w:type="dxa"/>
              <w:left w:w="70" w:type="dxa"/>
              <w:bottom w:w="70" w:type="dxa"/>
              <w:right w:w="70" w:type="dxa"/>
            </w:tcMar>
            <w:vAlign w:val="center"/>
          </w:tcPr>
          <w:p w14:paraId="1C5CAE98" w14:textId="77777777" w:rsidR="0027748F" w:rsidRDefault="00000000">
            <w:r>
              <w:rPr>
                <w:sz w:val="16"/>
              </w:rPr>
              <w:t>Catatan pemantauan guru</w:t>
            </w:r>
          </w:p>
        </w:tc>
        <w:tc>
          <w:tcPr>
            <w:tcW w:w="2381" w:type="dxa"/>
            <w:tcMar>
              <w:top w:w="70" w:type="dxa"/>
              <w:left w:w="70" w:type="dxa"/>
              <w:bottom w:w="70" w:type="dxa"/>
              <w:right w:w="70" w:type="dxa"/>
            </w:tcMar>
            <w:vAlign w:val="center"/>
          </w:tcPr>
          <w:p w14:paraId="2AA2AEBF" w14:textId="77777777" w:rsidR="0027748F" w:rsidRDefault="00000000">
            <w:r>
              <w:rPr>
                <w:sz w:val="16"/>
              </w:rPr>
              <w:t>G1 Q9-Q10; siswa Q9</w:t>
            </w:r>
          </w:p>
        </w:tc>
        <w:tc>
          <w:tcPr>
            <w:tcW w:w="1247" w:type="dxa"/>
            <w:tcMar>
              <w:top w:w="70" w:type="dxa"/>
              <w:left w:w="70" w:type="dxa"/>
              <w:bottom w:w="70" w:type="dxa"/>
              <w:right w:w="70" w:type="dxa"/>
            </w:tcMar>
            <w:vAlign w:val="center"/>
          </w:tcPr>
          <w:p w14:paraId="3E16B1B3" w14:textId="77777777" w:rsidR="0027748F" w:rsidRDefault="00000000">
            <w:r>
              <w:rPr>
                <w:sz w:val="16"/>
              </w:rPr>
              <w:t>Tema 5</w:t>
            </w:r>
          </w:p>
        </w:tc>
      </w:tr>
      <w:tr w:rsidR="0027748F" w14:paraId="05E4BDA1" w14:textId="77777777">
        <w:trPr>
          <w:jc w:val="center"/>
        </w:trPr>
        <w:tc>
          <w:tcPr>
            <w:tcW w:w="1247" w:type="dxa"/>
            <w:tcMar>
              <w:top w:w="70" w:type="dxa"/>
              <w:left w:w="70" w:type="dxa"/>
              <w:bottom w:w="70" w:type="dxa"/>
              <w:right w:w="70" w:type="dxa"/>
            </w:tcMar>
            <w:vAlign w:val="center"/>
          </w:tcPr>
          <w:p w14:paraId="6A5B99CD" w14:textId="77777777" w:rsidR="0027748F" w:rsidRDefault="00000000">
            <w:pPr>
              <w:jc w:val="center"/>
            </w:pPr>
            <w:r>
              <w:rPr>
                <w:sz w:val="16"/>
              </w:rPr>
              <w:t>Hambatan</w:t>
            </w:r>
          </w:p>
        </w:tc>
        <w:tc>
          <w:tcPr>
            <w:tcW w:w="2268" w:type="dxa"/>
            <w:tcMar>
              <w:top w:w="70" w:type="dxa"/>
              <w:left w:w="70" w:type="dxa"/>
              <w:bottom w:w="70" w:type="dxa"/>
              <w:right w:w="70" w:type="dxa"/>
            </w:tcMar>
            <w:vAlign w:val="center"/>
          </w:tcPr>
          <w:p w14:paraId="57284E6C" w14:textId="77777777" w:rsidR="0027748F" w:rsidRDefault="00000000">
            <w:r>
              <w:rPr>
                <w:sz w:val="16"/>
              </w:rPr>
              <w:t>O1-O2 waktu dan partisipasi</w:t>
            </w:r>
          </w:p>
        </w:tc>
        <w:tc>
          <w:tcPr>
            <w:tcW w:w="2268" w:type="dxa"/>
            <w:tcMar>
              <w:top w:w="70" w:type="dxa"/>
              <w:left w:w="70" w:type="dxa"/>
              <w:bottom w:w="70" w:type="dxa"/>
              <w:right w:w="70" w:type="dxa"/>
            </w:tcMar>
            <w:vAlign w:val="center"/>
          </w:tcPr>
          <w:p w14:paraId="4055763A" w14:textId="77777777" w:rsidR="0027748F" w:rsidRDefault="00000000">
            <w:r>
              <w:rPr>
                <w:sz w:val="16"/>
              </w:rPr>
              <w:t>D1 langkah kurang rinci; D4 kesulitan</w:t>
            </w:r>
          </w:p>
        </w:tc>
        <w:tc>
          <w:tcPr>
            <w:tcW w:w="2381" w:type="dxa"/>
            <w:tcMar>
              <w:top w:w="70" w:type="dxa"/>
              <w:left w:w="70" w:type="dxa"/>
              <w:bottom w:w="70" w:type="dxa"/>
              <w:right w:w="70" w:type="dxa"/>
            </w:tcMar>
            <w:vAlign w:val="center"/>
          </w:tcPr>
          <w:p w14:paraId="29A5659D" w14:textId="77777777" w:rsidR="0027748F" w:rsidRDefault="00000000">
            <w:r>
              <w:rPr>
                <w:sz w:val="16"/>
              </w:rPr>
              <w:t>G1 Q20-Q22; siswa Q16</w:t>
            </w:r>
          </w:p>
        </w:tc>
        <w:tc>
          <w:tcPr>
            <w:tcW w:w="1247" w:type="dxa"/>
            <w:tcMar>
              <w:top w:w="70" w:type="dxa"/>
              <w:left w:w="70" w:type="dxa"/>
              <w:bottom w:w="70" w:type="dxa"/>
              <w:right w:w="70" w:type="dxa"/>
            </w:tcMar>
            <w:vAlign w:val="center"/>
          </w:tcPr>
          <w:p w14:paraId="49380A02" w14:textId="77777777" w:rsidR="0027748F" w:rsidRDefault="00000000">
            <w:r>
              <w:rPr>
                <w:sz w:val="16"/>
              </w:rPr>
              <w:t>Tema 6</w:t>
            </w:r>
          </w:p>
        </w:tc>
      </w:tr>
    </w:tbl>
    <w:p w14:paraId="334B873B" w14:textId="77777777" w:rsidR="0027748F" w:rsidRDefault="0027748F">
      <w:pPr>
        <w:spacing w:after="0"/>
      </w:pPr>
    </w:p>
    <w:p w14:paraId="738FAFAF" w14:textId="77777777" w:rsidR="0027748F" w:rsidRDefault="00000000">
      <w:pPr>
        <w:pStyle w:val="Heading2"/>
        <w:spacing w:before="120" w:after="80"/>
      </w:pPr>
      <w:r>
        <w:rPr>
          <w:rFonts w:ascii="Times New Roman" w:eastAsia="Times New Roman" w:hAnsi="Times New Roman"/>
        </w:rPr>
        <w:t>B. Kasus Negatif atau Data yang Tidak Sepenuhnya Sesuai Pola</w:t>
      </w:r>
    </w:p>
    <w:tbl>
      <w:tblPr>
        <w:tblStyle w:val="TableGrid"/>
        <w:tblW w:w="0" w:type="auto"/>
        <w:jc w:val="center"/>
        <w:tblLayout w:type="fixed"/>
        <w:tblLook w:val="04A0" w:firstRow="1" w:lastRow="0" w:firstColumn="1" w:lastColumn="0" w:noHBand="0" w:noVBand="1"/>
      </w:tblPr>
      <w:tblGrid>
        <w:gridCol w:w="567"/>
        <w:gridCol w:w="2835"/>
        <w:gridCol w:w="3118"/>
        <w:gridCol w:w="2948"/>
      </w:tblGrid>
      <w:tr w:rsidR="0027748F" w14:paraId="28C161EF" w14:textId="77777777">
        <w:trPr>
          <w:tblHeader/>
          <w:jc w:val="center"/>
        </w:trPr>
        <w:tc>
          <w:tcPr>
            <w:tcW w:w="567" w:type="dxa"/>
            <w:shd w:val="clear" w:color="auto" w:fill="D9EAF7"/>
            <w:tcMar>
              <w:top w:w="70" w:type="dxa"/>
              <w:left w:w="70" w:type="dxa"/>
              <w:bottom w:w="70" w:type="dxa"/>
              <w:right w:w="70" w:type="dxa"/>
            </w:tcMar>
            <w:vAlign w:val="center"/>
          </w:tcPr>
          <w:p w14:paraId="6A53B0D3" w14:textId="77777777" w:rsidR="0027748F" w:rsidRDefault="00000000">
            <w:pPr>
              <w:jc w:val="center"/>
            </w:pPr>
            <w:r>
              <w:rPr>
                <w:b/>
                <w:sz w:val="17"/>
              </w:rPr>
              <w:t>No.</w:t>
            </w:r>
          </w:p>
        </w:tc>
        <w:tc>
          <w:tcPr>
            <w:tcW w:w="2835" w:type="dxa"/>
            <w:shd w:val="clear" w:color="auto" w:fill="D9EAF7"/>
            <w:tcMar>
              <w:top w:w="70" w:type="dxa"/>
              <w:left w:w="70" w:type="dxa"/>
              <w:bottom w:w="70" w:type="dxa"/>
              <w:right w:w="70" w:type="dxa"/>
            </w:tcMar>
            <w:vAlign w:val="center"/>
          </w:tcPr>
          <w:p w14:paraId="27B3905B" w14:textId="77777777" w:rsidR="0027748F" w:rsidRDefault="00000000">
            <w:pPr>
              <w:jc w:val="center"/>
            </w:pPr>
            <w:r>
              <w:rPr>
                <w:b/>
                <w:sz w:val="17"/>
              </w:rPr>
              <w:t>Kasus Negatif</w:t>
            </w:r>
          </w:p>
        </w:tc>
        <w:tc>
          <w:tcPr>
            <w:tcW w:w="3118" w:type="dxa"/>
            <w:shd w:val="clear" w:color="auto" w:fill="D9EAF7"/>
            <w:tcMar>
              <w:top w:w="70" w:type="dxa"/>
              <w:left w:w="70" w:type="dxa"/>
              <w:bottom w:w="70" w:type="dxa"/>
              <w:right w:w="70" w:type="dxa"/>
            </w:tcMar>
            <w:vAlign w:val="center"/>
          </w:tcPr>
          <w:p w14:paraId="2EB5B6A5" w14:textId="77777777" w:rsidR="0027748F" w:rsidRDefault="00000000">
            <w:pPr>
              <w:jc w:val="center"/>
            </w:pPr>
            <w:r>
              <w:rPr>
                <w:b/>
                <w:sz w:val="17"/>
              </w:rPr>
              <w:t>Bukti</w:t>
            </w:r>
          </w:p>
        </w:tc>
        <w:tc>
          <w:tcPr>
            <w:tcW w:w="2948" w:type="dxa"/>
            <w:shd w:val="clear" w:color="auto" w:fill="D9EAF7"/>
            <w:tcMar>
              <w:top w:w="70" w:type="dxa"/>
              <w:left w:w="70" w:type="dxa"/>
              <w:bottom w:w="70" w:type="dxa"/>
              <w:right w:w="70" w:type="dxa"/>
            </w:tcMar>
            <w:vAlign w:val="center"/>
          </w:tcPr>
          <w:p w14:paraId="0C2CABA4" w14:textId="77777777" w:rsidR="0027748F" w:rsidRDefault="00000000">
            <w:pPr>
              <w:jc w:val="center"/>
            </w:pPr>
            <w:r>
              <w:rPr>
                <w:b/>
                <w:sz w:val="17"/>
              </w:rPr>
              <w:t>Implikasi Interpretasi</w:t>
            </w:r>
          </w:p>
        </w:tc>
      </w:tr>
      <w:tr w:rsidR="0027748F" w14:paraId="7CE5581C" w14:textId="77777777">
        <w:trPr>
          <w:jc w:val="center"/>
        </w:trPr>
        <w:tc>
          <w:tcPr>
            <w:tcW w:w="567" w:type="dxa"/>
            <w:tcMar>
              <w:top w:w="70" w:type="dxa"/>
              <w:left w:w="70" w:type="dxa"/>
              <w:bottom w:w="70" w:type="dxa"/>
              <w:right w:w="70" w:type="dxa"/>
            </w:tcMar>
            <w:vAlign w:val="center"/>
          </w:tcPr>
          <w:p w14:paraId="1DD6DFE0" w14:textId="77777777" w:rsidR="0027748F" w:rsidRDefault="00000000">
            <w:pPr>
              <w:jc w:val="center"/>
            </w:pPr>
            <w:r>
              <w:rPr>
                <w:sz w:val="17"/>
              </w:rPr>
              <w:t>1</w:t>
            </w:r>
          </w:p>
        </w:tc>
        <w:tc>
          <w:tcPr>
            <w:tcW w:w="2835" w:type="dxa"/>
            <w:tcMar>
              <w:top w:w="70" w:type="dxa"/>
              <w:left w:w="70" w:type="dxa"/>
              <w:bottom w:w="70" w:type="dxa"/>
              <w:right w:w="70" w:type="dxa"/>
            </w:tcMar>
            <w:vAlign w:val="center"/>
          </w:tcPr>
          <w:p w14:paraId="575743E1" w14:textId="77777777" w:rsidR="0027748F" w:rsidRDefault="00000000">
            <w:r>
              <w:rPr>
                <w:sz w:val="17"/>
              </w:rPr>
              <w:t>Tidak semua siswa menghasilkan ide secara mandiri.</w:t>
            </w:r>
          </w:p>
        </w:tc>
        <w:tc>
          <w:tcPr>
            <w:tcW w:w="3118" w:type="dxa"/>
            <w:tcMar>
              <w:top w:w="70" w:type="dxa"/>
              <w:left w:w="70" w:type="dxa"/>
              <w:bottom w:w="70" w:type="dxa"/>
              <w:right w:w="70" w:type="dxa"/>
            </w:tcMar>
            <w:vAlign w:val="center"/>
          </w:tcPr>
          <w:p w14:paraId="49D3EEB9" w14:textId="77777777" w:rsidR="0027748F" w:rsidRDefault="00000000">
            <w:r>
              <w:rPr>
                <w:sz w:val="17"/>
              </w:rPr>
              <w:t>K4 meminta contoh produk; beberapa siswa menunggu teman.</w:t>
            </w:r>
          </w:p>
        </w:tc>
        <w:tc>
          <w:tcPr>
            <w:tcW w:w="2948" w:type="dxa"/>
            <w:tcMar>
              <w:top w:w="70" w:type="dxa"/>
              <w:left w:w="70" w:type="dxa"/>
              <w:bottom w:w="70" w:type="dxa"/>
              <w:right w:w="70" w:type="dxa"/>
            </w:tcMar>
            <w:vAlign w:val="center"/>
          </w:tcPr>
          <w:p w14:paraId="6279FCD5" w14:textId="77777777" w:rsidR="0027748F" w:rsidRDefault="00000000">
            <w:r>
              <w:rPr>
                <w:sz w:val="17"/>
              </w:rPr>
              <w:t>Temuan kelancaran berlaku pada tingkat kelompok, tetapi belum seragam pada tingkat individu.</w:t>
            </w:r>
          </w:p>
        </w:tc>
      </w:tr>
      <w:tr w:rsidR="0027748F" w14:paraId="5CB5F1A5" w14:textId="77777777">
        <w:trPr>
          <w:jc w:val="center"/>
        </w:trPr>
        <w:tc>
          <w:tcPr>
            <w:tcW w:w="567" w:type="dxa"/>
            <w:tcMar>
              <w:top w:w="70" w:type="dxa"/>
              <w:left w:w="70" w:type="dxa"/>
              <w:bottom w:w="70" w:type="dxa"/>
              <w:right w:w="70" w:type="dxa"/>
            </w:tcMar>
            <w:vAlign w:val="center"/>
          </w:tcPr>
          <w:p w14:paraId="0572171F" w14:textId="77777777" w:rsidR="0027748F" w:rsidRDefault="00000000">
            <w:pPr>
              <w:jc w:val="center"/>
            </w:pPr>
            <w:r>
              <w:rPr>
                <w:sz w:val="17"/>
              </w:rPr>
              <w:t>2</w:t>
            </w:r>
          </w:p>
        </w:tc>
        <w:tc>
          <w:tcPr>
            <w:tcW w:w="2835" w:type="dxa"/>
            <w:tcMar>
              <w:top w:w="70" w:type="dxa"/>
              <w:left w:w="70" w:type="dxa"/>
              <w:bottom w:w="70" w:type="dxa"/>
              <w:right w:w="70" w:type="dxa"/>
            </w:tcMar>
            <w:vAlign w:val="center"/>
          </w:tcPr>
          <w:p w14:paraId="04EDB7F0" w14:textId="77777777" w:rsidR="0027748F" w:rsidRDefault="00000000">
            <w:r>
              <w:rPr>
                <w:sz w:val="17"/>
              </w:rPr>
              <w:t>Kolaborasi tidak selalu berarti pertukaran gagasan.</w:t>
            </w:r>
          </w:p>
        </w:tc>
        <w:tc>
          <w:tcPr>
            <w:tcW w:w="3118" w:type="dxa"/>
            <w:tcMar>
              <w:top w:w="70" w:type="dxa"/>
              <w:left w:w="70" w:type="dxa"/>
              <w:bottom w:w="70" w:type="dxa"/>
              <w:right w:w="70" w:type="dxa"/>
            </w:tcMar>
            <w:vAlign w:val="center"/>
          </w:tcPr>
          <w:p w14:paraId="2EB62417" w14:textId="77777777" w:rsidR="0027748F" w:rsidRDefault="00000000">
            <w:r>
              <w:rPr>
                <w:sz w:val="17"/>
              </w:rPr>
              <w:t>Pada dua kelompok pembagian tugas awal hanya memisahkan pekerjaan.</w:t>
            </w:r>
          </w:p>
        </w:tc>
        <w:tc>
          <w:tcPr>
            <w:tcW w:w="2948" w:type="dxa"/>
            <w:tcMar>
              <w:top w:w="70" w:type="dxa"/>
              <w:left w:w="70" w:type="dxa"/>
              <w:bottom w:w="70" w:type="dxa"/>
              <w:right w:w="70" w:type="dxa"/>
            </w:tcMar>
            <w:vAlign w:val="center"/>
          </w:tcPr>
          <w:p w14:paraId="1C935F26" w14:textId="77777777" w:rsidR="0027748F" w:rsidRDefault="00000000">
            <w:r>
              <w:rPr>
                <w:sz w:val="17"/>
              </w:rPr>
              <w:t>Perlu membedakan koordinasi tugas dari kolaborasi kreatif.</w:t>
            </w:r>
          </w:p>
        </w:tc>
      </w:tr>
      <w:tr w:rsidR="0027748F" w14:paraId="4B3A6AD6" w14:textId="77777777">
        <w:trPr>
          <w:jc w:val="center"/>
        </w:trPr>
        <w:tc>
          <w:tcPr>
            <w:tcW w:w="567" w:type="dxa"/>
            <w:tcMar>
              <w:top w:w="70" w:type="dxa"/>
              <w:left w:w="70" w:type="dxa"/>
              <w:bottom w:w="70" w:type="dxa"/>
              <w:right w:w="70" w:type="dxa"/>
            </w:tcMar>
            <w:vAlign w:val="center"/>
          </w:tcPr>
          <w:p w14:paraId="4B0433A9" w14:textId="77777777" w:rsidR="0027748F" w:rsidRDefault="00000000">
            <w:pPr>
              <w:jc w:val="center"/>
            </w:pPr>
            <w:r>
              <w:rPr>
                <w:sz w:val="17"/>
              </w:rPr>
              <w:t>3</w:t>
            </w:r>
          </w:p>
        </w:tc>
        <w:tc>
          <w:tcPr>
            <w:tcW w:w="2835" w:type="dxa"/>
            <w:tcMar>
              <w:top w:w="70" w:type="dxa"/>
              <w:left w:w="70" w:type="dxa"/>
              <w:bottom w:w="70" w:type="dxa"/>
              <w:right w:w="70" w:type="dxa"/>
            </w:tcMar>
            <w:vAlign w:val="center"/>
          </w:tcPr>
          <w:p w14:paraId="7B3EC9BC" w14:textId="77777777" w:rsidR="0027748F" w:rsidRDefault="00000000">
            <w:r>
              <w:rPr>
                <w:sz w:val="17"/>
              </w:rPr>
              <w:t>Tidak semua komentar teman berkualitas.</w:t>
            </w:r>
          </w:p>
        </w:tc>
        <w:tc>
          <w:tcPr>
            <w:tcW w:w="3118" w:type="dxa"/>
            <w:tcMar>
              <w:top w:w="70" w:type="dxa"/>
              <w:left w:w="70" w:type="dxa"/>
              <w:bottom w:w="70" w:type="dxa"/>
              <w:right w:w="70" w:type="dxa"/>
            </w:tcMar>
            <w:vAlign w:val="center"/>
          </w:tcPr>
          <w:p w14:paraId="32CE2E5A" w14:textId="77777777" w:rsidR="0027748F" w:rsidRDefault="00000000">
            <w:r>
              <w:rPr>
                <w:sz w:val="17"/>
              </w:rPr>
              <w:t>Sebagian komentar hanya “bagus” atau “rapi”.</w:t>
            </w:r>
          </w:p>
        </w:tc>
        <w:tc>
          <w:tcPr>
            <w:tcW w:w="2948" w:type="dxa"/>
            <w:tcMar>
              <w:top w:w="70" w:type="dxa"/>
              <w:left w:w="70" w:type="dxa"/>
              <w:bottom w:w="70" w:type="dxa"/>
              <w:right w:w="70" w:type="dxa"/>
            </w:tcMar>
            <w:vAlign w:val="center"/>
          </w:tcPr>
          <w:p w14:paraId="2AD512AE" w14:textId="77777777" w:rsidR="0027748F" w:rsidRDefault="00000000">
            <w:r>
              <w:rPr>
                <w:sz w:val="17"/>
              </w:rPr>
              <w:t>Kualitas umpan balik perlu diajarkan dan distrukturkan.</w:t>
            </w:r>
          </w:p>
        </w:tc>
      </w:tr>
      <w:tr w:rsidR="0027748F" w14:paraId="10A5FE2A" w14:textId="77777777">
        <w:trPr>
          <w:jc w:val="center"/>
        </w:trPr>
        <w:tc>
          <w:tcPr>
            <w:tcW w:w="567" w:type="dxa"/>
            <w:tcMar>
              <w:top w:w="70" w:type="dxa"/>
              <w:left w:w="70" w:type="dxa"/>
              <w:bottom w:w="70" w:type="dxa"/>
              <w:right w:w="70" w:type="dxa"/>
            </w:tcMar>
            <w:vAlign w:val="center"/>
          </w:tcPr>
          <w:p w14:paraId="1B21747A" w14:textId="77777777" w:rsidR="0027748F" w:rsidRDefault="00000000">
            <w:pPr>
              <w:jc w:val="center"/>
            </w:pPr>
            <w:r>
              <w:rPr>
                <w:sz w:val="17"/>
              </w:rPr>
              <w:t>4</w:t>
            </w:r>
          </w:p>
        </w:tc>
        <w:tc>
          <w:tcPr>
            <w:tcW w:w="2835" w:type="dxa"/>
            <w:tcMar>
              <w:top w:w="70" w:type="dxa"/>
              <w:left w:w="70" w:type="dxa"/>
              <w:bottom w:w="70" w:type="dxa"/>
              <w:right w:w="70" w:type="dxa"/>
            </w:tcMar>
            <w:vAlign w:val="center"/>
          </w:tcPr>
          <w:p w14:paraId="6D7E32E6" w14:textId="77777777" w:rsidR="0027748F" w:rsidRDefault="00000000">
            <w:r>
              <w:rPr>
                <w:sz w:val="17"/>
              </w:rPr>
              <w:t>Refleksi individual memiliki kedalaman berbeda.</w:t>
            </w:r>
          </w:p>
        </w:tc>
        <w:tc>
          <w:tcPr>
            <w:tcW w:w="3118" w:type="dxa"/>
            <w:tcMar>
              <w:top w:w="70" w:type="dxa"/>
              <w:left w:w="70" w:type="dxa"/>
              <w:bottom w:w="70" w:type="dxa"/>
              <w:right w:w="70" w:type="dxa"/>
            </w:tcMar>
            <w:vAlign w:val="center"/>
          </w:tcPr>
          <w:p w14:paraId="1D73A5CE" w14:textId="77777777" w:rsidR="0027748F" w:rsidRDefault="00000000">
            <w:r>
              <w:rPr>
                <w:sz w:val="17"/>
              </w:rPr>
              <w:t>Lima jawaban D4 sangat singkat.</w:t>
            </w:r>
          </w:p>
        </w:tc>
        <w:tc>
          <w:tcPr>
            <w:tcW w:w="2948" w:type="dxa"/>
            <w:tcMar>
              <w:top w:w="70" w:type="dxa"/>
              <w:left w:w="70" w:type="dxa"/>
              <w:bottom w:w="70" w:type="dxa"/>
              <w:right w:w="70" w:type="dxa"/>
            </w:tcMar>
            <w:vAlign w:val="center"/>
          </w:tcPr>
          <w:p w14:paraId="78AC9A3D" w14:textId="77777777" w:rsidR="0027748F" w:rsidRDefault="00000000">
            <w:r>
              <w:rPr>
                <w:sz w:val="17"/>
              </w:rPr>
              <w:t>Kesadaran proses kreatif belum berkembang merata.</w:t>
            </w:r>
          </w:p>
        </w:tc>
      </w:tr>
    </w:tbl>
    <w:p w14:paraId="4B14493B" w14:textId="77777777" w:rsidR="0027748F" w:rsidRDefault="0027748F">
      <w:pPr>
        <w:spacing w:after="0"/>
      </w:pPr>
    </w:p>
    <w:p w14:paraId="644A2A35" w14:textId="77777777" w:rsidR="0027748F" w:rsidRDefault="00000000">
      <w:pPr>
        <w:pStyle w:val="Heading2"/>
        <w:spacing w:before="120" w:after="80"/>
      </w:pPr>
      <w:r>
        <w:rPr>
          <w:rFonts w:ascii="Times New Roman" w:eastAsia="Times New Roman" w:hAnsi="Times New Roman"/>
        </w:rPr>
        <w:t>C. Jejak Keputusan Analisis</w:t>
      </w:r>
    </w:p>
    <w:tbl>
      <w:tblPr>
        <w:tblStyle w:val="TableGrid"/>
        <w:tblW w:w="0" w:type="auto"/>
        <w:jc w:val="center"/>
        <w:tblLayout w:type="fixed"/>
        <w:tblLook w:val="04A0" w:firstRow="1" w:lastRow="0" w:firstColumn="1" w:lastColumn="0" w:noHBand="0" w:noVBand="1"/>
      </w:tblPr>
      <w:tblGrid>
        <w:gridCol w:w="1701"/>
        <w:gridCol w:w="3402"/>
        <w:gridCol w:w="4365"/>
      </w:tblGrid>
      <w:tr w:rsidR="0027748F" w14:paraId="2D595570" w14:textId="77777777">
        <w:trPr>
          <w:tblHeader/>
          <w:jc w:val="center"/>
        </w:trPr>
        <w:tc>
          <w:tcPr>
            <w:tcW w:w="1701" w:type="dxa"/>
            <w:shd w:val="clear" w:color="auto" w:fill="D9EAF7"/>
            <w:tcMar>
              <w:top w:w="70" w:type="dxa"/>
              <w:left w:w="70" w:type="dxa"/>
              <w:bottom w:w="70" w:type="dxa"/>
              <w:right w:w="70" w:type="dxa"/>
            </w:tcMar>
            <w:vAlign w:val="center"/>
          </w:tcPr>
          <w:p w14:paraId="0C4221ED" w14:textId="77777777" w:rsidR="0027748F" w:rsidRDefault="00000000">
            <w:pPr>
              <w:jc w:val="center"/>
            </w:pPr>
            <w:r>
              <w:rPr>
                <w:b/>
                <w:sz w:val="17"/>
              </w:rPr>
              <w:t>Tanggal</w:t>
            </w:r>
          </w:p>
        </w:tc>
        <w:tc>
          <w:tcPr>
            <w:tcW w:w="3402" w:type="dxa"/>
            <w:shd w:val="clear" w:color="auto" w:fill="D9EAF7"/>
            <w:tcMar>
              <w:top w:w="70" w:type="dxa"/>
              <w:left w:w="70" w:type="dxa"/>
              <w:bottom w:w="70" w:type="dxa"/>
              <w:right w:w="70" w:type="dxa"/>
            </w:tcMar>
            <w:vAlign w:val="center"/>
          </w:tcPr>
          <w:p w14:paraId="601C3F70" w14:textId="77777777" w:rsidR="0027748F" w:rsidRDefault="00000000">
            <w:pPr>
              <w:jc w:val="center"/>
            </w:pPr>
            <w:r>
              <w:rPr>
                <w:b/>
                <w:sz w:val="17"/>
              </w:rPr>
              <w:t>Keputusan/Proses</w:t>
            </w:r>
          </w:p>
        </w:tc>
        <w:tc>
          <w:tcPr>
            <w:tcW w:w="4365" w:type="dxa"/>
            <w:shd w:val="clear" w:color="auto" w:fill="D9EAF7"/>
            <w:tcMar>
              <w:top w:w="70" w:type="dxa"/>
              <w:left w:w="70" w:type="dxa"/>
              <w:bottom w:w="70" w:type="dxa"/>
              <w:right w:w="70" w:type="dxa"/>
            </w:tcMar>
            <w:vAlign w:val="center"/>
          </w:tcPr>
          <w:p w14:paraId="36BA8A53" w14:textId="77777777" w:rsidR="0027748F" w:rsidRDefault="00000000">
            <w:pPr>
              <w:jc w:val="center"/>
            </w:pPr>
            <w:r>
              <w:rPr>
                <w:b/>
                <w:sz w:val="17"/>
              </w:rPr>
              <w:t>Alasan dan Konsekuensi</w:t>
            </w:r>
          </w:p>
        </w:tc>
      </w:tr>
      <w:tr w:rsidR="0027748F" w14:paraId="246B7100" w14:textId="77777777">
        <w:trPr>
          <w:jc w:val="center"/>
        </w:trPr>
        <w:tc>
          <w:tcPr>
            <w:tcW w:w="1701" w:type="dxa"/>
            <w:tcMar>
              <w:top w:w="70" w:type="dxa"/>
              <w:left w:w="70" w:type="dxa"/>
              <w:bottom w:w="70" w:type="dxa"/>
              <w:right w:w="70" w:type="dxa"/>
            </w:tcMar>
            <w:vAlign w:val="center"/>
          </w:tcPr>
          <w:p w14:paraId="572F87DF" w14:textId="77777777" w:rsidR="0027748F" w:rsidRDefault="00000000">
            <w:pPr>
              <w:jc w:val="center"/>
            </w:pPr>
            <w:r>
              <w:rPr>
                <w:sz w:val="17"/>
              </w:rPr>
              <w:t>24 April 2026</w:t>
            </w:r>
          </w:p>
        </w:tc>
        <w:tc>
          <w:tcPr>
            <w:tcW w:w="3402" w:type="dxa"/>
            <w:tcMar>
              <w:top w:w="70" w:type="dxa"/>
              <w:left w:w="70" w:type="dxa"/>
              <w:bottom w:w="70" w:type="dxa"/>
              <w:right w:w="70" w:type="dxa"/>
            </w:tcMar>
            <w:vAlign w:val="center"/>
          </w:tcPr>
          <w:p w14:paraId="557C5C37" w14:textId="77777777" w:rsidR="0027748F" w:rsidRDefault="00000000">
            <w:r>
              <w:rPr>
                <w:sz w:val="17"/>
              </w:rPr>
              <w:t>Membaca seluruh catatan dan transkrip</w:t>
            </w:r>
          </w:p>
        </w:tc>
        <w:tc>
          <w:tcPr>
            <w:tcW w:w="4365" w:type="dxa"/>
            <w:tcMar>
              <w:top w:w="70" w:type="dxa"/>
              <w:left w:w="70" w:type="dxa"/>
              <w:bottom w:w="70" w:type="dxa"/>
              <w:right w:w="70" w:type="dxa"/>
            </w:tcMar>
            <w:vAlign w:val="center"/>
          </w:tcPr>
          <w:p w14:paraId="1EEA7A88" w14:textId="77777777" w:rsidR="0027748F" w:rsidRDefault="00000000">
            <w:r>
              <w:rPr>
                <w:sz w:val="17"/>
              </w:rPr>
              <w:t>Memberi kode deskriptif tanpa langsung mengunci tema.</w:t>
            </w:r>
          </w:p>
        </w:tc>
      </w:tr>
      <w:tr w:rsidR="0027748F" w14:paraId="0E79CE06" w14:textId="77777777">
        <w:trPr>
          <w:jc w:val="center"/>
        </w:trPr>
        <w:tc>
          <w:tcPr>
            <w:tcW w:w="1701" w:type="dxa"/>
            <w:tcMar>
              <w:top w:w="70" w:type="dxa"/>
              <w:left w:w="70" w:type="dxa"/>
              <w:bottom w:w="70" w:type="dxa"/>
              <w:right w:w="70" w:type="dxa"/>
            </w:tcMar>
            <w:vAlign w:val="center"/>
          </w:tcPr>
          <w:p w14:paraId="48DACC50" w14:textId="77777777" w:rsidR="0027748F" w:rsidRDefault="00000000">
            <w:pPr>
              <w:jc w:val="center"/>
            </w:pPr>
            <w:r>
              <w:rPr>
                <w:sz w:val="17"/>
              </w:rPr>
              <w:t>25 April 2026</w:t>
            </w:r>
          </w:p>
        </w:tc>
        <w:tc>
          <w:tcPr>
            <w:tcW w:w="3402" w:type="dxa"/>
            <w:tcMar>
              <w:top w:w="70" w:type="dxa"/>
              <w:left w:w="70" w:type="dxa"/>
              <w:bottom w:w="70" w:type="dxa"/>
              <w:right w:w="70" w:type="dxa"/>
            </w:tcMar>
            <w:vAlign w:val="center"/>
          </w:tcPr>
          <w:p w14:paraId="0CDD0590" w14:textId="77777777" w:rsidR="0027748F" w:rsidRDefault="00000000">
            <w:r>
              <w:rPr>
                <w:sz w:val="17"/>
              </w:rPr>
              <w:t>Mengelompokkan kode menurut tahapan PjBL dan indikator kreativitas</w:t>
            </w:r>
          </w:p>
        </w:tc>
        <w:tc>
          <w:tcPr>
            <w:tcW w:w="4365" w:type="dxa"/>
            <w:tcMar>
              <w:top w:w="70" w:type="dxa"/>
              <w:left w:w="70" w:type="dxa"/>
              <w:bottom w:w="70" w:type="dxa"/>
              <w:right w:w="70" w:type="dxa"/>
            </w:tcMar>
            <w:vAlign w:val="center"/>
          </w:tcPr>
          <w:p w14:paraId="162B1964" w14:textId="77777777" w:rsidR="0027748F" w:rsidRDefault="00000000">
            <w:r>
              <w:rPr>
                <w:sz w:val="17"/>
              </w:rPr>
              <w:t>Kode yang tumpang tindih dipertahankan bila satu data memuat lebih dari satu makna.</w:t>
            </w:r>
          </w:p>
        </w:tc>
      </w:tr>
      <w:tr w:rsidR="0027748F" w14:paraId="6FF45756" w14:textId="77777777">
        <w:trPr>
          <w:jc w:val="center"/>
        </w:trPr>
        <w:tc>
          <w:tcPr>
            <w:tcW w:w="1701" w:type="dxa"/>
            <w:tcMar>
              <w:top w:w="70" w:type="dxa"/>
              <w:left w:w="70" w:type="dxa"/>
              <w:bottom w:w="70" w:type="dxa"/>
              <w:right w:w="70" w:type="dxa"/>
            </w:tcMar>
            <w:vAlign w:val="center"/>
          </w:tcPr>
          <w:p w14:paraId="71E17499" w14:textId="77777777" w:rsidR="0027748F" w:rsidRDefault="00000000">
            <w:pPr>
              <w:jc w:val="center"/>
            </w:pPr>
            <w:r>
              <w:rPr>
                <w:sz w:val="17"/>
              </w:rPr>
              <w:t>26 April 2026</w:t>
            </w:r>
          </w:p>
        </w:tc>
        <w:tc>
          <w:tcPr>
            <w:tcW w:w="3402" w:type="dxa"/>
            <w:tcMar>
              <w:top w:w="70" w:type="dxa"/>
              <w:left w:w="70" w:type="dxa"/>
              <w:bottom w:w="70" w:type="dxa"/>
              <w:right w:w="70" w:type="dxa"/>
            </w:tcMar>
            <w:vAlign w:val="center"/>
          </w:tcPr>
          <w:p w14:paraId="7143092A" w14:textId="77777777" w:rsidR="0027748F" w:rsidRDefault="00000000">
            <w:r>
              <w:rPr>
                <w:sz w:val="17"/>
              </w:rPr>
              <w:t>Membandingkan O1-O3, G1, S1-S6, dan D1-D4</w:t>
            </w:r>
          </w:p>
        </w:tc>
        <w:tc>
          <w:tcPr>
            <w:tcW w:w="4365" w:type="dxa"/>
            <w:tcMar>
              <w:top w:w="70" w:type="dxa"/>
              <w:left w:w="70" w:type="dxa"/>
              <w:bottom w:w="70" w:type="dxa"/>
              <w:right w:w="70" w:type="dxa"/>
            </w:tcMar>
            <w:vAlign w:val="center"/>
          </w:tcPr>
          <w:p w14:paraId="33C38C91" w14:textId="77777777" w:rsidR="0027748F" w:rsidRDefault="00000000">
            <w:r>
              <w:rPr>
                <w:sz w:val="17"/>
              </w:rPr>
              <w:t>Temuan hanya dianggap kuat jika didukung sedikitnya dua jenis sumber.</w:t>
            </w:r>
          </w:p>
        </w:tc>
      </w:tr>
      <w:tr w:rsidR="0027748F" w14:paraId="3C1B6E6A" w14:textId="77777777">
        <w:trPr>
          <w:jc w:val="center"/>
        </w:trPr>
        <w:tc>
          <w:tcPr>
            <w:tcW w:w="1701" w:type="dxa"/>
            <w:tcMar>
              <w:top w:w="70" w:type="dxa"/>
              <w:left w:w="70" w:type="dxa"/>
              <w:bottom w:w="70" w:type="dxa"/>
              <w:right w:w="70" w:type="dxa"/>
            </w:tcMar>
            <w:vAlign w:val="center"/>
          </w:tcPr>
          <w:p w14:paraId="0BC77515" w14:textId="77777777" w:rsidR="0027748F" w:rsidRDefault="00000000">
            <w:pPr>
              <w:jc w:val="center"/>
            </w:pPr>
            <w:r>
              <w:rPr>
                <w:sz w:val="17"/>
              </w:rPr>
              <w:t>27 April 2026</w:t>
            </w:r>
          </w:p>
        </w:tc>
        <w:tc>
          <w:tcPr>
            <w:tcW w:w="3402" w:type="dxa"/>
            <w:tcMar>
              <w:top w:w="70" w:type="dxa"/>
              <w:left w:w="70" w:type="dxa"/>
              <w:bottom w:w="70" w:type="dxa"/>
              <w:right w:w="70" w:type="dxa"/>
            </w:tcMar>
            <w:vAlign w:val="center"/>
          </w:tcPr>
          <w:p w14:paraId="7DE35D66" w14:textId="77777777" w:rsidR="0027748F" w:rsidRDefault="00000000">
            <w:r>
              <w:rPr>
                <w:sz w:val="17"/>
              </w:rPr>
              <w:t>Menelaah kasus negatif</w:t>
            </w:r>
          </w:p>
        </w:tc>
        <w:tc>
          <w:tcPr>
            <w:tcW w:w="4365" w:type="dxa"/>
            <w:tcMar>
              <w:top w:w="70" w:type="dxa"/>
              <w:left w:w="70" w:type="dxa"/>
              <w:bottom w:w="70" w:type="dxa"/>
              <w:right w:w="70" w:type="dxa"/>
            </w:tcMar>
            <w:vAlign w:val="center"/>
          </w:tcPr>
          <w:p w14:paraId="168309CB" w14:textId="77777777" w:rsidR="0027748F" w:rsidRDefault="00000000">
            <w:r>
              <w:rPr>
                <w:sz w:val="17"/>
              </w:rPr>
              <w:t>Pernyataan “semua siswa kreatif” ditolak karena partisipasi dan kedalaman refleksi tidak merata.</w:t>
            </w:r>
          </w:p>
        </w:tc>
      </w:tr>
      <w:tr w:rsidR="0027748F" w14:paraId="39167A6B" w14:textId="77777777">
        <w:trPr>
          <w:jc w:val="center"/>
        </w:trPr>
        <w:tc>
          <w:tcPr>
            <w:tcW w:w="1701" w:type="dxa"/>
            <w:tcMar>
              <w:top w:w="70" w:type="dxa"/>
              <w:left w:w="70" w:type="dxa"/>
              <w:bottom w:w="70" w:type="dxa"/>
              <w:right w:w="70" w:type="dxa"/>
            </w:tcMar>
            <w:vAlign w:val="center"/>
          </w:tcPr>
          <w:p w14:paraId="03679ECB" w14:textId="77777777" w:rsidR="0027748F" w:rsidRDefault="00000000">
            <w:pPr>
              <w:jc w:val="center"/>
            </w:pPr>
            <w:r>
              <w:rPr>
                <w:sz w:val="17"/>
              </w:rPr>
              <w:t>28 April 2026</w:t>
            </w:r>
          </w:p>
        </w:tc>
        <w:tc>
          <w:tcPr>
            <w:tcW w:w="3402" w:type="dxa"/>
            <w:tcMar>
              <w:top w:w="70" w:type="dxa"/>
              <w:left w:w="70" w:type="dxa"/>
              <w:bottom w:w="70" w:type="dxa"/>
              <w:right w:w="70" w:type="dxa"/>
            </w:tcMar>
            <w:vAlign w:val="center"/>
          </w:tcPr>
          <w:p w14:paraId="394393C2" w14:textId="77777777" w:rsidR="0027748F" w:rsidRDefault="00000000">
            <w:r>
              <w:rPr>
                <w:sz w:val="17"/>
              </w:rPr>
              <w:t>Merumuskan enam tema akhir</w:t>
            </w:r>
          </w:p>
        </w:tc>
        <w:tc>
          <w:tcPr>
            <w:tcW w:w="4365" w:type="dxa"/>
            <w:tcMar>
              <w:top w:w="70" w:type="dxa"/>
              <w:left w:w="70" w:type="dxa"/>
              <w:bottom w:w="70" w:type="dxa"/>
              <w:right w:w="70" w:type="dxa"/>
            </w:tcMar>
            <w:vAlign w:val="center"/>
          </w:tcPr>
          <w:p w14:paraId="70885449" w14:textId="77777777" w:rsidR="0027748F" w:rsidRDefault="00000000">
            <w:r>
              <w:rPr>
                <w:sz w:val="17"/>
              </w:rPr>
              <w:t>Tema difokuskan pada mekanisme proses, bukan sekadar keberadaan produk.</w:t>
            </w:r>
          </w:p>
        </w:tc>
      </w:tr>
      <w:tr w:rsidR="0027748F" w14:paraId="0B4C48FC" w14:textId="77777777">
        <w:trPr>
          <w:jc w:val="center"/>
        </w:trPr>
        <w:tc>
          <w:tcPr>
            <w:tcW w:w="1701" w:type="dxa"/>
            <w:tcMar>
              <w:top w:w="70" w:type="dxa"/>
              <w:left w:w="70" w:type="dxa"/>
              <w:bottom w:w="70" w:type="dxa"/>
              <w:right w:w="70" w:type="dxa"/>
            </w:tcMar>
            <w:vAlign w:val="center"/>
          </w:tcPr>
          <w:p w14:paraId="2E632520" w14:textId="77777777" w:rsidR="0027748F" w:rsidRDefault="00000000">
            <w:pPr>
              <w:jc w:val="center"/>
            </w:pPr>
            <w:r>
              <w:rPr>
                <w:sz w:val="17"/>
              </w:rPr>
              <w:t>29 April 2026</w:t>
            </w:r>
          </w:p>
        </w:tc>
        <w:tc>
          <w:tcPr>
            <w:tcW w:w="3402" w:type="dxa"/>
            <w:tcMar>
              <w:top w:w="70" w:type="dxa"/>
              <w:left w:w="70" w:type="dxa"/>
              <w:bottom w:w="70" w:type="dxa"/>
              <w:right w:w="70" w:type="dxa"/>
            </w:tcMar>
            <w:vAlign w:val="center"/>
          </w:tcPr>
          <w:p w14:paraId="2C9416B1" w14:textId="77777777" w:rsidR="0027748F" w:rsidRDefault="00000000">
            <w:r>
              <w:rPr>
                <w:sz w:val="17"/>
              </w:rPr>
              <w:t>Konfirmasi ringkasan kepada G1 (contoh prosedur)</w:t>
            </w:r>
          </w:p>
        </w:tc>
        <w:tc>
          <w:tcPr>
            <w:tcW w:w="4365" w:type="dxa"/>
            <w:tcMar>
              <w:top w:w="70" w:type="dxa"/>
              <w:left w:w="70" w:type="dxa"/>
              <w:bottom w:w="70" w:type="dxa"/>
              <w:right w:w="70" w:type="dxa"/>
            </w:tcMar>
            <w:vAlign w:val="center"/>
          </w:tcPr>
          <w:p w14:paraId="48374484" w14:textId="77777777" w:rsidR="0027748F" w:rsidRDefault="00000000">
            <w:r>
              <w:rPr>
                <w:sz w:val="17"/>
              </w:rPr>
              <w:t>Perbaikan istilah dilakukan tanpa mengubah makna data.</w:t>
            </w:r>
          </w:p>
        </w:tc>
      </w:tr>
    </w:tbl>
    <w:p w14:paraId="08989489" w14:textId="77777777" w:rsidR="0027748F" w:rsidRDefault="0027748F">
      <w:pPr>
        <w:spacing w:after="0"/>
      </w:pPr>
    </w:p>
    <w:sectPr w:rsidR="0027748F" w:rsidSect="00034616">
      <w:footerReference w:type="default" r:id="rId8"/>
      <w:pgSz w:w="11906" w:h="16838"/>
      <w:pgMar w:top="1020" w:right="1020" w:bottom="964" w:left="102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8B078" w14:textId="77777777" w:rsidR="00F14312" w:rsidRDefault="00F14312">
      <w:pPr>
        <w:spacing w:after="0" w:line="240" w:lineRule="auto"/>
      </w:pPr>
      <w:r>
        <w:separator/>
      </w:r>
    </w:p>
  </w:endnote>
  <w:endnote w:type="continuationSeparator" w:id="0">
    <w:p w14:paraId="0CAACD21" w14:textId="77777777" w:rsidR="00F14312" w:rsidRDefault="00F1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179F" w14:textId="77777777" w:rsidR="0027748F" w:rsidRDefault="00000000">
    <w:pPr>
      <w:pStyle w:val="Footer"/>
      <w:jc w:val="center"/>
    </w:pP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D8B0C" w14:textId="77777777" w:rsidR="00F14312" w:rsidRDefault="00F14312">
      <w:pPr>
        <w:spacing w:after="0" w:line="240" w:lineRule="auto"/>
      </w:pPr>
      <w:r>
        <w:separator/>
      </w:r>
    </w:p>
  </w:footnote>
  <w:footnote w:type="continuationSeparator" w:id="0">
    <w:p w14:paraId="394A50F5" w14:textId="77777777" w:rsidR="00F14312" w:rsidRDefault="00F143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7921621">
    <w:abstractNumId w:val="8"/>
  </w:num>
  <w:num w:numId="2" w16cid:durableId="1538003567">
    <w:abstractNumId w:val="6"/>
  </w:num>
  <w:num w:numId="3" w16cid:durableId="1378816078">
    <w:abstractNumId w:val="5"/>
  </w:num>
  <w:num w:numId="4" w16cid:durableId="2078093301">
    <w:abstractNumId w:val="4"/>
  </w:num>
  <w:num w:numId="5" w16cid:durableId="102002168">
    <w:abstractNumId w:val="7"/>
  </w:num>
  <w:num w:numId="6" w16cid:durableId="368145372">
    <w:abstractNumId w:val="3"/>
  </w:num>
  <w:num w:numId="7" w16cid:durableId="220217629">
    <w:abstractNumId w:val="2"/>
  </w:num>
  <w:num w:numId="8" w16cid:durableId="958073809">
    <w:abstractNumId w:val="1"/>
  </w:num>
  <w:num w:numId="9" w16cid:durableId="200030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0B43"/>
    <w:rsid w:val="0015074B"/>
    <w:rsid w:val="0027748F"/>
    <w:rsid w:val="0029639D"/>
    <w:rsid w:val="00326F90"/>
    <w:rsid w:val="005836C4"/>
    <w:rsid w:val="00AA1D8D"/>
    <w:rsid w:val="00B47730"/>
    <w:rsid w:val="00CB0664"/>
    <w:rsid w:val="00F1431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533C88"/>
  <w14:defaultImageDpi w14:val="300"/>
  <w15:docId w15:val="{0720C12D-58F3-4D36-ACC6-2C70B5D2D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000000"/>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000000"/>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6703</Words>
  <Characters>38210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Mentah Simulasi PjBL dan Kreativitas Siswa Sekolah Dasar</dc:title>
  <dc:subject>Contoh format data kualitatif, transkrip, observasi, dokumentasi, coding, dan triangulasi</dc:subject>
  <dc:creator>OpenAI - disusun sebagai data simulasi/contoh</dc:creator>
  <cp:keywords>PjBL; kreativitas; data simulasi; transkrip; observasi; triangulasi</cp:keywords>
  <dc:description>Dokumen ini bukan data lapangan asli.</dc:description>
  <cp:lastModifiedBy>Hana Agustin</cp:lastModifiedBy>
  <cp:revision>2</cp:revision>
  <dcterms:created xsi:type="dcterms:W3CDTF">2013-12-23T23:15:00Z</dcterms:created>
  <dcterms:modified xsi:type="dcterms:W3CDTF">2026-07-13T11:43:00Z</dcterms:modified>
  <cp:category/>
</cp:coreProperties>
</file>